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7365D"/>
          <w:sz w:val="56"/>
        </w:rPr>
        <w:t>FICHE DE RÉVISION MYSQL</w:t>
      </w:r>
    </w:p>
    <w:p>
      <w:pPr>
        <w:jc w:val="center"/>
      </w:pPr>
      <w:r>
        <w:rPr>
          <w:b/>
          <w:color w:val="2F5BEA"/>
          <w:sz w:val="34"/>
        </w:rPr>
        <w:t>Crash course bilingue FR / EN</w:t>
      </w:r>
    </w:p>
    <w:p>
      <w:pPr>
        <w:jc w:val="center"/>
      </w:pPr>
      <w:r>
        <w:rPr>
          <w:b/>
          <w:sz w:val="24"/>
        </w:rPr>
        <w:t>Examen : jeudi 18 juin 2026 à 10 h 00 - distanciel</w:t>
      </w:r>
    </w:p>
    <w:p>
      <w:pPr>
        <w:jc w:val="center"/>
      </w:pPr>
      <w:r>
        <w:rPr>
          <w:i/>
          <w:color w:val="5A6473"/>
          <w:sz w:val="20"/>
        </w:rPr>
        <w:t>Exam: Thursday 18 June 2026 at 10:00 - remote</w:t>
      </w:r>
    </w:p>
    <w:p/>
    <w:p>
      <w:pPr>
        <w:pStyle w:val="Callout"/>
        <w:shd w:fill="EAF0FF"/>
      </w:pPr>
      <w:r>
        <w:rPr>
          <w:b/>
        </w:rPr>
        <w:t>Objectif : savoir écrire rapidement une requête correcte, expliquer chaque clause et manipuler la structure d’une base MySQL.</w:t>
      </w:r>
      <w:r>
        <w:br/>
      </w:r>
      <w:r>
        <w:rPr>
          <w:i/>
          <w:color w:val="505A69"/>
        </w:rPr>
        <w:t>Goal: quickly write a correct query, explain every clause, and manipulate a MySQL database structure.</w:t>
      </w:r>
    </w:p>
    <w:p>
      <w:pPr>
        <w:pStyle w:val="Callout"/>
        <w:shd w:fill="E5F5EC"/>
      </w:pPr>
      <w:r>
        <w:rPr>
          <w:b/>
        </w:rPr>
        <w:t>Priorité spéciale : alias de colonnes et de tables. Jointures limitées aux trois schémas indispensables.</w:t>
      </w:r>
      <w:r>
        <w:br/>
      </w:r>
      <w:r>
        <w:rPr>
          <w:i/>
          <w:color w:val="505A69"/>
        </w:rPr>
        <w:t>Special priority: column and table aliases. Joins are limited to the three essential patterns.</w:t>
      </w:r>
    </w:p>
    <w:p>
      <w:pPr>
        <w:pStyle w:val="Heading1"/>
      </w:pPr>
      <w:r>
        <w:t>Contenu du pack</w:t>
      </w:r>
    </w:p>
    <w:p>
      <w:pPr>
        <w:pStyle w:val="ListBullet"/>
      </w:pPr>
      <w:r>
        <w:rPr>
          <w:b w:val="0"/>
        </w:rPr>
        <w:t>1. Cours condensé : LID/DQL, LDD/DDL, fonctions, agrégats, sous-requêtes et contraintes.</w:t>
      </w:r>
    </w:p>
    <w:p>
      <w:pPr>
        <w:pStyle w:val="EnglishSubtext"/>
        <w:ind w:left="312"/>
      </w:pPr>
      <w:r>
        <w:t>1. Condensed course: DQL, DDL, functions, aggregates, subqueries, and constraints.</w:t>
      </w:r>
    </w:p>
    <w:p>
      <w:pPr>
        <w:pStyle w:val="ListBullet"/>
      </w:pPr>
      <w:r>
        <w:rPr>
          <w:b w:val="0"/>
        </w:rPr>
        <w:t>2. Dictionnaire des commandes réellement rencontrées dans les supports.</w:t>
      </w:r>
    </w:p>
    <w:p>
      <w:pPr>
        <w:pStyle w:val="EnglishSubtext"/>
        <w:ind w:left="312"/>
      </w:pPr>
      <w:r>
        <w:t>2. Dictionary of the commands actually found in the course material.</w:t>
      </w:r>
    </w:p>
    <w:p>
      <w:pPr>
        <w:pStyle w:val="ListBullet"/>
      </w:pPr>
      <w:r>
        <w:rPr>
          <w:b w:val="0"/>
        </w:rPr>
        <w:t>3. Exercices progressifs, examen blanc et corrections.</w:t>
      </w:r>
    </w:p>
    <w:p>
      <w:pPr>
        <w:pStyle w:val="EnglishSubtext"/>
        <w:ind w:left="312"/>
      </w:pPr>
      <w:r>
        <w:t>3. Progressive exercises, a mock exam, and solutions.</w:t>
      </w:r>
    </w:p>
    <w:p>
      <w:pPr>
        <w:pStyle w:val="ListBullet"/>
      </w:pPr>
      <w:r>
        <w:rPr>
          <w:b w:val="0"/>
        </w:rPr>
        <w:t>4. Fichier SQL réinitialisable et entraînement HTML dynamique fournis séparément.</w:t>
      </w:r>
    </w:p>
    <w:p>
      <w:pPr>
        <w:pStyle w:val="EnglishSubtext"/>
        <w:ind w:left="312"/>
      </w:pPr>
      <w:r>
        <w:t>4. A resettable SQL file and dynamic HTML trainer are provided separately.</w:t>
      </w:r>
    </w:p>
    <w:p>
      <w:pPr>
        <w:pStyle w:val="Heading1"/>
      </w:pPr>
      <w:r>
        <w:t>Plan de travail recommandé</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1814"/>
            <w:shd w:fill="17365D"/>
            <w:vAlign w:val="center"/>
            <w:tcMar>
              <w:top w:w="70" w:type="dxa"/>
              <w:start w:w="80" w:type="dxa"/>
              <w:bottom w:w="70" w:type="dxa"/>
              <w:end w:w="80" w:type="dxa"/>
            </w:tcMar>
          </w:tcPr>
          <w:p>
            <w:r>
              <w:rPr>
                <w:b/>
                <w:color w:val="FFFFFF"/>
                <w:sz w:val="16"/>
              </w:rPr>
              <w:t>Créneau / Slot</w:t>
            </w:r>
          </w:p>
        </w:tc>
        <w:tc>
          <w:tcPr>
            <w:tcW w:type="dxa" w:w="4592"/>
            <w:shd w:fill="17365D"/>
            <w:vAlign w:val="center"/>
            <w:tcMar>
              <w:top w:w="70" w:type="dxa"/>
              <w:start w:w="80" w:type="dxa"/>
              <w:bottom w:w="70" w:type="dxa"/>
              <w:end w:w="80" w:type="dxa"/>
            </w:tcMar>
          </w:tcPr>
          <w:p>
            <w:r>
              <w:rPr>
                <w:b/>
                <w:color w:val="FFFFFF"/>
                <w:sz w:val="16"/>
              </w:rPr>
              <w:t>Travail / Work</w:t>
            </w:r>
          </w:p>
        </w:tc>
        <w:tc>
          <w:tcPr>
            <w:tcW w:type="dxa" w:w="2835"/>
            <w:shd w:fill="17365D"/>
            <w:vAlign w:val="center"/>
            <w:tcMar>
              <w:top w:w="70" w:type="dxa"/>
              <w:start w:w="80" w:type="dxa"/>
              <w:bottom w:w="70" w:type="dxa"/>
              <w:end w:w="80" w:type="dxa"/>
            </w:tcMar>
          </w:tcPr>
          <w:p>
            <w:r>
              <w:rPr>
                <w:b/>
                <w:color w:val="FFFFFF"/>
                <w:sz w:val="16"/>
              </w:rPr>
              <w:t>But / Goal</w:t>
            </w:r>
          </w:p>
        </w:tc>
      </w:tr>
      <w:tr>
        <w:tc>
          <w:tcPr>
            <w:tcW w:type="dxa" w:w="1814"/>
            <w:tcMar>
              <w:top w:w="70" w:type="dxa"/>
              <w:start w:w="80" w:type="dxa"/>
              <w:bottom w:w="70" w:type="dxa"/>
              <w:end w:w="80" w:type="dxa"/>
            </w:tcMar>
            <w:vAlign w:val="top"/>
          </w:tcPr>
          <w:p>
            <w:pPr>
              <w:spacing w:after="20"/>
            </w:pPr>
            <w:r>
              <w:rPr>
                <w:b/>
                <w:sz w:val="16"/>
              </w:rPr>
              <w:t>Ce soir - 45 min</w:t>
            </w:r>
          </w:p>
        </w:tc>
        <w:tc>
          <w:tcPr>
            <w:tcW w:type="dxa" w:w="4592"/>
            <w:tcMar>
              <w:top w:w="70" w:type="dxa"/>
              <w:start w:w="80" w:type="dxa"/>
              <w:bottom w:w="70" w:type="dxa"/>
              <w:end w:w="80" w:type="dxa"/>
            </w:tcMar>
            <w:vAlign w:val="top"/>
          </w:tcPr>
          <w:p>
            <w:pPr>
              <w:spacing w:after="20"/>
            </w:pPr>
            <w:r>
              <w:rPr>
                <w:sz w:val="16"/>
              </w:rPr>
              <w:t>Lire les sections 1 à 4. / Read sections 1-4.</w:t>
            </w:r>
          </w:p>
        </w:tc>
        <w:tc>
          <w:tcPr>
            <w:tcW w:type="dxa" w:w="2835"/>
            <w:tcMar>
              <w:top w:w="70" w:type="dxa"/>
              <w:start w:w="80" w:type="dxa"/>
              <w:bottom w:w="70" w:type="dxa"/>
              <w:end w:w="80" w:type="dxa"/>
            </w:tcMar>
            <w:vAlign w:val="top"/>
          </w:tcPr>
          <w:p>
            <w:pPr>
              <w:spacing w:after="20"/>
            </w:pPr>
            <w:r>
              <w:rPr>
                <w:sz w:val="16"/>
              </w:rPr>
              <w:t>SELECT, alias, WHERE, NULL.</w:t>
            </w:r>
          </w:p>
        </w:tc>
      </w:tr>
      <w:tr>
        <w:tc>
          <w:tcPr>
            <w:tcW w:type="dxa" w:w="1814"/>
            <w:tcMar>
              <w:top w:w="70" w:type="dxa"/>
              <w:start w:w="80" w:type="dxa"/>
              <w:bottom w:w="70" w:type="dxa"/>
              <w:end w:w="80" w:type="dxa"/>
            </w:tcMar>
            <w:vAlign w:val="top"/>
            <w:shd w:fill="F5F7FB"/>
          </w:tcPr>
          <w:p>
            <w:pPr>
              <w:spacing w:after="20"/>
            </w:pPr>
            <w:r>
              <w:rPr>
                <w:b/>
                <w:sz w:val="16"/>
              </w:rPr>
              <w:t>Ce soir - 60 min</w:t>
            </w:r>
          </w:p>
        </w:tc>
        <w:tc>
          <w:tcPr>
            <w:tcW w:type="dxa" w:w="4592"/>
            <w:tcMar>
              <w:top w:w="70" w:type="dxa"/>
              <w:start w:w="80" w:type="dxa"/>
              <w:bottom w:w="70" w:type="dxa"/>
              <w:end w:w="80" w:type="dxa"/>
            </w:tcMar>
            <w:vAlign w:val="top"/>
            <w:shd w:fill="F5F7FB"/>
          </w:tcPr>
          <w:p>
            <w:pPr>
              <w:spacing w:after="20"/>
            </w:pPr>
            <w:r>
              <w:rPr>
                <w:sz w:val="16"/>
              </w:rPr>
              <w:t>Faire les exercices Alias + Filtres. / Do Alias + Filter drills.</w:t>
            </w:r>
          </w:p>
        </w:tc>
        <w:tc>
          <w:tcPr>
            <w:tcW w:type="dxa" w:w="2835"/>
            <w:tcMar>
              <w:top w:w="70" w:type="dxa"/>
              <w:start w:w="80" w:type="dxa"/>
              <w:bottom w:w="70" w:type="dxa"/>
              <w:end w:w="80" w:type="dxa"/>
            </w:tcMar>
            <w:vAlign w:val="top"/>
            <w:shd w:fill="F5F7FB"/>
          </w:tcPr>
          <w:p>
            <w:pPr>
              <w:spacing w:after="20"/>
            </w:pPr>
            <w:r>
              <w:rPr>
                <w:sz w:val="16"/>
              </w:rPr>
              <w:t>Automatiser les formes de base. / Make core forms automatic.</w:t>
            </w:r>
          </w:p>
        </w:tc>
      </w:tr>
      <w:tr>
        <w:tc>
          <w:tcPr>
            <w:tcW w:type="dxa" w:w="1814"/>
            <w:tcMar>
              <w:top w:w="70" w:type="dxa"/>
              <w:start w:w="80" w:type="dxa"/>
              <w:bottom w:w="70" w:type="dxa"/>
              <w:end w:w="80" w:type="dxa"/>
            </w:tcMar>
            <w:vAlign w:val="top"/>
          </w:tcPr>
          <w:p>
            <w:pPr>
              <w:spacing w:after="20"/>
            </w:pPr>
            <w:r>
              <w:rPr>
                <w:b/>
                <w:sz w:val="16"/>
              </w:rPr>
              <w:t>Ce soir - 60 min</w:t>
            </w:r>
          </w:p>
        </w:tc>
        <w:tc>
          <w:tcPr>
            <w:tcW w:type="dxa" w:w="4592"/>
            <w:tcMar>
              <w:top w:w="70" w:type="dxa"/>
              <w:start w:w="80" w:type="dxa"/>
              <w:bottom w:w="70" w:type="dxa"/>
              <w:end w:w="80" w:type="dxa"/>
            </w:tcMar>
            <w:vAlign w:val="top"/>
          </w:tcPr>
          <w:p>
            <w:pPr>
              <w:spacing w:after="20"/>
            </w:pPr>
            <w:r>
              <w:rPr>
                <w:sz w:val="16"/>
              </w:rPr>
              <w:t>Agrégats, GROUP BY, HAVING, sous-requêtes. / Aggregates and subqueries.</w:t>
            </w:r>
          </w:p>
        </w:tc>
        <w:tc>
          <w:tcPr>
            <w:tcW w:type="dxa" w:w="2835"/>
            <w:tcMar>
              <w:top w:w="70" w:type="dxa"/>
              <w:start w:w="80" w:type="dxa"/>
              <w:bottom w:w="70" w:type="dxa"/>
              <w:end w:w="80" w:type="dxa"/>
            </w:tcMar>
            <w:vAlign w:val="top"/>
          </w:tcPr>
          <w:p>
            <w:pPr>
              <w:spacing w:after="20"/>
            </w:pPr>
            <w:r>
              <w:rPr>
                <w:sz w:val="16"/>
              </w:rPr>
              <w:t>Partie la plus rentable. / Highest-value section.</w:t>
            </w:r>
          </w:p>
        </w:tc>
      </w:tr>
      <w:tr>
        <w:tc>
          <w:tcPr>
            <w:tcW w:type="dxa" w:w="1814"/>
            <w:tcMar>
              <w:top w:w="70" w:type="dxa"/>
              <w:start w:w="80" w:type="dxa"/>
              <w:bottom w:w="70" w:type="dxa"/>
              <w:end w:w="80" w:type="dxa"/>
            </w:tcMar>
            <w:vAlign w:val="top"/>
            <w:shd w:fill="F5F7FB"/>
          </w:tcPr>
          <w:p>
            <w:pPr>
              <w:spacing w:after="20"/>
            </w:pPr>
            <w:r>
              <w:rPr>
                <w:b/>
                <w:sz w:val="16"/>
              </w:rPr>
              <w:t>Ce soir - 45 min</w:t>
            </w:r>
          </w:p>
        </w:tc>
        <w:tc>
          <w:tcPr>
            <w:tcW w:type="dxa" w:w="4592"/>
            <w:tcMar>
              <w:top w:w="70" w:type="dxa"/>
              <w:start w:w="80" w:type="dxa"/>
              <w:bottom w:w="70" w:type="dxa"/>
              <w:end w:w="80" w:type="dxa"/>
            </w:tcMar>
            <w:vAlign w:val="top"/>
            <w:shd w:fill="F5F7FB"/>
          </w:tcPr>
          <w:p>
            <w:pPr>
              <w:spacing w:after="20"/>
            </w:pPr>
            <w:r>
              <w:rPr>
                <w:sz w:val="16"/>
              </w:rPr>
              <w:t>LDD : CREATE, ALTER, contraintes. / DDL and constraints.</w:t>
            </w:r>
          </w:p>
        </w:tc>
        <w:tc>
          <w:tcPr>
            <w:tcW w:type="dxa" w:w="2835"/>
            <w:tcMar>
              <w:top w:w="70" w:type="dxa"/>
              <w:start w:w="80" w:type="dxa"/>
              <w:bottom w:w="70" w:type="dxa"/>
              <w:end w:w="80" w:type="dxa"/>
            </w:tcMar>
            <w:vAlign w:val="top"/>
            <w:shd w:fill="F5F7FB"/>
          </w:tcPr>
          <w:p>
            <w:pPr>
              <w:spacing w:after="20"/>
            </w:pPr>
            <w:r>
              <w:rPr>
                <w:sz w:val="16"/>
              </w:rPr>
              <w:t>Savoir reconstruire une table. / Rebuild a table.</w:t>
            </w:r>
          </w:p>
        </w:tc>
      </w:tr>
      <w:tr>
        <w:tc>
          <w:tcPr>
            <w:tcW w:type="dxa" w:w="1814"/>
            <w:tcMar>
              <w:top w:w="70" w:type="dxa"/>
              <w:start w:w="80" w:type="dxa"/>
              <w:bottom w:w="70" w:type="dxa"/>
              <w:end w:w="80" w:type="dxa"/>
            </w:tcMar>
            <w:vAlign w:val="top"/>
          </w:tcPr>
          <w:p>
            <w:pPr>
              <w:spacing w:after="20"/>
            </w:pPr>
            <w:r>
              <w:rPr>
                <w:b/>
                <w:sz w:val="16"/>
              </w:rPr>
              <w:t>Demain - 35 min</w:t>
            </w:r>
          </w:p>
        </w:tc>
        <w:tc>
          <w:tcPr>
            <w:tcW w:type="dxa" w:w="4592"/>
            <w:tcMar>
              <w:top w:w="70" w:type="dxa"/>
              <w:start w:w="80" w:type="dxa"/>
              <w:bottom w:w="70" w:type="dxa"/>
              <w:end w:w="80" w:type="dxa"/>
            </w:tcMar>
            <w:vAlign w:val="top"/>
          </w:tcPr>
          <w:p>
            <w:pPr>
              <w:spacing w:after="20"/>
            </w:pPr>
            <w:r>
              <w:rPr>
                <w:sz w:val="16"/>
              </w:rPr>
              <w:t>Examen blanc sans correction. / Mock exam without solutions.</w:t>
            </w:r>
          </w:p>
        </w:tc>
        <w:tc>
          <w:tcPr>
            <w:tcW w:type="dxa" w:w="2835"/>
            <w:tcMar>
              <w:top w:w="70" w:type="dxa"/>
              <w:start w:w="80" w:type="dxa"/>
              <w:bottom w:w="70" w:type="dxa"/>
              <w:end w:w="80" w:type="dxa"/>
            </w:tcMar>
            <w:vAlign w:val="top"/>
          </w:tcPr>
          <w:p>
            <w:pPr>
              <w:spacing w:after="20"/>
            </w:pPr>
            <w:r>
              <w:rPr>
                <w:sz w:val="16"/>
              </w:rPr>
              <w:t>Vitesse et méthode. / Speed and method.</w:t>
            </w:r>
          </w:p>
        </w:tc>
      </w:tr>
      <w:tr>
        <w:tc>
          <w:tcPr>
            <w:tcW w:type="dxa" w:w="1814"/>
            <w:tcMar>
              <w:top w:w="70" w:type="dxa"/>
              <w:start w:w="80" w:type="dxa"/>
              <w:bottom w:w="70" w:type="dxa"/>
              <w:end w:w="80" w:type="dxa"/>
            </w:tcMar>
            <w:vAlign w:val="top"/>
            <w:shd w:fill="F5F7FB"/>
          </w:tcPr>
          <w:p>
            <w:pPr>
              <w:spacing w:after="20"/>
            </w:pPr>
            <w:r>
              <w:rPr>
                <w:b/>
                <w:sz w:val="16"/>
              </w:rPr>
              <w:t>Dernières 15 min</w:t>
            </w:r>
          </w:p>
        </w:tc>
        <w:tc>
          <w:tcPr>
            <w:tcW w:type="dxa" w:w="4592"/>
            <w:tcMar>
              <w:top w:w="70" w:type="dxa"/>
              <w:start w:w="80" w:type="dxa"/>
              <w:bottom w:w="70" w:type="dxa"/>
              <w:end w:w="80" w:type="dxa"/>
            </w:tcMar>
            <w:vAlign w:val="top"/>
            <w:shd w:fill="F5F7FB"/>
          </w:tcPr>
          <w:p>
            <w:pPr>
              <w:spacing w:after="20"/>
            </w:pPr>
            <w:r>
              <w:rPr>
                <w:sz w:val="16"/>
              </w:rPr>
              <w:t>Relire la fiche ultra-courte. / Read the final cram sheet.</w:t>
            </w:r>
          </w:p>
        </w:tc>
        <w:tc>
          <w:tcPr>
            <w:tcW w:type="dxa" w:w="2835"/>
            <w:tcMar>
              <w:top w:w="70" w:type="dxa"/>
              <w:start w:w="80" w:type="dxa"/>
              <w:bottom w:w="70" w:type="dxa"/>
              <w:end w:w="80" w:type="dxa"/>
            </w:tcMar>
            <w:vAlign w:val="top"/>
            <w:shd w:fill="F5F7FB"/>
          </w:tcPr>
          <w:p>
            <w:pPr>
              <w:spacing w:after="20"/>
            </w:pPr>
            <w:r>
              <w:rPr>
                <w:sz w:val="16"/>
              </w:rPr>
              <w:t>Éviter les erreurs mécaniques. / Avoid mechanical errors.</w:t>
            </w:r>
          </w:p>
        </w:tc>
      </w:tr>
    </w:tbl>
    <w:p/>
    <w:p>
      <w:r>
        <w:br w:type="page"/>
      </w:r>
    </w:p>
    <w:p>
      <w:pPr>
        <w:pStyle w:val="Heading1"/>
      </w:pPr>
      <w:r>
        <w:t>Sommaire / Contents</w:t>
      </w:r>
    </w:p>
    <w:p>
      <w:pPr>
        <w:pStyle w:val="ListNumber"/>
      </w:pPr>
      <w:r>
        <w:t>1. Périmètre de l’examen et priorités / Scope and priorities</w:t>
      </w:r>
    </w:p>
    <w:p>
      <w:pPr>
        <w:pStyle w:val="ListNumber"/>
      </w:pPr>
      <w:r>
        <w:t>2. Anatomie d’une requête SELECT / Anatomy of a SELECT query</w:t>
      </w:r>
    </w:p>
    <w:p>
      <w:pPr>
        <w:pStyle w:val="ListNumber"/>
      </w:pPr>
      <w:r>
        <w:t>3. Alias de colonnes et de tables / Column and table aliases</w:t>
      </w:r>
    </w:p>
    <w:p>
      <w:pPr>
        <w:pStyle w:val="ListNumber"/>
      </w:pPr>
      <w:r>
        <w:t>4. Sélection, DISTINCT, NULL et tris / Selection, DISTINCT, NULL, sorting</w:t>
      </w:r>
    </w:p>
    <w:p>
      <w:pPr>
        <w:pStyle w:val="ListNumber"/>
      </w:pPr>
      <w:r>
        <w:t>5. Filtres et opérateurs / Filters and operators</w:t>
      </w:r>
    </w:p>
    <w:p>
      <w:pPr>
        <w:pStyle w:val="ListNumber"/>
      </w:pPr>
      <w:r>
        <w:t>6. Fonctions numériques, texte, dates et NULL / Numeric, text, date, NULL functions</w:t>
      </w:r>
    </w:p>
    <w:p>
      <w:pPr>
        <w:pStyle w:val="ListNumber"/>
      </w:pPr>
      <w:r>
        <w:t>7. Agrégats, GROUP BY, HAVING et GROUP_CONCAT</w:t>
      </w:r>
    </w:p>
    <w:p>
      <w:pPr>
        <w:pStyle w:val="ListNumber"/>
      </w:pPr>
      <w:r>
        <w:t>8. Sous-requêtes / Subqueries</w:t>
      </w:r>
    </w:p>
    <w:p>
      <w:pPr>
        <w:pStyle w:val="ListNumber"/>
      </w:pPr>
      <w:r>
        <w:t>9. Jointures minimales / Minimal joins</w:t>
      </w:r>
    </w:p>
    <w:p>
      <w:pPr>
        <w:pStyle w:val="ListNumber"/>
      </w:pPr>
      <w:r>
        <w:t>10. LDD/DDL : bases, tables, colonnes et contraintes</w:t>
      </w:r>
    </w:p>
    <w:p>
      <w:pPr>
        <w:pStyle w:val="ListNumber"/>
      </w:pPr>
      <w:r>
        <w:t>11. INSERT, UPDATE, DELETE et copies de tables</w:t>
      </w:r>
    </w:p>
    <w:p>
      <w:pPr>
        <w:pStyle w:val="ListNumber"/>
      </w:pPr>
      <w:r>
        <w:t>12. Modélisation relationnelle : minimum théorique / Relational modelling essentials</w:t>
      </w:r>
    </w:p>
    <w:p>
      <w:pPr>
        <w:pStyle w:val="ListNumber"/>
      </w:pPr>
      <w:r>
        <w:t>13. Vues et triggers : aperçu / Views and triggers overview</w:t>
      </w:r>
    </w:p>
    <w:p>
      <w:pPr>
        <w:pStyle w:val="ListNumber"/>
      </w:pPr>
      <w:r>
        <w:t>14. Erreurs et pièges repérés dans les notes / Errors and traps in the notes</w:t>
      </w:r>
    </w:p>
    <w:p>
      <w:pPr>
        <w:pStyle w:val="ListNumber"/>
      </w:pPr>
      <w:r>
        <w:t>15. Dictionnaire complet des commandes / Complete command dictionary</w:t>
      </w:r>
    </w:p>
    <w:p>
      <w:pPr>
        <w:pStyle w:val="ListNumber"/>
      </w:pPr>
      <w:r>
        <w:t>16. Méthode de traduction d’un énoncé / Translating a prompt into SQL</w:t>
      </w:r>
    </w:p>
    <w:p>
      <w:pPr>
        <w:pStyle w:val="ListNumber"/>
      </w:pPr>
      <w:r>
        <w:t>17. Exercices progressifs corrigés / Progressive corrected exercises</w:t>
      </w:r>
    </w:p>
    <w:p>
      <w:pPr>
        <w:pStyle w:val="ListNumber"/>
      </w:pPr>
      <w:r>
        <w:t>18. Examen blanc / Mock exam</w:t>
      </w:r>
    </w:p>
    <w:p>
      <w:pPr>
        <w:pStyle w:val="ListNumber"/>
      </w:pPr>
      <w:r>
        <w:t>19. Fiche ultra-courte de dernière minute / Last-minute cram sheet</w:t>
      </w:r>
    </w:p>
    <w:p>
      <w:r>
        <w:br w:type="page"/>
      </w:r>
    </w:p>
    <w:p>
      <w:pPr>
        <w:pStyle w:val="Heading1"/>
      </w:pPr>
      <w:r>
        <w:t>1. Périmètre de l’examen et priorités / Scope and priorities</w:t>
      </w:r>
    </w:p>
    <w:p>
      <w:pPr/>
      <w:r>
        <w:rPr>
          <w:b w:val="0"/>
        </w:rPr>
        <w:t>Les documents fournis couvrent deux blocs principaux : le LID, c’est-à-dire l’interrogation des données, et le LDD, c’est-à-dire la création et la modification physique des bases et des tables.</w:t>
      </w:r>
    </w:p>
    <w:p>
      <w:pPr>
        <w:pStyle w:val="EnglishSubtext"/>
      </w:pPr>
      <w:r>
        <w:t>The supplied documents cover two main blocks: data querying (DQL) and database/table definition and alteration (DDL).</w:t>
      </w:r>
    </w:p>
    <w:p>
      <w:pPr/>
      <w:r>
        <w:rPr>
          <w:b w:val="0"/>
        </w:rPr>
        <w:t>Ils contiennent aussi des exercices sur les fonctions, les regroupements, les sous-requêtes, les contraintes, les vues, les triggers et la modélisation MCD/MLD.</w:t>
      </w:r>
    </w:p>
    <w:p>
      <w:pPr>
        <w:pStyle w:val="EnglishSubtext"/>
      </w:pPr>
      <w:r>
        <w:t>They also contain exercises on functions, grouping, subqueries, constraints, views, triggers, and conceptual/logical modelling.</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907"/>
            <w:shd w:fill="17365D"/>
            <w:vAlign w:val="center"/>
            <w:tcMar>
              <w:top w:w="70" w:type="dxa"/>
              <w:start w:w="80" w:type="dxa"/>
              <w:bottom w:w="70" w:type="dxa"/>
              <w:end w:w="80" w:type="dxa"/>
            </w:tcMar>
          </w:tcPr>
          <w:p>
            <w:r>
              <w:rPr>
                <w:b/>
                <w:color w:val="FFFFFF"/>
                <w:sz w:val="14"/>
              </w:rPr>
              <w:t>Priorité</w:t>
            </w:r>
          </w:p>
        </w:tc>
        <w:tc>
          <w:tcPr>
            <w:tcW w:type="dxa" w:w="3685"/>
            <w:shd w:fill="17365D"/>
            <w:vAlign w:val="center"/>
            <w:tcMar>
              <w:top w:w="70" w:type="dxa"/>
              <w:start w:w="80" w:type="dxa"/>
              <w:bottom w:w="70" w:type="dxa"/>
              <w:end w:w="80" w:type="dxa"/>
            </w:tcMar>
          </w:tcPr>
          <w:p>
            <w:r>
              <w:rPr>
                <w:b/>
                <w:color w:val="FFFFFF"/>
                <w:sz w:val="14"/>
              </w:rPr>
              <w:t>FR</w:t>
            </w:r>
          </w:p>
        </w:tc>
        <w:tc>
          <w:tcPr>
            <w:tcW w:type="dxa" w:w="3515"/>
            <w:shd w:fill="17365D"/>
            <w:vAlign w:val="center"/>
            <w:tcMar>
              <w:top w:w="70" w:type="dxa"/>
              <w:start w:w="80" w:type="dxa"/>
              <w:bottom w:w="70" w:type="dxa"/>
              <w:end w:w="80" w:type="dxa"/>
            </w:tcMar>
          </w:tcPr>
          <w:p>
            <w:r>
              <w:rPr>
                <w:b/>
                <w:color w:val="FFFFFF"/>
                <w:sz w:val="14"/>
              </w:rPr>
              <w:t>EN</w:t>
            </w:r>
          </w:p>
        </w:tc>
        <w:tc>
          <w:tcPr>
            <w:tcW w:type="dxa" w:w="1304"/>
            <w:shd w:fill="17365D"/>
            <w:vAlign w:val="center"/>
            <w:tcMar>
              <w:top w:w="70" w:type="dxa"/>
              <w:start w:w="80" w:type="dxa"/>
              <w:bottom w:w="70" w:type="dxa"/>
              <w:end w:w="80" w:type="dxa"/>
            </w:tcMar>
          </w:tcPr>
          <w:p>
            <w:r>
              <w:rPr>
                <w:b/>
                <w:color w:val="FFFFFF"/>
                <w:sz w:val="14"/>
              </w:rPr>
              <w:t>Poids conseillé</w:t>
            </w:r>
          </w:p>
        </w:tc>
      </w:tr>
      <w:tr>
        <w:tc>
          <w:tcPr>
            <w:tcW w:type="dxa" w:w="907"/>
            <w:tcMar>
              <w:top w:w="70" w:type="dxa"/>
              <w:start w:w="80" w:type="dxa"/>
              <w:bottom w:w="70" w:type="dxa"/>
              <w:end w:w="80" w:type="dxa"/>
            </w:tcMar>
            <w:vAlign w:val="top"/>
          </w:tcPr>
          <w:p>
            <w:pPr>
              <w:spacing w:after="20"/>
            </w:pPr>
            <w:r>
              <w:rPr>
                <w:b/>
                <w:sz w:val="14"/>
              </w:rPr>
              <w:t>A</w:t>
            </w:r>
          </w:p>
        </w:tc>
        <w:tc>
          <w:tcPr>
            <w:tcW w:type="dxa" w:w="3685"/>
            <w:tcMar>
              <w:top w:w="70" w:type="dxa"/>
              <w:start w:w="80" w:type="dxa"/>
              <w:bottom w:w="70" w:type="dxa"/>
              <w:end w:w="80" w:type="dxa"/>
            </w:tcMar>
            <w:vAlign w:val="top"/>
          </w:tcPr>
          <w:p>
            <w:pPr>
              <w:spacing w:after="20"/>
            </w:pPr>
            <w:r>
              <w:rPr>
                <w:sz w:val="14"/>
              </w:rPr>
              <w:t>SELECT, WHERE, alias, DISTINCT, NULL, ORDER BY</w:t>
            </w:r>
          </w:p>
        </w:tc>
        <w:tc>
          <w:tcPr>
            <w:tcW w:type="dxa" w:w="3515"/>
            <w:tcMar>
              <w:top w:w="70" w:type="dxa"/>
              <w:start w:w="80" w:type="dxa"/>
              <w:bottom w:w="70" w:type="dxa"/>
              <w:end w:w="80" w:type="dxa"/>
            </w:tcMar>
            <w:vAlign w:val="top"/>
          </w:tcPr>
          <w:p>
            <w:pPr>
              <w:spacing w:after="20"/>
            </w:pPr>
            <w:r>
              <w:rPr>
                <w:sz w:val="14"/>
              </w:rPr>
              <w:t>SELECT, WHERE, aliases, DISTINCT, NULL, sorting</w:t>
            </w:r>
          </w:p>
        </w:tc>
        <w:tc>
          <w:tcPr>
            <w:tcW w:type="dxa" w:w="1304"/>
            <w:tcMar>
              <w:top w:w="70" w:type="dxa"/>
              <w:start w:w="80" w:type="dxa"/>
              <w:bottom w:w="70" w:type="dxa"/>
              <w:end w:w="80" w:type="dxa"/>
            </w:tcMar>
            <w:vAlign w:val="top"/>
          </w:tcPr>
          <w:p>
            <w:pPr>
              <w:spacing w:after="20"/>
            </w:pPr>
            <w:r>
              <w:rPr>
                <w:sz w:val="14"/>
              </w:rPr>
              <w:t>Très élevé</w:t>
            </w:r>
          </w:p>
        </w:tc>
      </w:tr>
      <w:tr>
        <w:tc>
          <w:tcPr>
            <w:tcW w:type="dxa" w:w="907"/>
            <w:tcMar>
              <w:top w:w="70" w:type="dxa"/>
              <w:start w:w="80" w:type="dxa"/>
              <w:bottom w:w="70" w:type="dxa"/>
              <w:end w:w="80" w:type="dxa"/>
            </w:tcMar>
            <w:vAlign w:val="top"/>
            <w:shd w:fill="F5F7FB"/>
          </w:tcPr>
          <w:p>
            <w:pPr>
              <w:spacing w:after="20"/>
            </w:pPr>
            <w:r>
              <w:rPr>
                <w:b/>
                <w:sz w:val="14"/>
              </w:rPr>
              <w:t>A</w:t>
            </w:r>
          </w:p>
        </w:tc>
        <w:tc>
          <w:tcPr>
            <w:tcW w:type="dxa" w:w="3685"/>
            <w:tcMar>
              <w:top w:w="70" w:type="dxa"/>
              <w:start w:w="80" w:type="dxa"/>
              <w:bottom w:w="70" w:type="dxa"/>
              <w:end w:w="80" w:type="dxa"/>
            </w:tcMar>
            <w:vAlign w:val="top"/>
            <w:shd w:fill="F5F7FB"/>
          </w:tcPr>
          <w:p>
            <w:pPr>
              <w:spacing w:after="20"/>
            </w:pPr>
            <w:r>
              <w:rPr>
                <w:sz w:val="14"/>
              </w:rPr>
              <w:t>COUNT/SUM/AVG/MIN/MAX, GROUP BY, HAVING</w:t>
            </w:r>
          </w:p>
        </w:tc>
        <w:tc>
          <w:tcPr>
            <w:tcW w:type="dxa" w:w="3515"/>
            <w:tcMar>
              <w:top w:w="70" w:type="dxa"/>
              <w:start w:w="80" w:type="dxa"/>
              <w:bottom w:w="70" w:type="dxa"/>
              <w:end w:w="80" w:type="dxa"/>
            </w:tcMar>
            <w:vAlign w:val="top"/>
            <w:shd w:fill="F5F7FB"/>
          </w:tcPr>
          <w:p>
            <w:pPr>
              <w:spacing w:after="20"/>
            </w:pPr>
            <w:r>
              <w:rPr>
                <w:sz w:val="14"/>
              </w:rPr>
              <w:t>Aggregates, grouping, group filtering</w:t>
            </w:r>
          </w:p>
        </w:tc>
        <w:tc>
          <w:tcPr>
            <w:tcW w:type="dxa" w:w="1304"/>
            <w:tcMar>
              <w:top w:w="70" w:type="dxa"/>
              <w:start w:w="80" w:type="dxa"/>
              <w:bottom w:w="70" w:type="dxa"/>
              <w:end w:w="80" w:type="dxa"/>
            </w:tcMar>
            <w:vAlign w:val="top"/>
            <w:shd w:fill="F5F7FB"/>
          </w:tcPr>
          <w:p>
            <w:pPr>
              <w:spacing w:after="20"/>
            </w:pPr>
            <w:r>
              <w:rPr>
                <w:sz w:val="14"/>
              </w:rPr>
              <w:t>Très élevé</w:t>
            </w:r>
          </w:p>
        </w:tc>
      </w:tr>
      <w:tr>
        <w:tc>
          <w:tcPr>
            <w:tcW w:type="dxa" w:w="907"/>
            <w:tcMar>
              <w:top w:w="70" w:type="dxa"/>
              <w:start w:w="80" w:type="dxa"/>
              <w:bottom w:w="70" w:type="dxa"/>
              <w:end w:w="80" w:type="dxa"/>
            </w:tcMar>
            <w:vAlign w:val="top"/>
          </w:tcPr>
          <w:p>
            <w:pPr>
              <w:spacing w:after="20"/>
            </w:pPr>
            <w:r>
              <w:rPr>
                <w:b/>
                <w:sz w:val="14"/>
              </w:rPr>
              <w:t>A</w:t>
            </w:r>
          </w:p>
        </w:tc>
        <w:tc>
          <w:tcPr>
            <w:tcW w:type="dxa" w:w="3685"/>
            <w:tcMar>
              <w:top w:w="70" w:type="dxa"/>
              <w:start w:w="80" w:type="dxa"/>
              <w:bottom w:w="70" w:type="dxa"/>
              <w:end w:w="80" w:type="dxa"/>
            </w:tcMar>
            <w:vAlign w:val="top"/>
          </w:tcPr>
          <w:p>
            <w:pPr>
              <w:spacing w:after="20"/>
            </w:pPr>
            <w:r>
              <w:rPr>
                <w:sz w:val="14"/>
              </w:rPr>
              <w:t>Sous-requêtes : IN, NOT IN, MAX/MIN, ALL</w:t>
            </w:r>
          </w:p>
        </w:tc>
        <w:tc>
          <w:tcPr>
            <w:tcW w:type="dxa" w:w="3515"/>
            <w:tcMar>
              <w:top w:w="70" w:type="dxa"/>
              <w:start w:w="80" w:type="dxa"/>
              <w:bottom w:w="70" w:type="dxa"/>
              <w:end w:w="80" w:type="dxa"/>
            </w:tcMar>
            <w:vAlign w:val="top"/>
          </w:tcPr>
          <w:p>
            <w:pPr>
              <w:spacing w:after="20"/>
            </w:pPr>
            <w:r>
              <w:rPr>
                <w:sz w:val="14"/>
              </w:rPr>
              <w:t>Subqueries: IN, NOT IN, MAX/MIN, ALL</w:t>
            </w:r>
          </w:p>
        </w:tc>
        <w:tc>
          <w:tcPr>
            <w:tcW w:type="dxa" w:w="1304"/>
            <w:tcMar>
              <w:top w:w="70" w:type="dxa"/>
              <w:start w:w="80" w:type="dxa"/>
              <w:bottom w:w="70" w:type="dxa"/>
              <w:end w:w="80" w:type="dxa"/>
            </w:tcMar>
            <w:vAlign w:val="top"/>
          </w:tcPr>
          <w:p>
            <w:pPr>
              <w:spacing w:after="20"/>
            </w:pPr>
            <w:r>
              <w:rPr>
                <w:sz w:val="14"/>
              </w:rPr>
              <w:t>Élevé</w:t>
            </w:r>
          </w:p>
        </w:tc>
      </w:tr>
      <w:tr>
        <w:tc>
          <w:tcPr>
            <w:tcW w:type="dxa" w:w="907"/>
            <w:tcMar>
              <w:top w:w="70" w:type="dxa"/>
              <w:start w:w="80" w:type="dxa"/>
              <w:bottom w:w="70" w:type="dxa"/>
              <w:end w:w="80" w:type="dxa"/>
            </w:tcMar>
            <w:vAlign w:val="top"/>
            <w:shd w:fill="F5F7FB"/>
          </w:tcPr>
          <w:p>
            <w:pPr>
              <w:spacing w:after="20"/>
            </w:pPr>
            <w:r>
              <w:rPr>
                <w:b/>
                <w:sz w:val="14"/>
              </w:rPr>
              <w:t>A</w:t>
            </w:r>
          </w:p>
        </w:tc>
        <w:tc>
          <w:tcPr>
            <w:tcW w:type="dxa" w:w="3685"/>
            <w:tcMar>
              <w:top w:w="70" w:type="dxa"/>
              <w:start w:w="80" w:type="dxa"/>
              <w:bottom w:w="70" w:type="dxa"/>
              <w:end w:w="80" w:type="dxa"/>
            </w:tcMar>
            <w:vAlign w:val="top"/>
            <w:shd w:fill="F5F7FB"/>
          </w:tcPr>
          <w:p>
            <w:pPr>
              <w:spacing w:after="20"/>
            </w:pPr>
            <w:r>
              <w:rPr>
                <w:sz w:val="14"/>
              </w:rPr>
              <w:t>CREATE/ALTER, PK, FK, UNIQUE, CHECK, DEFAULT, AUTO_INCREMENT</w:t>
            </w:r>
          </w:p>
        </w:tc>
        <w:tc>
          <w:tcPr>
            <w:tcW w:type="dxa" w:w="3515"/>
            <w:tcMar>
              <w:top w:w="70" w:type="dxa"/>
              <w:start w:w="80" w:type="dxa"/>
              <w:bottom w:w="70" w:type="dxa"/>
              <w:end w:w="80" w:type="dxa"/>
            </w:tcMar>
            <w:vAlign w:val="top"/>
            <w:shd w:fill="F5F7FB"/>
          </w:tcPr>
          <w:p>
            <w:pPr>
              <w:spacing w:after="20"/>
            </w:pPr>
            <w:r>
              <w:rPr>
                <w:sz w:val="14"/>
              </w:rPr>
              <w:t>Core DDL and constraints</w:t>
            </w:r>
          </w:p>
        </w:tc>
        <w:tc>
          <w:tcPr>
            <w:tcW w:type="dxa" w:w="1304"/>
            <w:tcMar>
              <w:top w:w="70" w:type="dxa"/>
              <w:start w:w="80" w:type="dxa"/>
              <w:bottom w:w="70" w:type="dxa"/>
              <w:end w:w="80" w:type="dxa"/>
            </w:tcMar>
            <w:vAlign w:val="top"/>
            <w:shd w:fill="F5F7FB"/>
          </w:tcPr>
          <w:p>
            <w:pPr>
              <w:spacing w:after="20"/>
            </w:pPr>
            <w:r>
              <w:rPr>
                <w:sz w:val="14"/>
              </w:rPr>
              <w:t>Élevé</w:t>
            </w:r>
          </w:p>
        </w:tc>
      </w:tr>
      <w:tr>
        <w:tc>
          <w:tcPr>
            <w:tcW w:type="dxa" w:w="907"/>
            <w:tcMar>
              <w:top w:w="70" w:type="dxa"/>
              <w:start w:w="80" w:type="dxa"/>
              <w:bottom w:w="70" w:type="dxa"/>
              <w:end w:w="80" w:type="dxa"/>
            </w:tcMar>
            <w:vAlign w:val="top"/>
          </w:tcPr>
          <w:p>
            <w:pPr>
              <w:spacing w:after="20"/>
            </w:pPr>
            <w:r>
              <w:rPr>
                <w:b/>
                <w:sz w:val="14"/>
              </w:rPr>
              <w:t>B</w:t>
            </w:r>
          </w:p>
        </w:tc>
        <w:tc>
          <w:tcPr>
            <w:tcW w:type="dxa" w:w="3685"/>
            <w:tcMar>
              <w:top w:w="70" w:type="dxa"/>
              <w:start w:w="80" w:type="dxa"/>
              <w:bottom w:w="70" w:type="dxa"/>
              <w:end w:w="80" w:type="dxa"/>
            </w:tcMar>
            <w:vAlign w:val="top"/>
          </w:tcPr>
          <w:p>
            <w:pPr>
              <w:spacing w:after="20"/>
            </w:pPr>
            <w:r>
              <w:rPr>
                <w:sz w:val="14"/>
              </w:rPr>
              <w:t>Fonctions texte, date, math, IFNULL</w:t>
            </w:r>
          </w:p>
        </w:tc>
        <w:tc>
          <w:tcPr>
            <w:tcW w:type="dxa" w:w="3515"/>
            <w:tcMar>
              <w:top w:w="70" w:type="dxa"/>
              <w:start w:w="80" w:type="dxa"/>
              <w:bottom w:w="70" w:type="dxa"/>
              <w:end w:w="80" w:type="dxa"/>
            </w:tcMar>
            <w:vAlign w:val="top"/>
          </w:tcPr>
          <w:p>
            <w:pPr>
              <w:spacing w:after="20"/>
            </w:pPr>
            <w:r>
              <w:rPr>
                <w:sz w:val="14"/>
              </w:rPr>
              <w:t>Text, date, numeric, NULL functions</w:t>
            </w:r>
          </w:p>
        </w:tc>
        <w:tc>
          <w:tcPr>
            <w:tcW w:type="dxa" w:w="1304"/>
            <w:tcMar>
              <w:top w:w="70" w:type="dxa"/>
              <w:start w:w="80" w:type="dxa"/>
              <w:bottom w:w="70" w:type="dxa"/>
              <w:end w:w="80" w:type="dxa"/>
            </w:tcMar>
            <w:vAlign w:val="top"/>
          </w:tcPr>
          <w:p>
            <w:pPr>
              <w:spacing w:after="20"/>
            </w:pPr>
            <w:r>
              <w:rPr>
                <w:sz w:val="14"/>
              </w:rPr>
              <w:t>Moyen à élevé</w:t>
            </w:r>
          </w:p>
        </w:tc>
      </w:tr>
      <w:tr>
        <w:tc>
          <w:tcPr>
            <w:tcW w:type="dxa" w:w="907"/>
            <w:tcMar>
              <w:top w:w="70" w:type="dxa"/>
              <w:start w:w="80" w:type="dxa"/>
              <w:bottom w:w="70" w:type="dxa"/>
              <w:end w:w="80" w:type="dxa"/>
            </w:tcMar>
            <w:vAlign w:val="top"/>
            <w:shd w:fill="F5F7FB"/>
          </w:tcPr>
          <w:p>
            <w:pPr>
              <w:spacing w:after="20"/>
            </w:pPr>
            <w:r>
              <w:rPr>
                <w:b/>
                <w:sz w:val="14"/>
              </w:rPr>
              <w:t>B</w:t>
            </w:r>
          </w:p>
        </w:tc>
        <w:tc>
          <w:tcPr>
            <w:tcW w:type="dxa" w:w="3685"/>
            <w:tcMar>
              <w:top w:w="70" w:type="dxa"/>
              <w:start w:w="80" w:type="dxa"/>
              <w:bottom w:w="70" w:type="dxa"/>
              <w:end w:w="80" w:type="dxa"/>
            </w:tcMar>
            <w:vAlign w:val="top"/>
            <w:shd w:fill="F5F7FB"/>
          </w:tcPr>
          <w:p>
            <w:pPr>
              <w:spacing w:after="20"/>
            </w:pPr>
            <w:r>
              <w:rPr>
                <w:sz w:val="14"/>
              </w:rPr>
              <w:t>Jointures INNER et LEFT avec alias</w:t>
            </w:r>
          </w:p>
        </w:tc>
        <w:tc>
          <w:tcPr>
            <w:tcW w:type="dxa" w:w="3515"/>
            <w:tcMar>
              <w:top w:w="70" w:type="dxa"/>
              <w:start w:w="80" w:type="dxa"/>
              <w:bottom w:w="70" w:type="dxa"/>
              <w:end w:w="80" w:type="dxa"/>
            </w:tcMar>
            <w:vAlign w:val="top"/>
            <w:shd w:fill="F5F7FB"/>
          </w:tcPr>
          <w:p>
            <w:pPr>
              <w:spacing w:after="20"/>
            </w:pPr>
            <w:r>
              <w:rPr>
                <w:sz w:val="14"/>
              </w:rPr>
              <w:t>INNER and LEFT joins with aliases</w:t>
            </w:r>
          </w:p>
        </w:tc>
        <w:tc>
          <w:tcPr>
            <w:tcW w:type="dxa" w:w="1304"/>
            <w:tcMar>
              <w:top w:w="70" w:type="dxa"/>
              <w:start w:w="80" w:type="dxa"/>
              <w:bottom w:w="70" w:type="dxa"/>
              <w:end w:w="80" w:type="dxa"/>
            </w:tcMar>
            <w:vAlign w:val="top"/>
            <w:shd w:fill="F5F7FB"/>
          </w:tcPr>
          <w:p>
            <w:pPr>
              <w:spacing w:after="20"/>
            </w:pPr>
            <w:r>
              <w:rPr>
                <w:sz w:val="14"/>
              </w:rPr>
              <w:t>Minimum nécessaire</w:t>
            </w:r>
          </w:p>
        </w:tc>
      </w:tr>
      <w:tr>
        <w:tc>
          <w:tcPr>
            <w:tcW w:type="dxa" w:w="907"/>
            <w:tcMar>
              <w:top w:w="70" w:type="dxa"/>
              <w:start w:w="80" w:type="dxa"/>
              <w:bottom w:w="70" w:type="dxa"/>
              <w:end w:w="80" w:type="dxa"/>
            </w:tcMar>
            <w:vAlign w:val="top"/>
          </w:tcPr>
          <w:p>
            <w:pPr>
              <w:spacing w:after="20"/>
            </w:pPr>
            <w:r>
              <w:rPr>
                <w:b/>
                <w:sz w:val="14"/>
              </w:rPr>
              <w:t>C</w:t>
            </w:r>
          </w:p>
        </w:tc>
        <w:tc>
          <w:tcPr>
            <w:tcW w:type="dxa" w:w="3685"/>
            <w:tcMar>
              <w:top w:w="70" w:type="dxa"/>
              <w:start w:w="80" w:type="dxa"/>
              <w:bottom w:w="70" w:type="dxa"/>
              <w:end w:w="80" w:type="dxa"/>
            </w:tcMar>
            <w:vAlign w:val="top"/>
          </w:tcPr>
          <w:p>
            <w:pPr>
              <w:spacing w:after="20"/>
            </w:pPr>
            <w:r>
              <w:rPr>
                <w:sz w:val="14"/>
              </w:rPr>
              <w:t>Vues et triggers</w:t>
            </w:r>
          </w:p>
        </w:tc>
        <w:tc>
          <w:tcPr>
            <w:tcW w:type="dxa" w:w="3515"/>
            <w:tcMar>
              <w:top w:w="70" w:type="dxa"/>
              <w:start w:w="80" w:type="dxa"/>
              <w:bottom w:w="70" w:type="dxa"/>
              <w:end w:w="80" w:type="dxa"/>
            </w:tcMar>
            <w:vAlign w:val="top"/>
          </w:tcPr>
          <w:p>
            <w:pPr>
              <w:spacing w:after="20"/>
            </w:pPr>
            <w:r>
              <w:rPr>
                <w:sz w:val="14"/>
              </w:rPr>
              <w:t>Views and triggers</w:t>
            </w:r>
          </w:p>
        </w:tc>
        <w:tc>
          <w:tcPr>
            <w:tcW w:type="dxa" w:w="1304"/>
            <w:tcMar>
              <w:top w:w="70" w:type="dxa"/>
              <w:start w:w="80" w:type="dxa"/>
              <w:bottom w:w="70" w:type="dxa"/>
              <w:end w:w="80" w:type="dxa"/>
            </w:tcMar>
            <w:vAlign w:val="top"/>
          </w:tcPr>
          <w:p>
            <w:pPr>
              <w:spacing w:after="20"/>
            </w:pPr>
            <w:r>
              <w:rPr>
                <w:sz w:val="14"/>
              </w:rPr>
              <w:t>Révision rapide</w:t>
            </w:r>
          </w:p>
        </w:tc>
      </w:tr>
      <w:tr>
        <w:tc>
          <w:tcPr>
            <w:tcW w:type="dxa" w:w="907"/>
            <w:tcMar>
              <w:top w:w="70" w:type="dxa"/>
              <w:start w:w="80" w:type="dxa"/>
              <w:bottom w:w="70" w:type="dxa"/>
              <w:end w:w="80" w:type="dxa"/>
            </w:tcMar>
            <w:vAlign w:val="top"/>
            <w:shd w:fill="F5F7FB"/>
          </w:tcPr>
          <w:p>
            <w:pPr>
              <w:spacing w:after="20"/>
            </w:pPr>
            <w:r>
              <w:rPr>
                <w:b/>
                <w:sz w:val="14"/>
              </w:rPr>
              <w:t>C</w:t>
            </w:r>
          </w:p>
        </w:tc>
        <w:tc>
          <w:tcPr>
            <w:tcW w:type="dxa" w:w="3685"/>
            <w:tcMar>
              <w:top w:w="70" w:type="dxa"/>
              <w:start w:w="80" w:type="dxa"/>
              <w:bottom w:w="70" w:type="dxa"/>
              <w:end w:w="80" w:type="dxa"/>
            </w:tcMar>
            <w:vAlign w:val="top"/>
            <w:shd w:fill="F5F7FB"/>
          </w:tcPr>
          <w:p>
            <w:pPr>
              <w:spacing w:after="20"/>
            </w:pPr>
            <w:r>
              <w:rPr>
                <w:sz w:val="14"/>
              </w:rPr>
              <w:t>MCD, cardinalités, 1FN-3FN</w:t>
            </w:r>
          </w:p>
        </w:tc>
        <w:tc>
          <w:tcPr>
            <w:tcW w:type="dxa" w:w="3515"/>
            <w:tcMar>
              <w:top w:w="70" w:type="dxa"/>
              <w:start w:w="80" w:type="dxa"/>
              <w:bottom w:w="70" w:type="dxa"/>
              <w:end w:w="80" w:type="dxa"/>
            </w:tcMar>
            <w:vAlign w:val="top"/>
            <w:shd w:fill="F5F7FB"/>
          </w:tcPr>
          <w:p>
            <w:pPr>
              <w:spacing w:after="20"/>
            </w:pPr>
            <w:r>
              <w:rPr>
                <w:sz w:val="14"/>
              </w:rPr>
              <w:t>Conceptual model, cardinalities, normal forms</w:t>
            </w:r>
          </w:p>
        </w:tc>
        <w:tc>
          <w:tcPr>
            <w:tcW w:type="dxa" w:w="1304"/>
            <w:tcMar>
              <w:top w:w="70" w:type="dxa"/>
              <w:start w:w="80" w:type="dxa"/>
              <w:bottom w:w="70" w:type="dxa"/>
              <w:end w:w="80" w:type="dxa"/>
            </w:tcMar>
            <w:vAlign w:val="top"/>
            <w:shd w:fill="F5F7FB"/>
          </w:tcPr>
          <w:p>
            <w:pPr>
              <w:spacing w:after="20"/>
            </w:pPr>
            <w:r>
              <w:rPr>
                <w:sz w:val="14"/>
              </w:rPr>
              <w:t>Théorie de secours</w:t>
            </w:r>
          </w:p>
        </w:tc>
      </w:tr>
    </w:tbl>
    <w:p/>
    <w:p>
      <w:pPr>
        <w:pStyle w:val="Callout"/>
        <w:shd w:fill="E5F5EC"/>
      </w:pPr>
      <w:r>
        <w:rPr>
          <w:b/>
        </w:rPr>
        <w:t>Stratégie : n’apprenez pas des requêtes par cœur. Apprenez la séquence SELECT → FROM → WHERE → GROUP BY → HAVING → ORDER BY.</w:t>
      </w:r>
      <w:r>
        <w:br/>
      </w:r>
      <w:r>
        <w:rPr>
          <w:i/>
          <w:color w:val="505A69"/>
        </w:rPr>
        <w:t>Strategy: do not memorize whole queries. Memorize the sequence SELECT → FROM → WHERE → GROUP BY → HAVING → ORDER BY.</w:t>
      </w:r>
    </w:p>
    <w:p>
      <w:pPr>
        <w:pStyle w:val="Heading1"/>
      </w:pPr>
      <w:r>
        <w:t>2. Anatomie d’une requête SELECT / Anatomy of a SELECT query</w:t>
      </w:r>
    </w:p>
    <w:p>
      <w:pPr/>
      <w:r>
        <w:rPr>
          <w:b w:val="0"/>
        </w:rPr>
        <w:t>Une requête LID est volatile : elle produit un résultat sans modifier les données. La partie projection indique ce qui est affiché ; la restriction indique quelles lignes sont conservées.</w:t>
      </w:r>
    </w:p>
    <w:p>
      <w:pPr>
        <w:pStyle w:val="EnglishSubtext"/>
      </w:pPr>
      <w:r>
        <w:t>A DQL query is transient: it returns a result without changing data. Projection defines what is displayed; restriction defines which rows are kept.</w:t>
      </w:r>
    </w:p>
    <w:p>
      <w:pPr>
        <w:pStyle w:val="CodeBlock"/>
        <w:keepLines/>
        <w:shd w:fill="101827"/>
      </w:pPr>
      <w:r>
        <w:t>SELECT [DISTINCT] expression1 [AS alias1], expression2 [AS alias2]</w:t>
        <w:br/>
        <w:t>FROM table1 [AS t1]</w:t>
        <w:br/>
        <w:t>[JOIN table2 AS t2 ON condition_de_liaison]</w:t>
        <w:br/>
        <w:t>[WHERE conditions_sur_les_lignes]</w:t>
        <w:br/>
        <w:t>[GROUP BY colonnes_de_regroupement]</w:t>
        <w:br/>
        <w:t>[HAVING conditions_sur_les_groupes]</w:t>
        <w:br/>
        <w:t>[ORDER BY expression ASC|DESC]</w:t>
        <w:br/>
        <w:t>[LIMIT nombre];</w:t>
      </w:r>
    </w:p>
    <w:p>
      <w:pPr>
        <w:pStyle w:val="Heading2"/>
      </w:pPr>
      <w:r>
        <w:t>2.1 Ordre d’écriture et ordre logique / Written order and logical order</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1814"/>
            <w:shd w:fill="17365D"/>
            <w:vAlign w:val="center"/>
            <w:tcMar>
              <w:top w:w="70" w:type="dxa"/>
              <w:start w:w="80" w:type="dxa"/>
              <w:bottom w:w="70" w:type="dxa"/>
              <w:end w:w="80" w:type="dxa"/>
            </w:tcMar>
          </w:tcPr>
          <w:p>
            <w:r>
              <w:rPr>
                <w:b/>
                <w:color w:val="FFFFFF"/>
                <w:sz w:val="15"/>
              </w:rPr>
              <w:t>Ordre écrit / Written</w:t>
            </w:r>
          </w:p>
        </w:tc>
        <w:tc>
          <w:tcPr>
            <w:tcW w:type="dxa" w:w="2324"/>
            <w:shd w:fill="17365D"/>
            <w:vAlign w:val="center"/>
            <w:tcMar>
              <w:top w:w="70" w:type="dxa"/>
              <w:start w:w="80" w:type="dxa"/>
              <w:bottom w:w="70" w:type="dxa"/>
              <w:end w:w="80" w:type="dxa"/>
            </w:tcMar>
          </w:tcPr>
          <w:p>
            <w:r>
              <w:rPr>
                <w:b/>
                <w:color w:val="FFFFFF"/>
                <w:sz w:val="15"/>
              </w:rPr>
              <w:t>Ordre logique simplifié / Simplified logical order</w:t>
            </w:r>
          </w:p>
        </w:tc>
        <w:tc>
          <w:tcPr>
            <w:tcW w:type="dxa" w:w="5272"/>
            <w:shd w:fill="17365D"/>
            <w:vAlign w:val="center"/>
            <w:tcMar>
              <w:top w:w="70" w:type="dxa"/>
              <w:start w:w="80" w:type="dxa"/>
              <w:bottom w:w="70" w:type="dxa"/>
              <w:end w:w="80" w:type="dxa"/>
            </w:tcMar>
          </w:tcPr>
          <w:p>
            <w:r>
              <w:rPr>
                <w:b/>
                <w:color w:val="FFFFFF"/>
                <w:sz w:val="15"/>
              </w:rPr>
              <w:t>Rôle / Role</w:t>
            </w:r>
          </w:p>
        </w:tc>
      </w:tr>
      <w:tr>
        <w:tc>
          <w:tcPr>
            <w:tcW w:type="dxa" w:w="1814"/>
            <w:tcMar>
              <w:top w:w="70" w:type="dxa"/>
              <w:start w:w="80" w:type="dxa"/>
              <w:bottom w:w="70" w:type="dxa"/>
              <w:end w:w="80" w:type="dxa"/>
            </w:tcMar>
            <w:vAlign w:val="top"/>
          </w:tcPr>
          <w:p>
            <w:pPr>
              <w:spacing w:after="20"/>
            </w:pPr>
            <w:r>
              <w:rPr>
                <w:b/>
                <w:sz w:val="15"/>
              </w:rPr>
              <w:t>SELECT</w:t>
            </w:r>
          </w:p>
        </w:tc>
        <w:tc>
          <w:tcPr>
            <w:tcW w:type="dxa" w:w="2324"/>
            <w:tcMar>
              <w:top w:w="70" w:type="dxa"/>
              <w:start w:w="80" w:type="dxa"/>
              <w:bottom w:w="70" w:type="dxa"/>
              <w:end w:w="80" w:type="dxa"/>
            </w:tcMar>
            <w:vAlign w:val="top"/>
          </w:tcPr>
          <w:p>
            <w:pPr>
              <w:spacing w:after="20"/>
            </w:pPr>
            <w:r>
              <w:rPr>
                <w:sz w:val="15"/>
              </w:rPr>
              <w:t>5</w:t>
            </w:r>
          </w:p>
        </w:tc>
        <w:tc>
          <w:tcPr>
            <w:tcW w:type="dxa" w:w="5272"/>
            <w:tcMar>
              <w:top w:w="70" w:type="dxa"/>
              <w:start w:w="80" w:type="dxa"/>
              <w:bottom w:w="70" w:type="dxa"/>
              <w:end w:w="80" w:type="dxa"/>
            </w:tcMar>
            <w:vAlign w:val="top"/>
          </w:tcPr>
          <w:p>
            <w:pPr>
              <w:spacing w:after="20"/>
            </w:pPr>
            <w:r>
              <w:rPr>
                <w:sz w:val="15"/>
              </w:rPr>
              <w:t>Choisir/calculer les colonnes affichées. / Select or calculate output columns.</w:t>
            </w:r>
          </w:p>
        </w:tc>
      </w:tr>
      <w:tr>
        <w:tc>
          <w:tcPr>
            <w:tcW w:type="dxa" w:w="1814"/>
            <w:tcMar>
              <w:top w:w="70" w:type="dxa"/>
              <w:start w:w="80" w:type="dxa"/>
              <w:bottom w:w="70" w:type="dxa"/>
              <w:end w:w="80" w:type="dxa"/>
            </w:tcMar>
            <w:vAlign w:val="top"/>
            <w:shd w:fill="F5F7FB"/>
          </w:tcPr>
          <w:p>
            <w:pPr>
              <w:spacing w:after="20"/>
            </w:pPr>
            <w:r>
              <w:rPr>
                <w:b/>
                <w:sz w:val="15"/>
              </w:rPr>
              <w:t>FROM + JOIN</w:t>
            </w:r>
          </w:p>
        </w:tc>
        <w:tc>
          <w:tcPr>
            <w:tcW w:type="dxa" w:w="2324"/>
            <w:tcMar>
              <w:top w:w="70" w:type="dxa"/>
              <w:start w:w="80" w:type="dxa"/>
              <w:bottom w:w="70" w:type="dxa"/>
              <w:end w:w="80" w:type="dxa"/>
            </w:tcMar>
            <w:vAlign w:val="top"/>
            <w:shd w:fill="F5F7FB"/>
          </w:tcPr>
          <w:p>
            <w:pPr>
              <w:spacing w:after="20"/>
            </w:pPr>
            <w:r>
              <w:rPr>
                <w:sz w:val="15"/>
              </w:rPr>
              <w:t>1</w:t>
            </w:r>
          </w:p>
        </w:tc>
        <w:tc>
          <w:tcPr>
            <w:tcW w:type="dxa" w:w="5272"/>
            <w:tcMar>
              <w:top w:w="70" w:type="dxa"/>
              <w:start w:w="80" w:type="dxa"/>
              <w:bottom w:w="70" w:type="dxa"/>
              <w:end w:w="80" w:type="dxa"/>
            </w:tcMar>
            <w:vAlign w:val="top"/>
            <w:shd w:fill="F5F7FB"/>
          </w:tcPr>
          <w:p>
            <w:pPr>
              <w:spacing w:after="20"/>
            </w:pPr>
            <w:r>
              <w:rPr>
                <w:sz w:val="15"/>
              </w:rPr>
              <w:t>Construire la source. / Build the source rows.</w:t>
            </w:r>
          </w:p>
        </w:tc>
      </w:tr>
      <w:tr>
        <w:tc>
          <w:tcPr>
            <w:tcW w:type="dxa" w:w="1814"/>
            <w:tcMar>
              <w:top w:w="70" w:type="dxa"/>
              <w:start w:w="80" w:type="dxa"/>
              <w:bottom w:w="70" w:type="dxa"/>
              <w:end w:w="80" w:type="dxa"/>
            </w:tcMar>
            <w:vAlign w:val="top"/>
          </w:tcPr>
          <w:p>
            <w:pPr>
              <w:spacing w:after="20"/>
            </w:pPr>
            <w:r>
              <w:rPr>
                <w:b/>
                <w:sz w:val="15"/>
              </w:rPr>
              <w:t>WHERE</w:t>
            </w:r>
          </w:p>
        </w:tc>
        <w:tc>
          <w:tcPr>
            <w:tcW w:type="dxa" w:w="2324"/>
            <w:tcMar>
              <w:top w:w="70" w:type="dxa"/>
              <w:start w:w="80" w:type="dxa"/>
              <w:bottom w:w="70" w:type="dxa"/>
              <w:end w:w="80" w:type="dxa"/>
            </w:tcMar>
            <w:vAlign w:val="top"/>
          </w:tcPr>
          <w:p>
            <w:pPr>
              <w:spacing w:after="20"/>
            </w:pPr>
            <w:r>
              <w:rPr>
                <w:sz w:val="15"/>
              </w:rPr>
              <w:t>2</w:t>
            </w:r>
          </w:p>
        </w:tc>
        <w:tc>
          <w:tcPr>
            <w:tcW w:type="dxa" w:w="5272"/>
            <w:tcMar>
              <w:top w:w="70" w:type="dxa"/>
              <w:start w:w="80" w:type="dxa"/>
              <w:bottom w:w="70" w:type="dxa"/>
              <w:end w:w="80" w:type="dxa"/>
            </w:tcMar>
            <w:vAlign w:val="top"/>
          </w:tcPr>
          <w:p>
            <w:pPr>
              <w:spacing w:after="20"/>
            </w:pPr>
            <w:r>
              <w:rPr>
                <w:sz w:val="15"/>
              </w:rPr>
              <w:t>Filtrer les lignes. / Filter rows.</w:t>
            </w:r>
          </w:p>
        </w:tc>
      </w:tr>
      <w:tr>
        <w:tc>
          <w:tcPr>
            <w:tcW w:type="dxa" w:w="1814"/>
            <w:tcMar>
              <w:top w:w="70" w:type="dxa"/>
              <w:start w:w="80" w:type="dxa"/>
              <w:bottom w:w="70" w:type="dxa"/>
              <w:end w:w="80" w:type="dxa"/>
            </w:tcMar>
            <w:vAlign w:val="top"/>
            <w:shd w:fill="F5F7FB"/>
          </w:tcPr>
          <w:p>
            <w:pPr>
              <w:spacing w:after="20"/>
            </w:pPr>
            <w:r>
              <w:rPr>
                <w:b/>
                <w:sz w:val="15"/>
              </w:rPr>
              <w:t>GROUP BY</w:t>
            </w:r>
          </w:p>
        </w:tc>
        <w:tc>
          <w:tcPr>
            <w:tcW w:type="dxa" w:w="2324"/>
            <w:tcMar>
              <w:top w:w="70" w:type="dxa"/>
              <w:start w:w="80" w:type="dxa"/>
              <w:bottom w:w="70" w:type="dxa"/>
              <w:end w:w="80" w:type="dxa"/>
            </w:tcMar>
            <w:vAlign w:val="top"/>
            <w:shd w:fill="F5F7FB"/>
          </w:tcPr>
          <w:p>
            <w:pPr>
              <w:spacing w:after="20"/>
            </w:pPr>
            <w:r>
              <w:rPr>
                <w:sz w:val="15"/>
              </w:rPr>
              <w:t>3</w:t>
            </w:r>
          </w:p>
        </w:tc>
        <w:tc>
          <w:tcPr>
            <w:tcW w:type="dxa" w:w="5272"/>
            <w:tcMar>
              <w:top w:w="70" w:type="dxa"/>
              <w:start w:w="80" w:type="dxa"/>
              <w:bottom w:w="70" w:type="dxa"/>
              <w:end w:w="80" w:type="dxa"/>
            </w:tcMar>
            <w:vAlign w:val="top"/>
            <w:shd w:fill="F5F7FB"/>
          </w:tcPr>
          <w:p>
            <w:pPr>
              <w:spacing w:after="20"/>
            </w:pPr>
            <w:r>
              <w:rPr>
                <w:sz w:val="15"/>
              </w:rPr>
              <w:t>Former les groupes. / Form groups.</w:t>
            </w:r>
          </w:p>
        </w:tc>
      </w:tr>
      <w:tr>
        <w:tc>
          <w:tcPr>
            <w:tcW w:type="dxa" w:w="1814"/>
            <w:tcMar>
              <w:top w:w="70" w:type="dxa"/>
              <w:start w:w="80" w:type="dxa"/>
              <w:bottom w:w="70" w:type="dxa"/>
              <w:end w:w="80" w:type="dxa"/>
            </w:tcMar>
            <w:vAlign w:val="top"/>
          </w:tcPr>
          <w:p>
            <w:pPr>
              <w:spacing w:after="20"/>
            </w:pPr>
            <w:r>
              <w:rPr>
                <w:b/>
                <w:sz w:val="15"/>
              </w:rPr>
              <w:t>HAVING</w:t>
            </w:r>
          </w:p>
        </w:tc>
        <w:tc>
          <w:tcPr>
            <w:tcW w:type="dxa" w:w="2324"/>
            <w:tcMar>
              <w:top w:w="70" w:type="dxa"/>
              <w:start w:w="80" w:type="dxa"/>
              <w:bottom w:w="70" w:type="dxa"/>
              <w:end w:w="80" w:type="dxa"/>
            </w:tcMar>
            <w:vAlign w:val="top"/>
          </w:tcPr>
          <w:p>
            <w:pPr>
              <w:spacing w:after="20"/>
            </w:pPr>
            <w:r>
              <w:rPr>
                <w:sz w:val="15"/>
              </w:rPr>
              <w:t>4</w:t>
            </w:r>
          </w:p>
        </w:tc>
        <w:tc>
          <w:tcPr>
            <w:tcW w:type="dxa" w:w="5272"/>
            <w:tcMar>
              <w:top w:w="70" w:type="dxa"/>
              <w:start w:w="80" w:type="dxa"/>
              <w:bottom w:w="70" w:type="dxa"/>
              <w:end w:w="80" w:type="dxa"/>
            </w:tcMar>
            <w:vAlign w:val="top"/>
          </w:tcPr>
          <w:p>
            <w:pPr>
              <w:spacing w:after="20"/>
            </w:pPr>
            <w:r>
              <w:rPr>
                <w:sz w:val="15"/>
              </w:rPr>
              <w:t>Filtrer les groupes. / Filter groups.</w:t>
            </w:r>
          </w:p>
        </w:tc>
      </w:tr>
      <w:tr>
        <w:tc>
          <w:tcPr>
            <w:tcW w:type="dxa" w:w="1814"/>
            <w:tcMar>
              <w:top w:w="70" w:type="dxa"/>
              <w:start w:w="80" w:type="dxa"/>
              <w:bottom w:w="70" w:type="dxa"/>
              <w:end w:w="80" w:type="dxa"/>
            </w:tcMar>
            <w:vAlign w:val="top"/>
            <w:shd w:fill="F5F7FB"/>
          </w:tcPr>
          <w:p>
            <w:pPr>
              <w:spacing w:after="20"/>
            </w:pPr>
            <w:r>
              <w:rPr>
                <w:b/>
                <w:sz w:val="15"/>
              </w:rPr>
              <w:t>ORDER BY</w:t>
            </w:r>
          </w:p>
        </w:tc>
        <w:tc>
          <w:tcPr>
            <w:tcW w:type="dxa" w:w="2324"/>
            <w:tcMar>
              <w:top w:w="70" w:type="dxa"/>
              <w:start w:w="80" w:type="dxa"/>
              <w:bottom w:w="70" w:type="dxa"/>
              <w:end w:w="80" w:type="dxa"/>
            </w:tcMar>
            <w:vAlign w:val="top"/>
            <w:shd w:fill="F5F7FB"/>
          </w:tcPr>
          <w:p>
            <w:pPr>
              <w:spacing w:after="20"/>
            </w:pPr>
            <w:r>
              <w:rPr>
                <w:sz w:val="15"/>
              </w:rPr>
              <w:t>6</w:t>
            </w:r>
          </w:p>
        </w:tc>
        <w:tc>
          <w:tcPr>
            <w:tcW w:type="dxa" w:w="5272"/>
            <w:tcMar>
              <w:top w:w="70" w:type="dxa"/>
              <w:start w:w="80" w:type="dxa"/>
              <w:bottom w:w="70" w:type="dxa"/>
              <w:end w:w="80" w:type="dxa"/>
            </w:tcMar>
            <w:vAlign w:val="top"/>
            <w:shd w:fill="F5F7FB"/>
          </w:tcPr>
          <w:p>
            <w:pPr>
              <w:spacing w:after="20"/>
            </w:pPr>
            <w:r>
              <w:rPr>
                <w:sz w:val="15"/>
              </w:rPr>
              <w:t>Trier le résultat final. / Sort final result.</w:t>
            </w:r>
          </w:p>
        </w:tc>
      </w:tr>
      <w:tr>
        <w:tc>
          <w:tcPr>
            <w:tcW w:type="dxa" w:w="1814"/>
            <w:tcMar>
              <w:top w:w="70" w:type="dxa"/>
              <w:start w:w="80" w:type="dxa"/>
              <w:bottom w:w="70" w:type="dxa"/>
              <w:end w:w="80" w:type="dxa"/>
            </w:tcMar>
            <w:vAlign w:val="top"/>
          </w:tcPr>
          <w:p>
            <w:pPr>
              <w:spacing w:after="20"/>
            </w:pPr>
            <w:r>
              <w:rPr>
                <w:b/>
                <w:sz w:val="15"/>
              </w:rPr>
              <w:t>LIMIT</w:t>
            </w:r>
          </w:p>
        </w:tc>
        <w:tc>
          <w:tcPr>
            <w:tcW w:type="dxa" w:w="2324"/>
            <w:tcMar>
              <w:top w:w="70" w:type="dxa"/>
              <w:start w:w="80" w:type="dxa"/>
              <w:bottom w:w="70" w:type="dxa"/>
              <w:end w:w="80" w:type="dxa"/>
            </w:tcMar>
            <w:vAlign w:val="top"/>
          </w:tcPr>
          <w:p>
            <w:pPr>
              <w:spacing w:after="20"/>
            </w:pPr>
            <w:r>
              <w:rPr>
                <w:sz w:val="15"/>
              </w:rPr>
              <w:t>7</w:t>
            </w:r>
          </w:p>
        </w:tc>
        <w:tc>
          <w:tcPr>
            <w:tcW w:type="dxa" w:w="5272"/>
            <w:tcMar>
              <w:top w:w="70" w:type="dxa"/>
              <w:start w:w="80" w:type="dxa"/>
              <w:bottom w:w="70" w:type="dxa"/>
              <w:end w:w="80" w:type="dxa"/>
            </w:tcMar>
            <w:vAlign w:val="top"/>
          </w:tcPr>
          <w:p>
            <w:pPr>
              <w:spacing w:after="20"/>
            </w:pPr>
            <w:r>
              <w:rPr>
                <w:sz w:val="15"/>
              </w:rPr>
              <w:t>Limiter le nombre de lignes. / Limit row count.</w:t>
            </w:r>
          </w:p>
        </w:tc>
      </w:tr>
    </w:tbl>
    <w:p/>
    <w:p>
      <w:pPr>
        <w:pStyle w:val="Callout"/>
        <w:shd w:fill="FFF2D9"/>
      </w:pPr>
      <w:r>
        <w:rPr>
          <w:b/>
        </w:rPr>
        <w:t>Conséquence importante : un alias créé dans SELECT est utilisable dans ORDER BY, mais pas normalement dans WHERE, car WHERE est traité avant SELECT.</w:t>
      </w:r>
      <w:r>
        <w:br/>
      </w:r>
      <w:r>
        <w:rPr>
          <w:i/>
          <w:color w:val="505A69"/>
        </w:rPr>
        <w:t>Important consequence: an alias created in SELECT can be used in ORDER BY, but normally not in WHERE, because WHERE is processed first.</w:t>
      </w:r>
    </w:p>
    <w:p>
      <w:pPr>
        <w:pStyle w:val="CodeBlock"/>
        <w:keepLines/>
        <w:shd w:fill="101827"/>
      </w:pPr>
      <w:r>
        <w:t>SELECT nomm, prixm * 1.20 AS prix_ttc</w:t>
        <w:br/>
        <w:t>FROM medicament</w:t>
        <w:br/>
        <w:t>WHERE prixm * 1.20 &gt; 100       -- pas WHERE prix_ttc &gt; 100</w:t>
        <w:br/>
        <w:t>ORDER BY prix_ttc DESC;</w:t>
      </w:r>
    </w:p>
    <w:p>
      <w:pPr>
        <w:pStyle w:val="Heading1"/>
      </w:pPr>
      <w:r>
        <w:t>3. Alias de colonnes et de tables / Column and table aliases</w:t>
      </w:r>
    </w:p>
    <w:p>
      <w:pPr/>
      <w:r>
        <w:rPr>
          <w:b w:val="0"/>
        </w:rPr>
        <w:t>Un alias est un nom temporaire valable pendant l’exécution de la requête. Il ne renomme pas réellement la colonne ou la table dans la base.</w:t>
      </w:r>
    </w:p>
    <w:p>
      <w:pPr>
        <w:pStyle w:val="EnglishSubtext"/>
      </w:pPr>
      <w:r>
        <w:t>An alias is a temporary name valid during query execution. It does not permanently rename the database column or table.</w:t>
      </w:r>
    </w:p>
    <w:p>
      <w:pPr>
        <w:pStyle w:val="Heading2"/>
      </w:pPr>
      <w:r>
        <w:t>3.1 Alias de colonne / Column alias</w:t>
      </w:r>
    </w:p>
    <w:p>
      <w:pPr>
        <w:pStyle w:val="CodeBlock"/>
        <w:keepLines/>
        <w:shd w:fill="101827"/>
      </w:pPr>
      <w:r>
        <w:t>SELECT nomm AS medicament,</w:t>
        <w:br/>
        <w:t xml:space="preserve">       prixm AS prix_ht,</w:t>
        <w:br/>
        <w:t xml:space="preserve">       ROUND(prixm * 1.20, 2) AS prix_ttc</w:t>
        <w:br/>
        <w:t>FROM medicament;</w:t>
      </w:r>
    </w:p>
    <w:p>
      <w:pPr/>
      <w:r>
        <w:rPr>
          <w:b w:val="0"/>
        </w:rPr>
        <w:t>AS est recommandé pour la lisibilité. MySQL accepte aussi un espace sans AS, mais cette forme est moins explicite.</w:t>
      </w:r>
    </w:p>
    <w:p>
      <w:pPr>
        <w:pStyle w:val="EnglishSubtext"/>
      </w:pPr>
      <w:r>
        <w:t>AS is recommended for clarity. MySQL also accepts a space without AS, but that form is less explicit.</w:t>
      </w:r>
    </w:p>
    <w:p>
      <w:pPr>
        <w:pStyle w:val="CodeBlock"/>
        <w:keepLines/>
        <w:shd w:fill="101827"/>
      </w:pPr>
      <w:r>
        <w:t>SELECT SUM(prixc) AS chiffre_affaires</w:t>
        <w:br/>
        <w:t>FROM consultation;</w:t>
      </w:r>
    </w:p>
    <w:p>
      <w:pPr>
        <w:pStyle w:val="Heading2"/>
      </w:pPr>
      <w:r>
        <w:t>3.2 Alias contenant des espaces / Aliases containing spaces</w:t>
      </w:r>
    </w:p>
    <w:p>
      <w:pPr/>
      <w:r>
        <w:rPr>
          <w:b w:val="0"/>
        </w:rPr>
        <w:t>Pour un intitulé avec espaces, utilisez de préférence les accents graves MySQL. Les notes utilisent parfois des apostrophes simples, tolérées dans certains contextes mais ambiguës.</w:t>
      </w:r>
    </w:p>
    <w:p>
      <w:pPr>
        <w:pStyle w:val="EnglishSubtext"/>
      </w:pPr>
      <w:r>
        <w:t>For an alias containing spaces, preferably use MySQL backticks. The notes sometimes use single quotes, which may work in some contexts but are ambiguous.</w:t>
      </w:r>
    </w:p>
    <w:p>
      <w:pPr>
        <w:pStyle w:val="CodeBlock"/>
        <w:keepLines/>
        <w:shd w:fill="101827"/>
      </w:pPr>
      <w:r>
        <w:t>SELECT nomm AS `nom du medicament`</w:t>
        <w:br/>
        <w:t>FROM medicament;</w:t>
      </w:r>
    </w:p>
    <w:p>
      <w:pPr>
        <w:pStyle w:val="Heading2"/>
      </w:pPr>
      <w:r>
        <w:t>3.3 Alias de table / Table alias</w:t>
      </w:r>
    </w:p>
    <w:p>
      <w:pPr>
        <w:pStyle w:val="CodeBlock"/>
        <w:keepLines/>
        <w:shd w:fill="101827"/>
      </w:pPr>
      <w:r>
        <w:t>SELECT a.numa, a.noma, a.datenaissa</w:t>
        <w:br/>
        <w:t>FROM animal AS a;</w:t>
      </w:r>
    </w:p>
    <w:p>
      <w:pPr/>
      <w:r>
        <w:rPr>
          <w:b w:val="0"/>
        </w:rPr>
        <w:t>Le préfixe a. indique exactement de quelle table vient chaque colonne. Il devient indispensable quand plusieurs tables ont une colonne de même nom, par exemple numr.</w:t>
      </w:r>
    </w:p>
    <w:p>
      <w:pPr>
        <w:pStyle w:val="EnglishSubtext"/>
      </w:pPr>
      <w:r>
        <w:t>The a. prefix states exactly which table a column comes from. It becomes essential when multiple tables share a column name, such as numr.</w:t>
      </w:r>
    </w:p>
    <w:p>
      <w:pPr>
        <w:pStyle w:val="CodeBlock"/>
        <w:keepLines/>
        <w:shd w:fill="101827"/>
      </w:pPr>
      <w:r>
        <w:t>SELECT a.noma AS animal, r.nomr AS race</w:t>
        <w:br/>
        <w:t>FROM animal AS a</w:t>
        <w:br/>
        <w:t>INNER JOIN race AS r ON r.numr = a.numr;</w:t>
      </w:r>
    </w:p>
    <w:p>
      <w:pPr>
        <w:pStyle w:val="Heading2"/>
      </w:pPr>
      <w:r>
        <w:t>3.4 Règles à mémoriser / Rules to memorize</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2438"/>
            <w:shd w:fill="17365D"/>
            <w:vAlign w:val="center"/>
            <w:tcMar>
              <w:top w:w="70" w:type="dxa"/>
              <w:start w:w="80" w:type="dxa"/>
              <w:bottom w:w="70" w:type="dxa"/>
              <w:end w:w="80" w:type="dxa"/>
            </w:tcMar>
          </w:tcPr>
          <w:p>
            <w:r>
              <w:rPr>
                <w:b/>
                <w:color w:val="FFFFFF"/>
                <w:sz w:val="15"/>
              </w:rPr>
              <w:t>Règle / Rule</w:t>
            </w:r>
          </w:p>
        </w:tc>
        <w:tc>
          <w:tcPr>
            <w:tcW w:type="dxa" w:w="2835"/>
            <w:shd w:fill="17365D"/>
            <w:vAlign w:val="center"/>
            <w:tcMar>
              <w:top w:w="70" w:type="dxa"/>
              <w:start w:w="80" w:type="dxa"/>
              <w:bottom w:w="70" w:type="dxa"/>
              <w:end w:w="80" w:type="dxa"/>
            </w:tcMar>
          </w:tcPr>
          <w:p>
            <w:r>
              <w:rPr>
                <w:b/>
                <w:color w:val="FFFFFF"/>
                <w:sz w:val="15"/>
              </w:rPr>
              <w:t>Exemple / Example</w:t>
            </w:r>
          </w:p>
        </w:tc>
        <w:tc>
          <w:tcPr>
            <w:tcW w:type="dxa" w:w="4082"/>
            <w:shd w:fill="17365D"/>
            <w:vAlign w:val="center"/>
            <w:tcMar>
              <w:top w:w="70" w:type="dxa"/>
              <w:start w:w="80" w:type="dxa"/>
              <w:bottom w:w="70" w:type="dxa"/>
              <w:end w:w="80" w:type="dxa"/>
            </w:tcMar>
          </w:tcPr>
          <w:p>
            <w:r>
              <w:rPr>
                <w:b/>
                <w:color w:val="FFFFFF"/>
                <w:sz w:val="15"/>
              </w:rPr>
              <w:t>Pourquoi / Why</w:t>
            </w:r>
          </w:p>
        </w:tc>
      </w:tr>
      <w:tr>
        <w:tc>
          <w:tcPr>
            <w:tcW w:type="dxa" w:w="2438"/>
            <w:tcMar>
              <w:top w:w="70" w:type="dxa"/>
              <w:start w:w="80" w:type="dxa"/>
              <w:bottom w:w="70" w:type="dxa"/>
              <w:end w:w="80" w:type="dxa"/>
            </w:tcMar>
            <w:vAlign w:val="top"/>
          </w:tcPr>
          <w:p>
            <w:pPr>
              <w:spacing w:after="20"/>
            </w:pPr>
            <w:r>
              <w:rPr>
                <w:b/>
                <w:sz w:val="15"/>
              </w:rPr>
              <w:t>Alias de colonne après l’expression</w:t>
            </w:r>
          </w:p>
        </w:tc>
        <w:tc>
          <w:tcPr>
            <w:tcW w:type="dxa" w:w="2835"/>
            <w:tcMar>
              <w:top w:w="70" w:type="dxa"/>
              <w:start w:w="80" w:type="dxa"/>
              <w:bottom w:w="70" w:type="dxa"/>
              <w:end w:w="80" w:type="dxa"/>
            </w:tcMar>
            <w:vAlign w:val="top"/>
          </w:tcPr>
          <w:p>
            <w:pPr>
              <w:spacing w:after="20"/>
            </w:pPr>
            <w:r>
              <w:rPr>
                <w:sz w:val="15"/>
              </w:rPr>
              <w:t>prixm * 1.2 AS prix_ttc</w:t>
            </w:r>
          </w:p>
        </w:tc>
        <w:tc>
          <w:tcPr>
            <w:tcW w:type="dxa" w:w="4082"/>
            <w:tcMar>
              <w:top w:w="70" w:type="dxa"/>
              <w:start w:w="80" w:type="dxa"/>
              <w:bottom w:w="70" w:type="dxa"/>
              <w:end w:w="80" w:type="dxa"/>
            </w:tcMar>
            <w:vAlign w:val="top"/>
          </w:tcPr>
          <w:p>
            <w:pPr>
              <w:spacing w:after="20"/>
            </w:pPr>
            <w:r>
              <w:rPr>
                <w:sz w:val="15"/>
              </w:rPr>
              <w:t>Nomme le résultat calculé. / Names a calculated result.</w:t>
            </w:r>
          </w:p>
        </w:tc>
      </w:tr>
      <w:tr>
        <w:tc>
          <w:tcPr>
            <w:tcW w:type="dxa" w:w="2438"/>
            <w:tcMar>
              <w:top w:w="70" w:type="dxa"/>
              <w:start w:w="80" w:type="dxa"/>
              <w:bottom w:w="70" w:type="dxa"/>
              <w:end w:w="80" w:type="dxa"/>
            </w:tcMar>
            <w:vAlign w:val="top"/>
            <w:shd w:fill="F5F7FB"/>
          </w:tcPr>
          <w:p>
            <w:pPr>
              <w:spacing w:after="20"/>
            </w:pPr>
            <w:r>
              <w:rPr>
                <w:b/>
                <w:sz w:val="15"/>
              </w:rPr>
              <w:t>Alias de table dans FROM</w:t>
            </w:r>
          </w:p>
        </w:tc>
        <w:tc>
          <w:tcPr>
            <w:tcW w:type="dxa" w:w="2835"/>
            <w:tcMar>
              <w:top w:w="70" w:type="dxa"/>
              <w:start w:w="80" w:type="dxa"/>
              <w:bottom w:w="70" w:type="dxa"/>
              <w:end w:w="80" w:type="dxa"/>
            </w:tcMar>
            <w:vAlign w:val="top"/>
            <w:shd w:fill="F5F7FB"/>
          </w:tcPr>
          <w:p>
            <w:pPr>
              <w:spacing w:after="20"/>
            </w:pPr>
            <w:r>
              <w:rPr>
                <w:sz w:val="15"/>
              </w:rPr>
              <w:t>FROM animal AS a</w:t>
            </w:r>
          </w:p>
        </w:tc>
        <w:tc>
          <w:tcPr>
            <w:tcW w:type="dxa" w:w="4082"/>
            <w:tcMar>
              <w:top w:w="70" w:type="dxa"/>
              <w:start w:w="80" w:type="dxa"/>
              <w:bottom w:w="70" w:type="dxa"/>
              <w:end w:w="80" w:type="dxa"/>
            </w:tcMar>
            <w:vAlign w:val="top"/>
            <w:shd w:fill="F5F7FB"/>
          </w:tcPr>
          <w:p>
            <w:pPr>
              <w:spacing w:after="20"/>
            </w:pPr>
            <w:r>
              <w:rPr>
                <w:sz w:val="15"/>
              </w:rPr>
              <w:t>Raccourcit les références. / Shortens references.</w:t>
            </w:r>
          </w:p>
        </w:tc>
      </w:tr>
      <w:tr>
        <w:tc>
          <w:tcPr>
            <w:tcW w:type="dxa" w:w="2438"/>
            <w:tcMar>
              <w:top w:w="70" w:type="dxa"/>
              <w:start w:w="80" w:type="dxa"/>
              <w:bottom w:w="70" w:type="dxa"/>
              <w:end w:w="80" w:type="dxa"/>
            </w:tcMar>
            <w:vAlign w:val="top"/>
          </w:tcPr>
          <w:p>
            <w:pPr>
              <w:spacing w:after="20"/>
            </w:pPr>
            <w:r>
              <w:rPr>
                <w:b/>
                <w:sz w:val="15"/>
              </w:rPr>
              <w:t>Préfixer en multi-table</w:t>
            </w:r>
          </w:p>
        </w:tc>
        <w:tc>
          <w:tcPr>
            <w:tcW w:type="dxa" w:w="2835"/>
            <w:tcMar>
              <w:top w:w="70" w:type="dxa"/>
              <w:start w:w="80" w:type="dxa"/>
              <w:bottom w:w="70" w:type="dxa"/>
              <w:end w:w="80" w:type="dxa"/>
            </w:tcMar>
            <w:vAlign w:val="top"/>
          </w:tcPr>
          <w:p>
            <w:pPr>
              <w:spacing w:after="20"/>
            </w:pPr>
            <w:r>
              <w:rPr>
                <w:sz w:val="15"/>
              </w:rPr>
              <w:t>a.numr, r.numr</w:t>
            </w:r>
          </w:p>
        </w:tc>
        <w:tc>
          <w:tcPr>
            <w:tcW w:type="dxa" w:w="4082"/>
            <w:tcMar>
              <w:top w:w="70" w:type="dxa"/>
              <w:start w:w="80" w:type="dxa"/>
              <w:bottom w:w="70" w:type="dxa"/>
              <w:end w:w="80" w:type="dxa"/>
            </w:tcMar>
            <w:vAlign w:val="top"/>
          </w:tcPr>
          <w:p>
            <w:pPr>
              <w:spacing w:after="20"/>
            </w:pPr>
            <w:r>
              <w:rPr>
                <w:sz w:val="15"/>
              </w:rPr>
              <w:t>Évite les ambiguïtés. / Avoids ambiguity.</w:t>
            </w:r>
          </w:p>
        </w:tc>
      </w:tr>
      <w:tr>
        <w:tc>
          <w:tcPr>
            <w:tcW w:type="dxa" w:w="2438"/>
            <w:tcMar>
              <w:top w:w="70" w:type="dxa"/>
              <w:start w:w="80" w:type="dxa"/>
              <w:bottom w:w="70" w:type="dxa"/>
              <w:end w:w="80" w:type="dxa"/>
            </w:tcMar>
            <w:vAlign w:val="top"/>
            <w:shd w:fill="F5F7FB"/>
          </w:tcPr>
          <w:p>
            <w:pPr>
              <w:spacing w:after="20"/>
            </w:pPr>
            <w:r>
              <w:rPr>
                <w:b/>
                <w:sz w:val="15"/>
              </w:rPr>
              <w:t>Alias dans ORDER BY</w:t>
            </w:r>
          </w:p>
        </w:tc>
        <w:tc>
          <w:tcPr>
            <w:tcW w:type="dxa" w:w="2835"/>
            <w:tcMar>
              <w:top w:w="70" w:type="dxa"/>
              <w:start w:w="80" w:type="dxa"/>
              <w:bottom w:w="70" w:type="dxa"/>
              <w:end w:w="80" w:type="dxa"/>
            </w:tcMar>
            <w:vAlign w:val="top"/>
            <w:shd w:fill="F5F7FB"/>
          </w:tcPr>
          <w:p>
            <w:pPr>
              <w:spacing w:after="20"/>
            </w:pPr>
            <w:r>
              <w:rPr>
                <w:sz w:val="15"/>
              </w:rPr>
              <w:t>ORDER BY prix_ttc</w:t>
            </w:r>
          </w:p>
        </w:tc>
        <w:tc>
          <w:tcPr>
            <w:tcW w:type="dxa" w:w="4082"/>
            <w:tcMar>
              <w:top w:w="70" w:type="dxa"/>
              <w:start w:w="80" w:type="dxa"/>
              <w:bottom w:w="70" w:type="dxa"/>
              <w:end w:w="80" w:type="dxa"/>
            </w:tcMar>
            <w:vAlign w:val="top"/>
            <w:shd w:fill="F5F7FB"/>
          </w:tcPr>
          <w:p>
            <w:pPr>
              <w:spacing w:after="20"/>
            </w:pPr>
            <w:r>
              <w:rPr>
                <w:sz w:val="15"/>
              </w:rPr>
              <w:t>ORDER BY vient après SELECT. / ORDER BY follows SELECT.</w:t>
            </w:r>
          </w:p>
        </w:tc>
      </w:tr>
      <w:tr>
        <w:tc>
          <w:tcPr>
            <w:tcW w:type="dxa" w:w="2438"/>
            <w:tcMar>
              <w:top w:w="70" w:type="dxa"/>
              <w:start w:w="80" w:type="dxa"/>
              <w:bottom w:w="70" w:type="dxa"/>
              <w:end w:w="80" w:type="dxa"/>
            </w:tcMar>
            <w:vAlign w:val="top"/>
          </w:tcPr>
          <w:p>
            <w:pPr>
              <w:spacing w:after="20"/>
            </w:pPr>
            <w:r>
              <w:rPr>
                <w:b/>
                <w:sz w:val="15"/>
              </w:rPr>
              <w:t>Pas d’alias SELECT dans WHERE</w:t>
            </w:r>
          </w:p>
        </w:tc>
        <w:tc>
          <w:tcPr>
            <w:tcW w:type="dxa" w:w="2835"/>
            <w:tcMar>
              <w:top w:w="70" w:type="dxa"/>
              <w:start w:w="80" w:type="dxa"/>
              <w:bottom w:w="70" w:type="dxa"/>
              <w:end w:w="80" w:type="dxa"/>
            </w:tcMar>
            <w:vAlign w:val="top"/>
          </w:tcPr>
          <w:p>
            <w:pPr>
              <w:spacing w:after="20"/>
            </w:pPr>
            <w:r>
              <w:rPr>
                <w:sz w:val="15"/>
              </w:rPr>
              <w:t>WHERE prixm*1.2 &gt; 100</w:t>
            </w:r>
          </w:p>
        </w:tc>
        <w:tc>
          <w:tcPr>
            <w:tcW w:type="dxa" w:w="4082"/>
            <w:tcMar>
              <w:top w:w="70" w:type="dxa"/>
              <w:start w:w="80" w:type="dxa"/>
              <w:bottom w:w="70" w:type="dxa"/>
              <w:end w:w="80" w:type="dxa"/>
            </w:tcMar>
            <w:vAlign w:val="top"/>
          </w:tcPr>
          <w:p>
            <w:pPr>
              <w:spacing w:after="20"/>
            </w:pPr>
            <w:r>
              <w:rPr>
                <w:sz w:val="15"/>
              </w:rPr>
              <w:t>WHERE précède SELECT. / WHERE precedes SELECT.</w:t>
            </w:r>
          </w:p>
        </w:tc>
      </w:tr>
      <w:tr>
        <w:tc>
          <w:tcPr>
            <w:tcW w:type="dxa" w:w="2438"/>
            <w:tcMar>
              <w:top w:w="70" w:type="dxa"/>
              <w:start w:w="80" w:type="dxa"/>
              <w:bottom w:w="70" w:type="dxa"/>
              <w:end w:w="80" w:type="dxa"/>
            </w:tcMar>
            <w:vAlign w:val="top"/>
            <w:shd w:fill="F5F7FB"/>
          </w:tcPr>
          <w:p>
            <w:pPr>
              <w:spacing w:after="20"/>
            </w:pPr>
            <w:r>
              <w:rPr>
                <w:b/>
                <w:sz w:val="15"/>
              </w:rPr>
              <w:t>Éviter les alias cryptiques</w:t>
            </w:r>
          </w:p>
        </w:tc>
        <w:tc>
          <w:tcPr>
            <w:tcW w:type="dxa" w:w="2835"/>
            <w:tcMar>
              <w:top w:w="70" w:type="dxa"/>
              <w:start w:w="80" w:type="dxa"/>
              <w:bottom w:w="70" w:type="dxa"/>
              <w:end w:w="80" w:type="dxa"/>
            </w:tcMar>
            <w:vAlign w:val="top"/>
            <w:shd w:fill="F5F7FB"/>
          </w:tcPr>
          <w:p>
            <w:pPr>
              <w:spacing w:after="20"/>
            </w:pPr>
            <w:r>
              <w:rPr>
                <w:sz w:val="15"/>
              </w:rPr>
              <w:t>consultation AS c</w:t>
            </w:r>
          </w:p>
        </w:tc>
        <w:tc>
          <w:tcPr>
            <w:tcW w:type="dxa" w:w="4082"/>
            <w:tcMar>
              <w:top w:w="70" w:type="dxa"/>
              <w:start w:w="80" w:type="dxa"/>
              <w:bottom w:w="70" w:type="dxa"/>
              <w:end w:w="80" w:type="dxa"/>
            </w:tcMar>
            <w:vAlign w:val="top"/>
            <w:shd w:fill="F5F7FB"/>
          </w:tcPr>
          <w:p>
            <w:pPr>
              <w:spacing w:after="20"/>
            </w:pPr>
            <w:r>
              <w:rPr>
                <w:sz w:val="15"/>
              </w:rPr>
              <w:t>Une lettre liée au nom de table. / Use a meaningful letter.</w:t>
            </w:r>
          </w:p>
        </w:tc>
      </w:tr>
    </w:tbl>
    <w:p/>
    <w:p>
      <w:pPr>
        <w:pStyle w:val="Callout"/>
        <w:shd w:fill="E5F5EC"/>
      </w:pPr>
      <w:r>
        <w:rPr>
          <w:b/>
        </w:rPr>
        <w:t>Forme réflexe pour l’examen : SELECT t.colonne AS alias_colonne FROM table AS t;</w:t>
      </w:r>
      <w:r>
        <w:br/>
      </w:r>
      <w:r>
        <w:rPr>
          <w:i/>
          <w:color w:val="505A69"/>
        </w:rPr>
        <w:t>Exam reflex: SELECT t.column AS column_alias FROM table AS t;</w:t>
      </w:r>
    </w:p>
    <w:p>
      <w:pPr>
        <w:pStyle w:val="Heading1"/>
      </w:pPr>
      <w:r>
        <w:t>4. Sélection, DISTINCT, NULL et tris / Selection, DISTINCT, NULL, and sorting</w:t>
      </w:r>
    </w:p>
    <w:p>
      <w:pPr>
        <w:pStyle w:val="Heading2"/>
      </w:pPr>
      <w:r>
        <w:t>4.1 Projection simple / Simple projection</w:t>
      </w:r>
    </w:p>
    <w:p>
      <w:pPr>
        <w:pStyle w:val="CodeBlock"/>
        <w:keepLines/>
        <w:shd w:fill="101827"/>
      </w:pPr>
      <w:r>
        <w:t>SELECT * FROM animal;</w:t>
        <w:br/>
        <w:t>SELECT noma, tatouage FROM animal;</w:t>
      </w:r>
    </w:p>
    <w:p>
      <w:pPr/>
      <w:r>
        <w:rPr>
          <w:b w:val="0"/>
        </w:rPr>
        <w:t>L’étoile affiche toutes les colonnes. Dans une réponse d’examen, préférez les colonnes demandées, sauf si l’énoncé exige toutes les informations.</w:t>
      </w:r>
    </w:p>
    <w:p>
      <w:pPr>
        <w:pStyle w:val="EnglishSubtext"/>
      </w:pPr>
      <w:r>
        <w:t>The asterisk displays all columns. In an exam answer, prefer the requested columns unless the prompt asks for all information.</w:t>
      </w:r>
    </w:p>
    <w:p>
      <w:pPr>
        <w:pStyle w:val="Heading2"/>
      </w:pPr>
      <w:r>
        <w:t>4.2 DISTINCT</w:t>
      </w:r>
    </w:p>
    <w:p>
      <w:pPr>
        <w:pStyle w:val="CodeBlock"/>
        <w:keepLines/>
        <w:shd w:fill="101827"/>
      </w:pPr>
      <w:r>
        <w:t>SELECT DISTINCT nomp FROM proprietaire;</w:t>
        <w:br/>
        <w:t>SELECT DISTINCT nomp, prenomp FROM proprietaire;</w:t>
      </w:r>
    </w:p>
    <w:p>
      <w:pPr/>
      <w:r>
        <w:rPr>
          <w:b w:val="0"/>
        </w:rPr>
        <w:t>DISTINCT s’applique à la combinaison complète des colonnes du SELECT. Deux lignes sont doublons seulement si toutes les valeurs projetées sont identiques.</w:t>
      </w:r>
    </w:p>
    <w:p>
      <w:pPr>
        <w:pStyle w:val="EnglishSubtext"/>
      </w:pPr>
      <w:r>
        <w:t>DISTINCT applies to the full combination of SELECT columns. Two rows are duplicates only when every projected value is identical.</w:t>
      </w:r>
    </w:p>
    <w:p>
      <w:pPr>
        <w:pStyle w:val="Heading2"/>
      </w:pPr>
      <w:r>
        <w:t>4.3 COUNT et NULL</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2268"/>
            <w:shd w:fill="17365D"/>
            <w:vAlign w:val="center"/>
            <w:tcMar>
              <w:top w:w="70" w:type="dxa"/>
              <w:start w:w="80" w:type="dxa"/>
              <w:bottom w:w="70" w:type="dxa"/>
              <w:end w:w="80" w:type="dxa"/>
            </w:tcMar>
          </w:tcPr>
          <w:p>
            <w:r>
              <w:rPr>
                <w:b/>
                <w:color w:val="FFFFFF"/>
                <w:sz w:val="15"/>
              </w:rPr>
              <w:t>Expression</w:t>
            </w:r>
          </w:p>
        </w:tc>
        <w:tc>
          <w:tcPr>
            <w:tcW w:type="dxa" w:w="2891"/>
            <w:shd w:fill="17365D"/>
            <w:vAlign w:val="center"/>
            <w:tcMar>
              <w:top w:w="70" w:type="dxa"/>
              <w:start w:w="80" w:type="dxa"/>
              <w:bottom w:w="70" w:type="dxa"/>
              <w:end w:w="80" w:type="dxa"/>
            </w:tcMar>
          </w:tcPr>
          <w:p>
            <w:r>
              <w:rPr>
                <w:b/>
                <w:color w:val="FFFFFF"/>
                <w:sz w:val="15"/>
              </w:rPr>
              <w:t>Compte / Counts</w:t>
            </w:r>
          </w:p>
        </w:tc>
        <w:tc>
          <w:tcPr>
            <w:tcW w:type="dxa" w:w="1701"/>
            <w:shd w:fill="17365D"/>
            <w:vAlign w:val="center"/>
            <w:tcMar>
              <w:top w:w="70" w:type="dxa"/>
              <w:start w:w="80" w:type="dxa"/>
              <w:bottom w:w="70" w:type="dxa"/>
              <w:end w:w="80" w:type="dxa"/>
            </w:tcMar>
          </w:tcPr>
          <w:p>
            <w:r>
              <w:rPr>
                <w:b/>
                <w:color w:val="FFFFFF"/>
                <w:sz w:val="15"/>
              </w:rPr>
              <w:t>Ignore NULL ?</w:t>
            </w:r>
          </w:p>
        </w:tc>
        <w:tc>
          <w:tcPr>
            <w:tcW w:type="dxa" w:w="2608"/>
            <w:shd w:fill="17365D"/>
            <w:vAlign w:val="center"/>
            <w:tcMar>
              <w:top w:w="70" w:type="dxa"/>
              <w:start w:w="80" w:type="dxa"/>
              <w:bottom w:w="70" w:type="dxa"/>
              <w:end w:w="80" w:type="dxa"/>
            </w:tcMar>
          </w:tcPr>
          <w:p>
            <w:r>
              <w:rPr>
                <w:b/>
                <w:color w:val="FFFFFF"/>
                <w:sz w:val="15"/>
              </w:rPr>
              <w:t>Exemple</w:t>
            </w:r>
          </w:p>
        </w:tc>
      </w:tr>
      <w:tr>
        <w:tc>
          <w:tcPr>
            <w:tcW w:type="dxa" w:w="2268"/>
            <w:tcMar>
              <w:top w:w="70" w:type="dxa"/>
              <w:start w:w="80" w:type="dxa"/>
              <w:bottom w:w="70" w:type="dxa"/>
              <w:end w:w="80" w:type="dxa"/>
            </w:tcMar>
            <w:vAlign w:val="top"/>
          </w:tcPr>
          <w:p>
            <w:pPr>
              <w:spacing w:after="20"/>
            </w:pPr>
            <w:r>
              <w:rPr>
                <w:b/>
                <w:sz w:val="15"/>
              </w:rPr>
              <w:t>COUNT(*)</w:t>
            </w:r>
          </w:p>
        </w:tc>
        <w:tc>
          <w:tcPr>
            <w:tcW w:type="dxa" w:w="2891"/>
            <w:tcMar>
              <w:top w:w="70" w:type="dxa"/>
              <w:start w:w="80" w:type="dxa"/>
              <w:bottom w:w="70" w:type="dxa"/>
              <w:end w:w="80" w:type="dxa"/>
            </w:tcMar>
            <w:vAlign w:val="top"/>
          </w:tcPr>
          <w:p>
            <w:pPr>
              <w:spacing w:after="20"/>
            </w:pPr>
            <w:r>
              <w:rPr>
                <w:sz w:val="15"/>
              </w:rPr>
              <w:t>Toutes les lignes / All rows</w:t>
            </w:r>
          </w:p>
        </w:tc>
        <w:tc>
          <w:tcPr>
            <w:tcW w:type="dxa" w:w="1701"/>
            <w:tcMar>
              <w:top w:w="70" w:type="dxa"/>
              <w:start w:w="80" w:type="dxa"/>
              <w:bottom w:w="70" w:type="dxa"/>
              <w:end w:w="80" w:type="dxa"/>
            </w:tcMar>
            <w:vAlign w:val="top"/>
          </w:tcPr>
          <w:p>
            <w:pPr>
              <w:spacing w:after="20"/>
            </w:pPr>
            <w:r>
              <w:rPr>
                <w:sz w:val="15"/>
              </w:rPr>
              <w:t>Non / No</w:t>
            </w:r>
          </w:p>
        </w:tc>
        <w:tc>
          <w:tcPr>
            <w:tcW w:type="dxa" w:w="2608"/>
            <w:tcMar>
              <w:top w:w="70" w:type="dxa"/>
              <w:start w:w="80" w:type="dxa"/>
              <w:bottom w:w="70" w:type="dxa"/>
              <w:end w:w="80" w:type="dxa"/>
            </w:tcMar>
            <w:vAlign w:val="top"/>
          </w:tcPr>
          <w:p>
            <w:pPr>
              <w:spacing w:after="20"/>
            </w:pPr>
            <w:r>
              <w:rPr>
                <w:sz w:val="15"/>
              </w:rPr>
              <w:t>COUNT(*) FROM animal</w:t>
            </w:r>
          </w:p>
        </w:tc>
      </w:tr>
      <w:tr>
        <w:tc>
          <w:tcPr>
            <w:tcW w:type="dxa" w:w="2268"/>
            <w:tcMar>
              <w:top w:w="70" w:type="dxa"/>
              <w:start w:w="80" w:type="dxa"/>
              <w:bottom w:w="70" w:type="dxa"/>
              <w:end w:w="80" w:type="dxa"/>
            </w:tcMar>
            <w:vAlign w:val="top"/>
            <w:shd w:fill="F5F7FB"/>
          </w:tcPr>
          <w:p>
            <w:pPr>
              <w:spacing w:after="20"/>
            </w:pPr>
            <w:r>
              <w:rPr>
                <w:b/>
                <w:sz w:val="15"/>
              </w:rPr>
              <w:t>COUNT(colonne)</w:t>
            </w:r>
          </w:p>
        </w:tc>
        <w:tc>
          <w:tcPr>
            <w:tcW w:type="dxa" w:w="2891"/>
            <w:tcMar>
              <w:top w:w="70" w:type="dxa"/>
              <w:start w:w="80" w:type="dxa"/>
              <w:bottom w:w="70" w:type="dxa"/>
              <w:end w:w="80" w:type="dxa"/>
            </w:tcMar>
            <w:vAlign w:val="top"/>
            <w:shd w:fill="F5F7FB"/>
          </w:tcPr>
          <w:p>
            <w:pPr>
              <w:spacing w:after="20"/>
            </w:pPr>
            <w:r>
              <w:rPr>
                <w:sz w:val="15"/>
              </w:rPr>
              <w:t>Valeurs non NULL / Non-NULL values</w:t>
            </w:r>
          </w:p>
        </w:tc>
        <w:tc>
          <w:tcPr>
            <w:tcW w:type="dxa" w:w="1701"/>
            <w:tcMar>
              <w:top w:w="70" w:type="dxa"/>
              <w:start w:w="80" w:type="dxa"/>
              <w:bottom w:w="70" w:type="dxa"/>
              <w:end w:w="80" w:type="dxa"/>
            </w:tcMar>
            <w:vAlign w:val="top"/>
            <w:shd w:fill="F5F7FB"/>
          </w:tcPr>
          <w:p>
            <w:pPr>
              <w:spacing w:after="20"/>
            </w:pPr>
            <w:r>
              <w:rPr>
                <w:sz w:val="15"/>
              </w:rPr>
              <w:t>Oui / Yes</w:t>
            </w:r>
          </w:p>
        </w:tc>
        <w:tc>
          <w:tcPr>
            <w:tcW w:type="dxa" w:w="2608"/>
            <w:tcMar>
              <w:top w:w="70" w:type="dxa"/>
              <w:start w:w="80" w:type="dxa"/>
              <w:bottom w:w="70" w:type="dxa"/>
              <w:end w:w="80" w:type="dxa"/>
            </w:tcMar>
            <w:vAlign w:val="top"/>
            <w:shd w:fill="F5F7FB"/>
          </w:tcPr>
          <w:p>
            <w:pPr>
              <w:spacing w:after="20"/>
            </w:pPr>
            <w:r>
              <w:rPr>
                <w:sz w:val="15"/>
              </w:rPr>
              <w:t>COUNT(tatouage)</w:t>
            </w:r>
          </w:p>
        </w:tc>
      </w:tr>
      <w:tr>
        <w:tc>
          <w:tcPr>
            <w:tcW w:type="dxa" w:w="2268"/>
            <w:tcMar>
              <w:top w:w="70" w:type="dxa"/>
              <w:start w:w="80" w:type="dxa"/>
              <w:bottom w:w="70" w:type="dxa"/>
              <w:end w:w="80" w:type="dxa"/>
            </w:tcMar>
            <w:vAlign w:val="top"/>
          </w:tcPr>
          <w:p>
            <w:pPr>
              <w:spacing w:after="20"/>
            </w:pPr>
            <w:r>
              <w:rPr>
                <w:b/>
                <w:sz w:val="15"/>
              </w:rPr>
              <w:t>COUNT(DISTINCT colonne)</w:t>
            </w:r>
          </w:p>
        </w:tc>
        <w:tc>
          <w:tcPr>
            <w:tcW w:type="dxa" w:w="2891"/>
            <w:tcMar>
              <w:top w:w="70" w:type="dxa"/>
              <w:start w:w="80" w:type="dxa"/>
              <w:bottom w:w="70" w:type="dxa"/>
              <w:end w:w="80" w:type="dxa"/>
            </w:tcMar>
            <w:vAlign w:val="top"/>
          </w:tcPr>
          <w:p>
            <w:pPr>
              <w:spacing w:after="20"/>
            </w:pPr>
            <w:r>
              <w:rPr>
                <w:sz w:val="15"/>
              </w:rPr>
              <w:t>Valeurs différentes non NULL / Distinct non-NULL values</w:t>
            </w:r>
          </w:p>
        </w:tc>
        <w:tc>
          <w:tcPr>
            <w:tcW w:type="dxa" w:w="1701"/>
            <w:tcMar>
              <w:top w:w="70" w:type="dxa"/>
              <w:start w:w="80" w:type="dxa"/>
              <w:bottom w:w="70" w:type="dxa"/>
              <w:end w:w="80" w:type="dxa"/>
            </w:tcMar>
            <w:vAlign w:val="top"/>
          </w:tcPr>
          <w:p>
            <w:pPr>
              <w:spacing w:after="20"/>
            </w:pPr>
            <w:r>
              <w:rPr>
                <w:sz w:val="15"/>
              </w:rPr>
              <w:t>Oui / Yes</w:t>
            </w:r>
          </w:p>
        </w:tc>
        <w:tc>
          <w:tcPr>
            <w:tcW w:type="dxa" w:w="2608"/>
            <w:tcMar>
              <w:top w:w="70" w:type="dxa"/>
              <w:start w:w="80" w:type="dxa"/>
              <w:bottom w:w="70" w:type="dxa"/>
              <w:end w:w="80" w:type="dxa"/>
            </w:tcMar>
            <w:vAlign w:val="top"/>
          </w:tcPr>
          <w:p>
            <w:pPr>
              <w:spacing w:after="20"/>
            </w:pPr>
            <w:r>
              <w:rPr>
                <w:sz w:val="15"/>
              </w:rPr>
              <w:t>COUNT(DISTINCT nomp)</w:t>
            </w:r>
          </w:p>
        </w:tc>
      </w:tr>
    </w:tbl>
    <w:p/>
    <w:p>
      <w:pPr>
        <w:pStyle w:val="CodeBlock"/>
        <w:keepLines/>
        <w:shd w:fill="101827"/>
      </w:pPr>
      <w:r>
        <w:t>SELECT COUNT(*) AS lignes,</w:t>
        <w:br/>
        <w:t xml:space="preserve">       COUNT(tatouage) AS tatouages_connus,</w:t>
        <w:br/>
        <w:t xml:space="preserve">       COUNT(DISTINCT tatouage) AS tatouages_differents</w:t>
        <w:br/>
        <w:t>FROM animal;</w:t>
      </w:r>
    </w:p>
    <w:p>
      <w:pPr>
        <w:pStyle w:val="Heading2"/>
      </w:pPr>
      <w:r>
        <w:t>4.4 NULL</w:t>
      </w:r>
    </w:p>
    <w:p>
      <w:pPr>
        <w:pStyle w:val="CodeBlock"/>
        <w:keepLines/>
        <w:shd w:fill="101827"/>
      </w:pPr>
      <w:r>
        <w:t>SELECT * FROM animal WHERE tatouage IS NULL;</w:t>
        <w:br/>
        <w:t>SELECT * FROM animal WHERE datenaissa IS NOT NULL;</w:t>
      </w:r>
    </w:p>
    <w:p>
      <w:pPr>
        <w:pStyle w:val="Callout"/>
        <w:shd w:fill="FDEAEA"/>
      </w:pPr>
      <w:r>
        <w:rPr>
          <w:b/>
        </w:rPr>
        <w:t>Ne jamais écrire colonne = NULL ou colonne &lt;&gt; NULL. Utilisez IS NULL et IS NOT NULL.</w:t>
      </w:r>
      <w:r>
        <w:br/>
      </w:r>
      <w:r>
        <w:rPr>
          <w:i/>
          <w:color w:val="505A69"/>
        </w:rPr>
        <w:t>Never write column = NULL or column &lt;&gt; NULL. Use IS NULL and IS NOT NULL.</w:t>
      </w:r>
    </w:p>
    <w:p>
      <w:pPr>
        <w:pStyle w:val="Heading2"/>
      </w:pPr>
      <w:r>
        <w:t>4.5 ORDER BY et LIMIT</w:t>
      </w:r>
    </w:p>
    <w:p>
      <w:pPr>
        <w:pStyle w:val="CodeBlock"/>
        <w:keepLines/>
        <w:shd w:fill="101827"/>
      </w:pPr>
      <w:r>
        <w:t>SELECT noma, datenaissa</w:t>
        <w:br/>
        <w:t>FROM animal</w:t>
        <w:br/>
        <w:t>WHERE datenaissa IS NOT NULL</w:t>
        <w:br/>
        <w:t>ORDER BY datenaissa ASC, noma ASC;</w:t>
        <w:br/>
        <w:br/>
        <w:t>SELECT * FROM consultation</w:t>
        <w:br/>
        <w:t>ORDER BY prixc DESC</w:t>
        <w:br/>
        <w:t>LIMIT 5;</w:t>
      </w:r>
    </w:p>
    <w:p>
      <w:pPr/>
      <w:r>
        <w:rPr>
          <w:b w:val="0"/>
        </w:rPr>
        <w:t>ORDER BY 2 est possible, mais ORDER BY prixc est plus lisible et résiste mieux aux changements du SELECT.</w:t>
      </w:r>
    </w:p>
    <w:p>
      <w:pPr>
        <w:pStyle w:val="EnglishSubtext"/>
      </w:pPr>
      <w:r>
        <w:t>ORDER BY 2 is possible, but ORDER BY prixc is clearer and safer if the SELECT list changes.</w:t>
      </w:r>
    </w:p>
    <w:p>
      <w:pPr>
        <w:pStyle w:val="Heading1"/>
      </w:pPr>
      <w:r>
        <w:t>5. Filtres et opérateurs / Filters and operators</w:t>
      </w:r>
    </w:p>
    <w:p>
      <w:pPr>
        <w:pStyle w:val="Heading2"/>
      </w:pPr>
      <w:r>
        <w:t>5.1 Comparaisons / Comparisons</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1531"/>
            <w:shd w:fill="17365D"/>
            <w:vAlign w:val="center"/>
            <w:tcMar>
              <w:top w:w="70" w:type="dxa"/>
              <w:start w:w="80" w:type="dxa"/>
              <w:bottom w:w="70" w:type="dxa"/>
              <w:end w:w="80" w:type="dxa"/>
            </w:tcMar>
          </w:tcPr>
          <w:p>
            <w:r>
              <w:rPr>
                <w:b/>
                <w:color w:val="FFFFFF"/>
                <w:sz w:val="15"/>
              </w:rPr>
              <w:t>Opérateur</w:t>
            </w:r>
          </w:p>
        </w:tc>
        <w:tc>
          <w:tcPr>
            <w:tcW w:type="dxa" w:w="2324"/>
            <w:shd w:fill="17365D"/>
            <w:vAlign w:val="center"/>
            <w:tcMar>
              <w:top w:w="70" w:type="dxa"/>
              <w:start w:w="80" w:type="dxa"/>
              <w:bottom w:w="70" w:type="dxa"/>
              <w:end w:w="80" w:type="dxa"/>
            </w:tcMar>
          </w:tcPr>
          <w:p>
            <w:r>
              <w:rPr>
                <w:b/>
                <w:color w:val="FFFFFF"/>
                <w:sz w:val="15"/>
              </w:rPr>
              <w:t>FR</w:t>
            </w:r>
          </w:p>
        </w:tc>
        <w:tc>
          <w:tcPr>
            <w:tcW w:type="dxa" w:w="2381"/>
            <w:shd w:fill="17365D"/>
            <w:vAlign w:val="center"/>
            <w:tcMar>
              <w:top w:w="70" w:type="dxa"/>
              <w:start w:w="80" w:type="dxa"/>
              <w:bottom w:w="70" w:type="dxa"/>
              <w:end w:w="80" w:type="dxa"/>
            </w:tcMar>
          </w:tcPr>
          <w:p>
            <w:r>
              <w:rPr>
                <w:b/>
                <w:color w:val="FFFFFF"/>
                <w:sz w:val="15"/>
              </w:rPr>
              <w:t>EN</w:t>
            </w:r>
          </w:p>
        </w:tc>
        <w:tc>
          <w:tcPr>
            <w:tcW w:type="dxa" w:w="3288"/>
            <w:shd w:fill="17365D"/>
            <w:vAlign w:val="center"/>
            <w:tcMar>
              <w:top w:w="70" w:type="dxa"/>
              <w:start w:w="80" w:type="dxa"/>
              <w:bottom w:w="70" w:type="dxa"/>
              <w:end w:w="80" w:type="dxa"/>
            </w:tcMar>
          </w:tcPr>
          <w:p>
            <w:r>
              <w:rPr>
                <w:b/>
                <w:color w:val="FFFFFF"/>
                <w:sz w:val="15"/>
              </w:rPr>
              <w:t>Exemple</w:t>
            </w:r>
          </w:p>
        </w:tc>
      </w:tr>
      <w:tr>
        <w:tc>
          <w:tcPr>
            <w:tcW w:type="dxa" w:w="1531"/>
            <w:tcMar>
              <w:top w:w="70" w:type="dxa"/>
              <w:start w:w="80" w:type="dxa"/>
              <w:bottom w:w="70" w:type="dxa"/>
              <w:end w:w="80" w:type="dxa"/>
            </w:tcMar>
            <w:vAlign w:val="top"/>
          </w:tcPr>
          <w:p>
            <w:pPr>
              <w:spacing w:after="20"/>
            </w:pPr>
            <w:r>
              <w:rPr>
                <w:b/>
                <w:sz w:val="15"/>
              </w:rPr>
              <w:t>=</w:t>
            </w:r>
          </w:p>
        </w:tc>
        <w:tc>
          <w:tcPr>
            <w:tcW w:type="dxa" w:w="2324"/>
            <w:tcMar>
              <w:top w:w="70" w:type="dxa"/>
              <w:start w:w="80" w:type="dxa"/>
              <w:bottom w:w="70" w:type="dxa"/>
              <w:end w:w="80" w:type="dxa"/>
            </w:tcMar>
            <w:vAlign w:val="top"/>
          </w:tcPr>
          <w:p>
            <w:pPr>
              <w:spacing w:after="20"/>
            </w:pPr>
            <w:r>
              <w:rPr>
                <w:sz w:val="15"/>
              </w:rPr>
              <w:t>égal</w:t>
            </w:r>
          </w:p>
        </w:tc>
        <w:tc>
          <w:tcPr>
            <w:tcW w:type="dxa" w:w="2381"/>
            <w:tcMar>
              <w:top w:w="70" w:type="dxa"/>
              <w:start w:w="80" w:type="dxa"/>
              <w:bottom w:w="70" w:type="dxa"/>
              <w:end w:w="80" w:type="dxa"/>
            </w:tcMar>
            <w:vAlign w:val="top"/>
          </w:tcPr>
          <w:p>
            <w:pPr>
              <w:spacing w:after="20"/>
            </w:pPr>
            <w:r>
              <w:rPr>
                <w:sz w:val="15"/>
              </w:rPr>
              <w:t>equal</w:t>
            </w:r>
          </w:p>
        </w:tc>
        <w:tc>
          <w:tcPr>
            <w:tcW w:type="dxa" w:w="3288"/>
            <w:tcMar>
              <w:top w:w="70" w:type="dxa"/>
              <w:start w:w="80" w:type="dxa"/>
              <w:bottom w:w="70" w:type="dxa"/>
              <w:end w:w="80" w:type="dxa"/>
            </w:tcMar>
            <w:vAlign w:val="top"/>
          </w:tcPr>
          <w:p>
            <w:pPr>
              <w:spacing w:after="20"/>
            </w:pPr>
            <w:r>
              <w:rPr>
                <w:sz w:val="15"/>
              </w:rPr>
              <w:t>prixc = 100</w:t>
            </w:r>
          </w:p>
        </w:tc>
      </w:tr>
      <w:tr>
        <w:tc>
          <w:tcPr>
            <w:tcW w:type="dxa" w:w="1531"/>
            <w:tcMar>
              <w:top w:w="70" w:type="dxa"/>
              <w:start w:w="80" w:type="dxa"/>
              <w:bottom w:w="70" w:type="dxa"/>
              <w:end w:w="80" w:type="dxa"/>
            </w:tcMar>
            <w:vAlign w:val="top"/>
            <w:shd w:fill="F5F7FB"/>
          </w:tcPr>
          <w:p>
            <w:pPr>
              <w:spacing w:after="20"/>
            </w:pPr>
            <w:r>
              <w:rPr>
                <w:b/>
                <w:sz w:val="15"/>
              </w:rPr>
              <w:t>&lt;&gt; ou !=</w:t>
            </w:r>
          </w:p>
        </w:tc>
        <w:tc>
          <w:tcPr>
            <w:tcW w:type="dxa" w:w="2324"/>
            <w:tcMar>
              <w:top w:w="70" w:type="dxa"/>
              <w:start w:w="80" w:type="dxa"/>
              <w:bottom w:w="70" w:type="dxa"/>
              <w:end w:w="80" w:type="dxa"/>
            </w:tcMar>
            <w:vAlign w:val="top"/>
            <w:shd w:fill="F5F7FB"/>
          </w:tcPr>
          <w:p>
            <w:pPr>
              <w:spacing w:after="20"/>
            </w:pPr>
            <w:r>
              <w:rPr>
                <w:sz w:val="15"/>
              </w:rPr>
              <w:t>différent</w:t>
            </w:r>
          </w:p>
        </w:tc>
        <w:tc>
          <w:tcPr>
            <w:tcW w:type="dxa" w:w="2381"/>
            <w:tcMar>
              <w:top w:w="70" w:type="dxa"/>
              <w:start w:w="80" w:type="dxa"/>
              <w:bottom w:w="70" w:type="dxa"/>
              <w:end w:w="80" w:type="dxa"/>
            </w:tcMar>
            <w:vAlign w:val="top"/>
            <w:shd w:fill="F5F7FB"/>
          </w:tcPr>
          <w:p>
            <w:pPr>
              <w:spacing w:after="20"/>
            </w:pPr>
            <w:r>
              <w:rPr>
                <w:sz w:val="15"/>
              </w:rPr>
              <w:t>not equal</w:t>
            </w:r>
          </w:p>
        </w:tc>
        <w:tc>
          <w:tcPr>
            <w:tcW w:type="dxa" w:w="3288"/>
            <w:tcMar>
              <w:top w:w="70" w:type="dxa"/>
              <w:start w:w="80" w:type="dxa"/>
              <w:bottom w:w="70" w:type="dxa"/>
              <w:end w:w="80" w:type="dxa"/>
            </w:tcMar>
            <w:vAlign w:val="top"/>
            <w:shd w:fill="F5F7FB"/>
          </w:tcPr>
          <w:p>
            <w:pPr>
              <w:spacing w:after="20"/>
            </w:pPr>
            <w:r>
              <w:rPr>
                <w:sz w:val="15"/>
              </w:rPr>
              <w:t>nomp &lt;&gt; 'Fevrier'</w:t>
            </w:r>
          </w:p>
        </w:tc>
      </w:tr>
      <w:tr>
        <w:tc>
          <w:tcPr>
            <w:tcW w:type="dxa" w:w="1531"/>
            <w:tcMar>
              <w:top w:w="70" w:type="dxa"/>
              <w:start w:w="80" w:type="dxa"/>
              <w:bottom w:w="70" w:type="dxa"/>
              <w:end w:w="80" w:type="dxa"/>
            </w:tcMar>
            <w:vAlign w:val="top"/>
          </w:tcPr>
          <w:p>
            <w:pPr>
              <w:spacing w:after="20"/>
            </w:pPr>
            <w:r>
              <w:rPr>
                <w:b/>
                <w:sz w:val="15"/>
              </w:rPr>
              <w:t>&gt;</w:t>
            </w:r>
          </w:p>
        </w:tc>
        <w:tc>
          <w:tcPr>
            <w:tcW w:type="dxa" w:w="2324"/>
            <w:tcMar>
              <w:top w:w="70" w:type="dxa"/>
              <w:start w:w="80" w:type="dxa"/>
              <w:bottom w:w="70" w:type="dxa"/>
              <w:end w:w="80" w:type="dxa"/>
            </w:tcMar>
            <w:vAlign w:val="top"/>
          </w:tcPr>
          <w:p>
            <w:pPr>
              <w:spacing w:after="20"/>
            </w:pPr>
            <w:r>
              <w:rPr>
                <w:sz w:val="15"/>
              </w:rPr>
              <w:t>supérieur</w:t>
            </w:r>
          </w:p>
        </w:tc>
        <w:tc>
          <w:tcPr>
            <w:tcW w:type="dxa" w:w="2381"/>
            <w:tcMar>
              <w:top w:w="70" w:type="dxa"/>
              <w:start w:w="80" w:type="dxa"/>
              <w:bottom w:w="70" w:type="dxa"/>
              <w:end w:w="80" w:type="dxa"/>
            </w:tcMar>
            <w:vAlign w:val="top"/>
          </w:tcPr>
          <w:p>
            <w:pPr>
              <w:spacing w:after="20"/>
            </w:pPr>
            <w:r>
              <w:rPr>
                <w:sz w:val="15"/>
              </w:rPr>
              <w:t>greater than</w:t>
            </w:r>
          </w:p>
        </w:tc>
        <w:tc>
          <w:tcPr>
            <w:tcW w:type="dxa" w:w="3288"/>
            <w:tcMar>
              <w:top w:w="70" w:type="dxa"/>
              <w:start w:w="80" w:type="dxa"/>
              <w:bottom w:w="70" w:type="dxa"/>
              <w:end w:w="80" w:type="dxa"/>
            </w:tcMar>
            <w:vAlign w:val="top"/>
          </w:tcPr>
          <w:p>
            <w:pPr>
              <w:spacing w:after="20"/>
            </w:pPr>
            <w:r>
              <w:rPr>
                <w:sz w:val="15"/>
              </w:rPr>
              <w:t>prixc &gt; 200</w:t>
            </w:r>
          </w:p>
        </w:tc>
      </w:tr>
      <w:tr>
        <w:tc>
          <w:tcPr>
            <w:tcW w:type="dxa" w:w="1531"/>
            <w:tcMar>
              <w:top w:w="70" w:type="dxa"/>
              <w:start w:w="80" w:type="dxa"/>
              <w:bottom w:w="70" w:type="dxa"/>
              <w:end w:w="80" w:type="dxa"/>
            </w:tcMar>
            <w:vAlign w:val="top"/>
            <w:shd w:fill="F5F7FB"/>
          </w:tcPr>
          <w:p>
            <w:pPr>
              <w:spacing w:after="20"/>
            </w:pPr>
            <w:r>
              <w:rPr>
                <w:b/>
                <w:sz w:val="15"/>
              </w:rPr>
              <w:t>&gt;=</w:t>
            </w:r>
          </w:p>
        </w:tc>
        <w:tc>
          <w:tcPr>
            <w:tcW w:type="dxa" w:w="2324"/>
            <w:tcMar>
              <w:top w:w="70" w:type="dxa"/>
              <w:start w:w="80" w:type="dxa"/>
              <w:bottom w:w="70" w:type="dxa"/>
              <w:end w:w="80" w:type="dxa"/>
            </w:tcMar>
            <w:vAlign w:val="top"/>
            <w:shd w:fill="F5F7FB"/>
          </w:tcPr>
          <w:p>
            <w:pPr>
              <w:spacing w:after="20"/>
            </w:pPr>
            <w:r>
              <w:rPr>
                <w:sz w:val="15"/>
              </w:rPr>
              <w:t>supérieur ou égal</w:t>
            </w:r>
          </w:p>
        </w:tc>
        <w:tc>
          <w:tcPr>
            <w:tcW w:type="dxa" w:w="2381"/>
            <w:tcMar>
              <w:top w:w="70" w:type="dxa"/>
              <w:start w:w="80" w:type="dxa"/>
              <w:bottom w:w="70" w:type="dxa"/>
              <w:end w:w="80" w:type="dxa"/>
            </w:tcMar>
            <w:vAlign w:val="top"/>
            <w:shd w:fill="F5F7FB"/>
          </w:tcPr>
          <w:p>
            <w:pPr>
              <w:spacing w:after="20"/>
            </w:pPr>
            <w:r>
              <w:rPr>
                <w:sz w:val="15"/>
              </w:rPr>
              <w:t>greater than or equal</w:t>
            </w:r>
          </w:p>
        </w:tc>
        <w:tc>
          <w:tcPr>
            <w:tcW w:type="dxa" w:w="3288"/>
            <w:tcMar>
              <w:top w:w="70" w:type="dxa"/>
              <w:start w:w="80" w:type="dxa"/>
              <w:bottom w:w="70" w:type="dxa"/>
              <w:end w:w="80" w:type="dxa"/>
            </w:tcMar>
            <w:vAlign w:val="top"/>
            <w:shd w:fill="F5F7FB"/>
          </w:tcPr>
          <w:p>
            <w:pPr>
              <w:spacing w:after="20"/>
            </w:pPr>
            <w:r>
              <w:rPr>
                <w:sz w:val="15"/>
              </w:rPr>
              <w:t>prixc &gt;= 200</w:t>
            </w:r>
          </w:p>
        </w:tc>
      </w:tr>
      <w:tr>
        <w:tc>
          <w:tcPr>
            <w:tcW w:type="dxa" w:w="1531"/>
            <w:tcMar>
              <w:top w:w="70" w:type="dxa"/>
              <w:start w:w="80" w:type="dxa"/>
              <w:bottom w:w="70" w:type="dxa"/>
              <w:end w:w="80" w:type="dxa"/>
            </w:tcMar>
            <w:vAlign w:val="top"/>
          </w:tcPr>
          <w:p>
            <w:pPr>
              <w:spacing w:after="20"/>
            </w:pPr>
            <w:r>
              <w:rPr>
                <w:b/>
                <w:sz w:val="15"/>
              </w:rPr>
              <w:t>&lt;</w:t>
            </w:r>
          </w:p>
        </w:tc>
        <w:tc>
          <w:tcPr>
            <w:tcW w:type="dxa" w:w="2324"/>
            <w:tcMar>
              <w:top w:w="70" w:type="dxa"/>
              <w:start w:w="80" w:type="dxa"/>
              <w:bottom w:w="70" w:type="dxa"/>
              <w:end w:w="80" w:type="dxa"/>
            </w:tcMar>
            <w:vAlign w:val="top"/>
          </w:tcPr>
          <w:p>
            <w:pPr>
              <w:spacing w:after="20"/>
            </w:pPr>
            <w:r>
              <w:rPr>
                <w:sz w:val="15"/>
              </w:rPr>
              <w:t>inférieur</w:t>
            </w:r>
          </w:p>
        </w:tc>
        <w:tc>
          <w:tcPr>
            <w:tcW w:type="dxa" w:w="2381"/>
            <w:tcMar>
              <w:top w:w="70" w:type="dxa"/>
              <w:start w:w="80" w:type="dxa"/>
              <w:bottom w:w="70" w:type="dxa"/>
              <w:end w:w="80" w:type="dxa"/>
            </w:tcMar>
            <w:vAlign w:val="top"/>
          </w:tcPr>
          <w:p>
            <w:pPr>
              <w:spacing w:after="20"/>
            </w:pPr>
            <w:r>
              <w:rPr>
                <w:sz w:val="15"/>
              </w:rPr>
              <w:t>less than</w:t>
            </w:r>
          </w:p>
        </w:tc>
        <w:tc>
          <w:tcPr>
            <w:tcW w:type="dxa" w:w="3288"/>
            <w:tcMar>
              <w:top w:w="70" w:type="dxa"/>
              <w:start w:w="80" w:type="dxa"/>
              <w:bottom w:w="70" w:type="dxa"/>
              <w:end w:w="80" w:type="dxa"/>
            </w:tcMar>
            <w:vAlign w:val="top"/>
          </w:tcPr>
          <w:p>
            <w:pPr>
              <w:spacing w:after="20"/>
            </w:pPr>
            <w:r>
              <w:rPr>
                <w:sz w:val="15"/>
              </w:rPr>
              <w:t>prixm &lt; 50</w:t>
            </w:r>
          </w:p>
        </w:tc>
      </w:tr>
      <w:tr>
        <w:tc>
          <w:tcPr>
            <w:tcW w:type="dxa" w:w="1531"/>
            <w:tcMar>
              <w:top w:w="70" w:type="dxa"/>
              <w:start w:w="80" w:type="dxa"/>
              <w:bottom w:w="70" w:type="dxa"/>
              <w:end w:w="80" w:type="dxa"/>
            </w:tcMar>
            <w:vAlign w:val="top"/>
            <w:shd w:fill="F5F7FB"/>
          </w:tcPr>
          <w:p>
            <w:pPr>
              <w:spacing w:after="20"/>
            </w:pPr>
            <w:r>
              <w:rPr>
                <w:b/>
                <w:sz w:val="15"/>
              </w:rPr>
              <w:t>&lt;=</w:t>
            </w:r>
          </w:p>
        </w:tc>
        <w:tc>
          <w:tcPr>
            <w:tcW w:type="dxa" w:w="2324"/>
            <w:tcMar>
              <w:top w:w="70" w:type="dxa"/>
              <w:start w:w="80" w:type="dxa"/>
              <w:bottom w:w="70" w:type="dxa"/>
              <w:end w:w="80" w:type="dxa"/>
            </w:tcMar>
            <w:vAlign w:val="top"/>
            <w:shd w:fill="F5F7FB"/>
          </w:tcPr>
          <w:p>
            <w:pPr>
              <w:spacing w:after="20"/>
            </w:pPr>
            <w:r>
              <w:rPr>
                <w:sz w:val="15"/>
              </w:rPr>
              <w:t>inférieur ou égal</w:t>
            </w:r>
          </w:p>
        </w:tc>
        <w:tc>
          <w:tcPr>
            <w:tcW w:type="dxa" w:w="2381"/>
            <w:tcMar>
              <w:top w:w="70" w:type="dxa"/>
              <w:start w:w="80" w:type="dxa"/>
              <w:bottom w:w="70" w:type="dxa"/>
              <w:end w:w="80" w:type="dxa"/>
            </w:tcMar>
            <w:vAlign w:val="top"/>
            <w:shd w:fill="F5F7FB"/>
          </w:tcPr>
          <w:p>
            <w:pPr>
              <w:spacing w:after="20"/>
            </w:pPr>
            <w:r>
              <w:rPr>
                <w:sz w:val="15"/>
              </w:rPr>
              <w:t>less than or equal</w:t>
            </w:r>
          </w:p>
        </w:tc>
        <w:tc>
          <w:tcPr>
            <w:tcW w:type="dxa" w:w="3288"/>
            <w:tcMar>
              <w:top w:w="70" w:type="dxa"/>
              <w:start w:w="80" w:type="dxa"/>
              <w:bottom w:w="70" w:type="dxa"/>
              <w:end w:w="80" w:type="dxa"/>
            </w:tcMar>
            <w:vAlign w:val="top"/>
            <w:shd w:fill="F5F7FB"/>
          </w:tcPr>
          <w:p>
            <w:pPr>
              <w:spacing w:after="20"/>
            </w:pPr>
            <w:r>
              <w:rPr>
                <w:sz w:val="15"/>
              </w:rPr>
              <w:t>annee &lt;= 2012</w:t>
            </w:r>
          </w:p>
        </w:tc>
      </w:tr>
    </w:tbl>
    <w:p/>
    <w:p>
      <w:pPr>
        <w:pStyle w:val="Heading2"/>
      </w:pPr>
      <w:r>
        <w:t>5.2 AND, OR, NOT et priorité / AND, OR, NOT, and precedence</w:t>
      </w:r>
    </w:p>
    <w:p>
      <w:pPr/>
      <w:r>
        <w:rPr>
          <w:b w:val="0"/>
        </w:rPr>
        <w:t>AND est évalué avant OR. Les parenthèses rendent l’intention explicite et évitent la majorité des erreurs.</w:t>
      </w:r>
    </w:p>
    <w:p>
      <w:pPr>
        <w:pStyle w:val="EnglishSubtext"/>
      </w:pPr>
      <w:r>
        <w:t>AND is evaluated before OR. Parentheses make the intention explicit and prevent most errors.</w:t>
      </w:r>
    </w:p>
    <w:p>
      <w:pPr>
        <w:pStyle w:val="CodeBlock"/>
        <w:keepLines/>
        <w:shd w:fill="101827"/>
      </w:pPr>
      <w:r>
        <w:t>SELECT *</w:t>
        <w:br/>
        <w:t>FROM proprietaire</w:t>
        <w:br/>
        <w:t>WHERE (nomp = 'Fevrier' OR nomp = 'Mars')</w:t>
        <w:br/>
        <w:t xml:space="preserve">  AND prenomp &lt;&gt; 'Jean-Yves';</w:t>
      </w:r>
    </w:p>
    <w:p>
      <w:pPr>
        <w:pStyle w:val="Heading2"/>
      </w:pPr>
      <w:r>
        <w:t>5.3 BETWEEN, IN et LIKE</w:t>
      </w:r>
    </w:p>
    <w:p>
      <w:pPr>
        <w:pStyle w:val="CodeBlock"/>
        <w:keepLines/>
        <w:shd w:fill="101827"/>
      </w:pPr>
      <w:r>
        <w:t>SELECT * FROM consultation WHERE prixc BETWEEN 200 AND 300;</w:t>
        <w:br/>
        <w:t>SELECT * FROM medicament WHERE prixm IN (35, 86, 119);</w:t>
        <w:br/>
        <w:t>SELECT * FROM proprietaire WHERE villep NOT IN ('Paris','Lyon','Nantes');</w:t>
        <w:br/>
        <w:t>SELECT * FROM veterinaire WHERE nomv LIKE 'C%';</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1701"/>
            <w:shd w:fill="17365D"/>
            <w:vAlign w:val="center"/>
            <w:tcMar>
              <w:top w:w="70" w:type="dxa"/>
              <w:start w:w="80" w:type="dxa"/>
              <w:bottom w:w="70" w:type="dxa"/>
              <w:end w:w="80" w:type="dxa"/>
            </w:tcMar>
          </w:tcPr>
          <w:p>
            <w:r>
              <w:rPr>
                <w:b/>
                <w:color w:val="FFFFFF"/>
                <w:sz w:val="15"/>
              </w:rPr>
              <w:t>Motif LIKE</w:t>
            </w:r>
          </w:p>
        </w:tc>
        <w:tc>
          <w:tcPr>
            <w:tcW w:type="dxa" w:w="4649"/>
            <w:shd w:fill="17365D"/>
            <w:vAlign w:val="center"/>
            <w:tcMar>
              <w:top w:w="70" w:type="dxa"/>
              <w:start w:w="80" w:type="dxa"/>
              <w:bottom w:w="70" w:type="dxa"/>
              <w:end w:w="80" w:type="dxa"/>
            </w:tcMar>
          </w:tcPr>
          <w:p>
            <w:r>
              <w:rPr>
                <w:b/>
                <w:color w:val="FFFFFF"/>
                <w:sz w:val="15"/>
              </w:rPr>
              <w:t>Signification / Meaning</w:t>
            </w:r>
          </w:p>
        </w:tc>
        <w:tc>
          <w:tcPr>
            <w:tcW w:type="dxa" w:w="3118"/>
            <w:shd w:fill="17365D"/>
            <w:vAlign w:val="center"/>
            <w:tcMar>
              <w:top w:w="70" w:type="dxa"/>
              <w:start w:w="80" w:type="dxa"/>
              <w:bottom w:w="70" w:type="dxa"/>
              <w:end w:w="80" w:type="dxa"/>
            </w:tcMar>
          </w:tcPr>
          <w:p>
            <w:r>
              <w:rPr>
                <w:b/>
                <w:color w:val="FFFFFF"/>
                <w:sz w:val="15"/>
              </w:rPr>
              <w:t>Exemple</w:t>
            </w:r>
          </w:p>
        </w:tc>
      </w:tr>
      <w:tr>
        <w:tc>
          <w:tcPr>
            <w:tcW w:type="dxa" w:w="1701"/>
            <w:tcMar>
              <w:top w:w="70" w:type="dxa"/>
              <w:start w:w="80" w:type="dxa"/>
              <w:bottom w:w="70" w:type="dxa"/>
              <w:end w:w="80" w:type="dxa"/>
            </w:tcMar>
            <w:vAlign w:val="top"/>
          </w:tcPr>
          <w:p>
            <w:pPr>
              <w:spacing w:after="20"/>
            </w:pPr>
            <w:r>
              <w:rPr>
                <w:b/>
                <w:sz w:val="15"/>
              </w:rPr>
              <w:t>'C%'</w:t>
            </w:r>
          </w:p>
        </w:tc>
        <w:tc>
          <w:tcPr>
            <w:tcW w:type="dxa" w:w="4649"/>
            <w:tcMar>
              <w:top w:w="70" w:type="dxa"/>
              <w:start w:w="80" w:type="dxa"/>
              <w:bottom w:w="70" w:type="dxa"/>
              <w:end w:w="80" w:type="dxa"/>
            </w:tcMar>
            <w:vAlign w:val="top"/>
          </w:tcPr>
          <w:p>
            <w:pPr>
              <w:spacing w:after="20"/>
            </w:pPr>
            <w:r>
              <w:rPr>
                <w:sz w:val="15"/>
              </w:rPr>
              <w:t>Commence par C / Starts with C</w:t>
            </w:r>
          </w:p>
        </w:tc>
        <w:tc>
          <w:tcPr>
            <w:tcW w:type="dxa" w:w="3118"/>
            <w:tcMar>
              <w:top w:w="70" w:type="dxa"/>
              <w:start w:w="80" w:type="dxa"/>
              <w:bottom w:w="70" w:type="dxa"/>
              <w:end w:w="80" w:type="dxa"/>
            </w:tcMar>
            <w:vAlign w:val="top"/>
          </w:tcPr>
          <w:p>
            <w:pPr>
              <w:spacing w:after="20"/>
            </w:pPr>
            <w:r>
              <w:rPr>
                <w:sz w:val="15"/>
              </w:rPr>
              <w:t>Carre</w:t>
            </w:r>
          </w:p>
        </w:tc>
      </w:tr>
      <w:tr>
        <w:tc>
          <w:tcPr>
            <w:tcW w:type="dxa" w:w="1701"/>
            <w:tcMar>
              <w:top w:w="70" w:type="dxa"/>
              <w:start w:w="80" w:type="dxa"/>
              <w:bottom w:w="70" w:type="dxa"/>
              <w:end w:w="80" w:type="dxa"/>
            </w:tcMar>
            <w:vAlign w:val="top"/>
            <w:shd w:fill="F5F7FB"/>
          </w:tcPr>
          <w:p>
            <w:pPr>
              <w:spacing w:after="20"/>
            </w:pPr>
            <w:r>
              <w:rPr>
                <w:b/>
                <w:sz w:val="15"/>
              </w:rPr>
              <w:t>'%e'</w:t>
            </w:r>
          </w:p>
        </w:tc>
        <w:tc>
          <w:tcPr>
            <w:tcW w:type="dxa" w:w="4649"/>
            <w:tcMar>
              <w:top w:w="70" w:type="dxa"/>
              <w:start w:w="80" w:type="dxa"/>
              <w:bottom w:w="70" w:type="dxa"/>
              <w:end w:w="80" w:type="dxa"/>
            </w:tcMar>
            <w:vAlign w:val="top"/>
            <w:shd w:fill="F5F7FB"/>
          </w:tcPr>
          <w:p>
            <w:pPr>
              <w:spacing w:after="20"/>
            </w:pPr>
            <w:r>
              <w:rPr>
                <w:sz w:val="15"/>
              </w:rPr>
              <w:t>Se termine par e / Ends with e</w:t>
            </w:r>
          </w:p>
        </w:tc>
        <w:tc>
          <w:tcPr>
            <w:tcW w:type="dxa" w:w="3118"/>
            <w:tcMar>
              <w:top w:w="70" w:type="dxa"/>
              <w:start w:w="80" w:type="dxa"/>
              <w:bottom w:w="70" w:type="dxa"/>
              <w:end w:w="80" w:type="dxa"/>
            </w:tcMar>
            <w:vAlign w:val="top"/>
            <w:shd w:fill="F5F7FB"/>
          </w:tcPr>
          <w:p>
            <w:pPr>
              <w:spacing w:after="20"/>
            </w:pPr>
            <w:r>
              <w:rPr>
                <w:sz w:val="15"/>
              </w:rPr>
              <w:t>Bipsie</w:t>
            </w:r>
          </w:p>
        </w:tc>
      </w:tr>
      <w:tr>
        <w:tc>
          <w:tcPr>
            <w:tcW w:type="dxa" w:w="1701"/>
            <w:tcMar>
              <w:top w:w="70" w:type="dxa"/>
              <w:start w:w="80" w:type="dxa"/>
              <w:bottom w:w="70" w:type="dxa"/>
              <w:end w:w="80" w:type="dxa"/>
            </w:tcMar>
            <w:vAlign w:val="top"/>
          </w:tcPr>
          <w:p>
            <w:pPr>
              <w:spacing w:after="20"/>
            </w:pPr>
            <w:r>
              <w:rPr>
                <w:b/>
                <w:sz w:val="15"/>
              </w:rPr>
              <w:t>'%a%'</w:t>
            </w:r>
          </w:p>
        </w:tc>
        <w:tc>
          <w:tcPr>
            <w:tcW w:type="dxa" w:w="4649"/>
            <w:tcMar>
              <w:top w:w="70" w:type="dxa"/>
              <w:start w:w="80" w:type="dxa"/>
              <w:bottom w:w="70" w:type="dxa"/>
              <w:end w:w="80" w:type="dxa"/>
            </w:tcMar>
            <w:vAlign w:val="top"/>
          </w:tcPr>
          <w:p>
            <w:pPr>
              <w:spacing w:after="20"/>
            </w:pPr>
            <w:r>
              <w:rPr>
                <w:sz w:val="15"/>
              </w:rPr>
              <w:t>Contient a / Contains a</w:t>
            </w:r>
          </w:p>
        </w:tc>
        <w:tc>
          <w:tcPr>
            <w:tcW w:type="dxa" w:w="3118"/>
            <w:tcMar>
              <w:top w:w="70" w:type="dxa"/>
              <w:start w:w="80" w:type="dxa"/>
              <w:bottom w:w="70" w:type="dxa"/>
              <w:end w:w="80" w:type="dxa"/>
            </w:tcMar>
            <w:vAlign w:val="top"/>
          </w:tcPr>
          <w:p>
            <w:pPr>
              <w:spacing w:after="20"/>
            </w:pPr>
            <w:r>
              <w:rPr>
                <w:sz w:val="15"/>
              </w:rPr>
              <w:t>Jafna</w:t>
            </w:r>
          </w:p>
        </w:tc>
      </w:tr>
      <w:tr>
        <w:tc>
          <w:tcPr>
            <w:tcW w:type="dxa" w:w="1701"/>
            <w:tcMar>
              <w:top w:w="70" w:type="dxa"/>
              <w:start w:w="80" w:type="dxa"/>
              <w:bottom w:w="70" w:type="dxa"/>
              <w:end w:w="80" w:type="dxa"/>
            </w:tcMar>
            <w:vAlign w:val="top"/>
            <w:shd w:fill="F5F7FB"/>
          </w:tcPr>
          <w:p>
            <w:pPr>
              <w:spacing w:after="20"/>
            </w:pPr>
            <w:r>
              <w:rPr>
                <w:b/>
                <w:sz w:val="15"/>
              </w:rPr>
              <w:t>'__a%'</w:t>
            </w:r>
          </w:p>
        </w:tc>
        <w:tc>
          <w:tcPr>
            <w:tcW w:type="dxa" w:w="4649"/>
            <w:tcMar>
              <w:top w:w="70" w:type="dxa"/>
              <w:start w:w="80" w:type="dxa"/>
              <w:bottom w:w="70" w:type="dxa"/>
              <w:end w:w="80" w:type="dxa"/>
            </w:tcMar>
            <w:vAlign w:val="top"/>
            <w:shd w:fill="F5F7FB"/>
          </w:tcPr>
          <w:p>
            <w:pPr>
              <w:spacing w:after="20"/>
            </w:pPr>
            <w:r>
              <w:rPr>
                <w:sz w:val="15"/>
              </w:rPr>
              <w:t>a en troisième position / a in third position</w:t>
            </w:r>
          </w:p>
        </w:tc>
        <w:tc>
          <w:tcPr>
            <w:tcW w:type="dxa" w:w="3118"/>
            <w:tcMar>
              <w:top w:w="70" w:type="dxa"/>
              <w:start w:w="80" w:type="dxa"/>
              <w:bottom w:w="70" w:type="dxa"/>
              <w:end w:w="80" w:type="dxa"/>
            </w:tcMar>
            <w:vAlign w:val="top"/>
            <w:shd w:fill="F5F7FB"/>
          </w:tcPr>
          <w:p>
            <w:pPr>
              <w:spacing w:after="20"/>
            </w:pPr>
            <w:r>
              <w:rPr>
                <w:sz w:val="15"/>
              </w:rPr>
              <w:t>Blake</w:t>
            </w:r>
          </w:p>
        </w:tc>
      </w:tr>
      <w:tr>
        <w:tc>
          <w:tcPr>
            <w:tcW w:type="dxa" w:w="1701"/>
            <w:tcMar>
              <w:top w:w="70" w:type="dxa"/>
              <w:start w:w="80" w:type="dxa"/>
              <w:bottom w:w="70" w:type="dxa"/>
              <w:end w:w="80" w:type="dxa"/>
            </w:tcMar>
            <w:vAlign w:val="top"/>
          </w:tcPr>
          <w:p>
            <w:pPr>
              <w:spacing w:after="20"/>
            </w:pPr>
            <w:r>
              <w:rPr>
                <w:b/>
                <w:sz w:val="15"/>
              </w:rPr>
              <w:t>'_i%k'</w:t>
            </w:r>
          </w:p>
        </w:tc>
        <w:tc>
          <w:tcPr>
            <w:tcW w:type="dxa" w:w="4649"/>
            <w:tcMar>
              <w:top w:w="70" w:type="dxa"/>
              <w:start w:w="80" w:type="dxa"/>
              <w:bottom w:w="70" w:type="dxa"/>
              <w:end w:w="80" w:type="dxa"/>
            </w:tcMar>
            <w:vAlign w:val="top"/>
          </w:tcPr>
          <w:p>
            <w:pPr>
              <w:spacing w:after="20"/>
            </w:pPr>
            <w:r>
              <w:rPr>
                <w:sz w:val="15"/>
              </w:rPr>
              <w:t>Deuxième lettre i et fin k / second letter i and ends k</w:t>
            </w:r>
          </w:p>
        </w:tc>
        <w:tc>
          <w:tcPr>
            <w:tcW w:type="dxa" w:w="3118"/>
            <w:tcMar>
              <w:top w:w="70" w:type="dxa"/>
              <w:start w:w="80" w:type="dxa"/>
              <w:bottom w:w="70" w:type="dxa"/>
              <w:end w:w="80" w:type="dxa"/>
            </w:tcMar>
            <w:vAlign w:val="top"/>
          </w:tcPr>
          <w:p>
            <w:pPr>
              <w:spacing w:after="20"/>
            </w:pPr>
            <w:r>
              <w:rPr>
                <w:sz w:val="15"/>
              </w:rPr>
              <w:t>Niok</w:t>
            </w:r>
          </w:p>
        </w:tc>
      </w:tr>
      <w:tr>
        <w:tc>
          <w:tcPr>
            <w:tcW w:type="dxa" w:w="1701"/>
            <w:tcMar>
              <w:top w:w="70" w:type="dxa"/>
              <w:start w:w="80" w:type="dxa"/>
              <w:bottom w:w="70" w:type="dxa"/>
              <w:end w:w="80" w:type="dxa"/>
            </w:tcMar>
            <w:vAlign w:val="top"/>
            <w:shd w:fill="F5F7FB"/>
          </w:tcPr>
          <w:p>
            <w:pPr>
              <w:spacing w:after="20"/>
            </w:pPr>
            <w:r>
              <w:rPr>
                <w:b/>
                <w:sz w:val="15"/>
              </w:rPr>
              <w:t>'% %'</w:t>
            </w:r>
          </w:p>
        </w:tc>
        <w:tc>
          <w:tcPr>
            <w:tcW w:type="dxa" w:w="4649"/>
            <w:tcMar>
              <w:top w:w="70" w:type="dxa"/>
              <w:start w:w="80" w:type="dxa"/>
              <w:bottom w:w="70" w:type="dxa"/>
              <w:end w:w="80" w:type="dxa"/>
            </w:tcMar>
            <w:vAlign w:val="top"/>
            <w:shd w:fill="F5F7FB"/>
          </w:tcPr>
          <w:p>
            <w:pPr>
              <w:spacing w:after="20"/>
            </w:pPr>
            <w:r>
              <w:rPr>
                <w:sz w:val="15"/>
              </w:rPr>
              <w:t>Contient un espace / Contains a space</w:t>
            </w:r>
          </w:p>
        </w:tc>
        <w:tc>
          <w:tcPr>
            <w:tcW w:type="dxa" w:w="3118"/>
            <w:tcMar>
              <w:top w:w="70" w:type="dxa"/>
              <w:start w:w="80" w:type="dxa"/>
              <w:bottom w:w="70" w:type="dxa"/>
              <w:end w:w="80" w:type="dxa"/>
            </w:tcMar>
            <w:vAlign w:val="top"/>
            <w:shd w:fill="F5F7FB"/>
          </w:tcPr>
          <w:p>
            <w:pPr>
              <w:spacing w:after="20"/>
            </w:pPr>
            <w:r>
              <w:rPr>
                <w:sz w:val="15"/>
              </w:rPr>
              <w:t>Jeune Alf</w:t>
            </w:r>
          </w:p>
        </w:tc>
      </w:tr>
    </w:tbl>
    <w:p/>
    <w:p>
      <w:pPr>
        <w:pStyle w:val="Heading2"/>
      </w:pPr>
      <w:r>
        <w:t>5.4 NOT IN et le piège NULL / NOT IN and the NULL trap</w:t>
      </w:r>
    </w:p>
    <w:p>
      <w:pPr/>
      <w:r>
        <w:rPr>
          <w:b w:val="0"/>
        </w:rPr>
        <w:t>Si la sous-requête de NOT IN peut retourner NULL, le résultat peut devenir vide ou inattendu. Utilisez DISTINCT et excluez les NULL, ou préférez NOT EXISTS.</w:t>
      </w:r>
    </w:p>
    <w:p>
      <w:pPr>
        <w:pStyle w:val="EnglishSubtext"/>
      </w:pPr>
      <w:r>
        <w:t>If a NOT IN subquery can return NULL, the result can become empty or unexpected. Exclude NULL values or prefer NOT EXISTS.</w:t>
      </w:r>
    </w:p>
    <w:p>
      <w:pPr>
        <w:pStyle w:val="CodeBlock"/>
        <w:keepLines/>
        <w:shd w:fill="101827"/>
      </w:pPr>
      <w:r>
        <w:t>SELECT a.*</w:t>
        <w:br/>
        <w:t>FROM animal AS a</w:t>
        <w:br/>
        <w:t>WHERE NOT EXISTS (</w:t>
        <w:br/>
        <w:t xml:space="preserve">    SELECT 1</w:t>
        <w:br/>
        <w:t xml:space="preserve">    FROM consultation AS c</w:t>
        <w:br/>
        <w:t xml:space="preserve">    WHERE c.numa = a.numa</w:t>
        <w:br/>
        <w:t>);</w:t>
      </w:r>
    </w:p>
    <w:p>
      <w:pPr>
        <w:pStyle w:val="Heading1"/>
      </w:pPr>
      <w:r>
        <w:t>6. Fonctions numériques, texte, dates et NULL / Numeric, text, date, and NULL functions</w:t>
      </w:r>
    </w:p>
    <w:p>
      <w:pPr>
        <w:pStyle w:val="Heading2"/>
      </w:pPr>
      <w:r>
        <w:t>6.1 Calculs et fonctions numériques / Arithmetic and numeric functions</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2268"/>
            <w:shd w:fill="17365D"/>
            <w:vAlign w:val="center"/>
            <w:tcMar>
              <w:top w:w="70" w:type="dxa"/>
              <w:start w:w="80" w:type="dxa"/>
              <w:bottom w:w="70" w:type="dxa"/>
              <w:end w:w="80" w:type="dxa"/>
            </w:tcMar>
          </w:tcPr>
          <w:p>
            <w:r>
              <w:rPr>
                <w:b/>
                <w:color w:val="FFFFFF"/>
                <w:sz w:val="15"/>
              </w:rPr>
              <w:t>Fonction</w:t>
            </w:r>
          </w:p>
        </w:tc>
        <w:tc>
          <w:tcPr>
            <w:tcW w:type="dxa" w:w="2551"/>
            <w:shd w:fill="17365D"/>
            <w:vAlign w:val="center"/>
            <w:tcMar>
              <w:top w:w="70" w:type="dxa"/>
              <w:start w:w="80" w:type="dxa"/>
              <w:bottom w:w="70" w:type="dxa"/>
              <w:end w:w="80" w:type="dxa"/>
            </w:tcMar>
          </w:tcPr>
          <w:p>
            <w:r>
              <w:rPr>
                <w:b/>
                <w:color w:val="FFFFFF"/>
                <w:sz w:val="15"/>
              </w:rPr>
              <w:t>FR</w:t>
            </w:r>
          </w:p>
        </w:tc>
        <w:tc>
          <w:tcPr>
            <w:tcW w:type="dxa" w:w="2494"/>
            <w:shd w:fill="17365D"/>
            <w:vAlign w:val="center"/>
            <w:tcMar>
              <w:top w:w="70" w:type="dxa"/>
              <w:start w:w="80" w:type="dxa"/>
              <w:bottom w:w="70" w:type="dxa"/>
              <w:end w:w="80" w:type="dxa"/>
            </w:tcMar>
          </w:tcPr>
          <w:p>
            <w:r>
              <w:rPr>
                <w:b/>
                <w:color w:val="FFFFFF"/>
                <w:sz w:val="15"/>
              </w:rPr>
              <w:t>EN</w:t>
            </w:r>
          </w:p>
        </w:tc>
        <w:tc>
          <w:tcPr>
            <w:tcW w:type="dxa" w:w="2268"/>
            <w:shd w:fill="17365D"/>
            <w:vAlign w:val="center"/>
            <w:tcMar>
              <w:top w:w="70" w:type="dxa"/>
              <w:start w:w="80" w:type="dxa"/>
              <w:bottom w:w="70" w:type="dxa"/>
              <w:end w:w="80" w:type="dxa"/>
            </w:tcMar>
          </w:tcPr>
          <w:p>
            <w:r>
              <w:rPr>
                <w:b/>
                <w:color w:val="FFFFFF"/>
                <w:sz w:val="15"/>
              </w:rPr>
              <w:t>Exemple</w:t>
            </w:r>
          </w:p>
        </w:tc>
      </w:tr>
      <w:tr>
        <w:tc>
          <w:tcPr>
            <w:tcW w:type="dxa" w:w="2268"/>
            <w:tcMar>
              <w:top w:w="70" w:type="dxa"/>
              <w:start w:w="80" w:type="dxa"/>
              <w:bottom w:w="70" w:type="dxa"/>
              <w:end w:w="80" w:type="dxa"/>
            </w:tcMar>
            <w:vAlign w:val="top"/>
          </w:tcPr>
          <w:p>
            <w:pPr>
              <w:spacing w:after="20"/>
            </w:pPr>
            <w:r>
              <w:rPr>
                <w:b/>
                <w:sz w:val="15"/>
              </w:rPr>
              <w:t>ROUND(x,n)</w:t>
            </w:r>
          </w:p>
        </w:tc>
        <w:tc>
          <w:tcPr>
            <w:tcW w:type="dxa" w:w="2551"/>
            <w:tcMar>
              <w:top w:w="70" w:type="dxa"/>
              <w:start w:w="80" w:type="dxa"/>
              <w:bottom w:w="70" w:type="dxa"/>
              <w:end w:w="80" w:type="dxa"/>
            </w:tcMar>
            <w:vAlign w:val="top"/>
          </w:tcPr>
          <w:p>
            <w:pPr>
              <w:spacing w:after="20"/>
            </w:pPr>
            <w:r>
              <w:rPr>
                <w:sz w:val="15"/>
              </w:rPr>
              <w:t>Arrondit à n décimales</w:t>
            </w:r>
          </w:p>
        </w:tc>
        <w:tc>
          <w:tcPr>
            <w:tcW w:type="dxa" w:w="2494"/>
            <w:tcMar>
              <w:top w:w="70" w:type="dxa"/>
              <w:start w:w="80" w:type="dxa"/>
              <w:bottom w:w="70" w:type="dxa"/>
              <w:end w:w="80" w:type="dxa"/>
            </w:tcMar>
            <w:vAlign w:val="top"/>
          </w:tcPr>
          <w:p>
            <w:pPr>
              <w:spacing w:after="20"/>
            </w:pPr>
            <w:r>
              <w:rPr>
                <w:sz w:val="15"/>
              </w:rPr>
              <w:t>Rounds to n decimals</w:t>
            </w:r>
          </w:p>
        </w:tc>
        <w:tc>
          <w:tcPr>
            <w:tcW w:type="dxa" w:w="2268"/>
            <w:tcMar>
              <w:top w:w="70" w:type="dxa"/>
              <w:start w:w="80" w:type="dxa"/>
              <w:bottom w:w="70" w:type="dxa"/>
              <w:end w:w="80" w:type="dxa"/>
            </w:tcMar>
            <w:vAlign w:val="top"/>
          </w:tcPr>
          <w:p>
            <w:pPr>
              <w:spacing w:after="20"/>
            </w:pPr>
            <w:r>
              <w:rPr>
                <w:sz w:val="15"/>
              </w:rPr>
              <w:t>ROUND(prixm*1.2,2)</w:t>
            </w:r>
          </w:p>
        </w:tc>
      </w:tr>
      <w:tr>
        <w:tc>
          <w:tcPr>
            <w:tcW w:type="dxa" w:w="2268"/>
            <w:tcMar>
              <w:top w:w="70" w:type="dxa"/>
              <w:start w:w="80" w:type="dxa"/>
              <w:bottom w:w="70" w:type="dxa"/>
              <w:end w:w="80" w:type="dxa"/>
            </w:tcMar>
            <w:vAlign w:val="top"/>
            <w:shd w:fill="F5F7FB"/>
          </w:tcPr>
          <w:p>
            <w:pPr>
              <w:spacing w:after="20"/>
            </w:pPr>
            <w:r>
              <w:rPr>
                <w:b/>
                <w:sz w:val="15"/>
              </w:rPr>
              <w:t>TRUNCATE(x,n)</w:t>
            </w:r>
          </w:p>
        </w:tc>
        <w:tc>
          <w:tcPr>
            <w:tcW w:type="dxa" w:w="2551"/>
            <w:tcMar>
              <w:top w:w="70" w:type="dxa"/>
              <w:start w:w="80" w:type="dxa"/>
              <w:bottom w:w="70" w:type="dxa"/>
              <w:end w:w="80" w:type="dxa"/>
            </w:tcMar>
            <w:vAlign w:val="top"/>
            <w:shd w:fill="F5F7FB"/>
          </w:tcPr>
          <w:p>
            <w:pPr>
              <w:spacing w:after="20"/>
            </w:pPr>
            <w:r>
              <w:rPr>
                <w:sz w:val="15"/>
              </w:rPr>
              <w:t>Coupe après n décimales</w:t>
            </w:r>
          </w:p>
        </w:tc>
        <w:tc>
          <w:tcPr>
            <w:tcW w:type="dxa" w:w="2494"/>
            <w:tcMar>
              <w:top w:w="70" w:type="dxa"/>
              <w:start w:w="80" w:type="dxa"/>
              <w:bottom w:w="70" w:type="dxa"/>
              <w:end w:w="80" w:type="dxa"/>
            </w:tcMar>
            <w:vAlign w:val="top"/>
            <w:shd w:fill="F5F7FB"/>
          </w:tcPr>
          <w:p>
            <w:pPr>
              <w:spacing w:after="20"/>
            </w:pPr>
            <w:r>
              <w:rPr>
                <w:sz w:val="15"/>
              </w:rPr>
              <w:t>Truncates after n decimals</w:t>
            </w:r>
          </w:p>
        </w:tc>
        <w:tc>
          <w:tcPr>
            <w:tcW w:type="dxa" w:w="2268"/>
            <w:tcMar>
              <w:top w:w="70" w:type="dxa"/>
              <w:start w:w="80" w:type="dxa"/>
              <w:bottom w:w="70" w:type="dxa"/>
              <w:end w:w="80" w:type="dxa"/>
            </w:tcMar>
            <w:vAlign w:val="top"/>
            <w:shd w:fill="F5F7FB"/>
          </w:tcPr>
          <w:p>
            <w:pPr>
              <w:spacing w:after="20"/>
            </w:pPr>
            <w:r>
              <w:rPr>
                <w:sz w:val="15"/>
              </w:rPr>
              <w:t>TRUNCATE(45.562,2)=45.56</w:t>
            </w:r>
          </w:p>
        </w:tc>
      </w:tr>
      <w:tr>
        <w:tc>
          <w:tcPr>
            <w:tcW w:type="dxa" w:w="2268"/>
            <w:tcMar>
              <w:top w:w="70" w:type="dxa"/>
              <w:start w:w="80" w:type="dxa"/>
              <w:bottom w:w="70" w:type="dxa"/>
              <w:end w:w="80" w:type="dxa"/>
            </w:tcMar>
            <w:vAlign w:val="top"/>
          </w:tcPr>
          <w:p>
            <w:pPr>
              <w:spacing w:after="20"/>
            </w:pPr>
            <w:r>
              <w:rPr>
                <w:b/>
                <w:sz w:val="15"/>
              </w:rPr>
              <w:t>MOD(a,b)</w:t>
            </w:r>
          </w:p>
        </w:tc>
        <w:tc>
          <w:tcPr>
            <w:tcW w:type="dxa" w:w="2551"/>
            <w:tcMar>
              <w:top w:w="70" w:type="dxa"/>
              <w:start w:w="80" w:type="dxa"/>
              <w:bottom w:w="70" w:type="dxa"/>
              <w:end w:w="80" w:type="dxa"/>
            </w:tcMar>
            <w:vAlign w:val="top"/>
          </w:tcPr>
          <w:p>
            <w:pPr>
              <w:spacing w:after="20"/>
            </w:pPr>
            <w:r>
              <w:rPr>
                <w:sz w:val="15"/>
              </w:rPr>
              <w:t>Reste de la division</w:t>
            </w:r>
          </w:p>
        </w:tc>
        <w:tc>
          <w:tcPr>
            <w:tcW w:type="dxa" w:w="2494"/>
            <w:tcMar>
              <w:top w:w="70" w:type="dxa"/>
              <w:start w:w="80" w:type="dxa"/>
              <w:bottom w:w="70" w:type="dxa"/>
              <w:end w:w="80" w:type="dxa"/>
            </w:tcMar>
            <w:vAlign w:val="top"/>
          </w:tcPr>
          <w:p>
            <w:pPr>
              <w:spacing w:after="20"/>
            </w:pPr>
            <w:r>
              <w:rPr>
                <w:sz w:val="15"/>
              </w:rPr>
              <w:t>Remainder</w:t>
            </w:r>
          </w:p>
        </w:tc>
        <w:tc>
          <w:tcPr>
            <w:tcW w:type="dxa" w:w="2268"/>
            <w:tcMar>
              <w:top w:w="70" w:type="dxa"/>
              <w:start w:w="80" w:type="dxa"/>
              <w:bottom w:w="70" w:type="dxa"/>
              <w:end w:w="80" w:type="dxa"/>
            </w:tcMar>
            <w:vAlign w:val="top"/>
          </w:tcPr>
          <w:p>
            <w:pPr>
              <w:spacing w:after="20"/>
            </w:pPr>
            <w:r>
              <w:rPr>
                <w:sz w:val="15"/>
              </w:rPr>
              <w:t>MOD(7,2)=1</w:t>
            </w:r>
          </w:p>
        </w:tc>
      </w:tr>
      <w:tr>
        <w:tc>
          <w:tcPr>
            <w:tcW w:type="dxa" w:w="2268"/>
            <w:tcMar>
              <w:top w:w="70" w:type="dxa"/>
              <w:start w:w="80" w:type="dxa"/>
              <w:bottom w:w="70" w:type="dxa"/>
              <w:end w:w="80" w:type="dxa"/>
            </w:tcMar>
            <w:vAlign w:val="top"/>
            <w:shd w:fill="F5F7FB"/>
          </w:tcPr>
          <w:p>
            <w:pPr>
              <w:spacing w:after="20"/>
            </w:pPr>
            <w:r>
              <w:rPr>
                <w:b/>
                <w:sz w:val="15"/>
              </w:rPr>
              <w:t>POWER(a,b)</w:t>
            </w:r>
          </w:p>
        </w:tc>
        <w:tc>
          <w:tcPr>
            <w:tcW w:type="dxa" w:w="2551"/>
            <w:tcMar>
              <w:top w:w="70" w:type="dxa"/>
              <w:start w:w="80" w:type="dxa"/>
              <w:bottom w:w="70" w:type="dxa"/>
              <w:end w:w="80" w:type="dxa"/>
            </w:tcMar>
            <w:vAlign w:val="top"/>
            <w:shd w:fill="F5F7FB"/>
          </w:tcPr>
          <w:p>
            <w:pPr>
              <w:spacing w:after="20"/>
            </w:pPr>
            <w:r>
              <w:rPr>
                <w:sz w:val="15"/>
              </w:rPr>
              <w:t>Puissance</w:t>
            </w:r>
          </w:p>
        </w:tc>
        <w:tc>
          <w:tcPr>
            <w:tcW w:type="dxa" w:w="2494"/>
            <w:tcMar>
              <w:top w:w="70" w:type="dxa"/>
              <w:start w:w="80" w:type="dxa"/>
              <w:bottom w:w="70" w:type="dxa"/>
              <w:end w:w="80" w:type="dxa"/>
            </w:tcMar>
            <w:vAlign w:val="top"/>
            <w:shd w:fill="F5F7FB"/>
          </w:tcPr>
          <w:p>
            <w:pPr>
              <w:spacing w:after="20"/>
            </w:pPr>
            <w:r>
              <w:rPr>
                <w:sz w:val="15"/>
              </w:rPr>
              <w:t>Power</w:t>
            </w:r>
          </w:p>
        </w:tc>
        <w:tc>
          <w:tcPr>
            <w:tcW w:type="dxa" w:w="2268"/>
            <w:tcMar>
              <w:top w:w="70" w:type="dxa"/>
              <w:start w:w="80" w:type="dxa"/>
              <w:bottom w:w="70" w:type="dxa"/>
              <w:end w:w="80" w:type="dxa"/>
            </w:tcMar>
            <w:vAlign w:val="top"/>
            <w:shd w:fill="F5F7FB"/>
          </w:tcPr>
          <w:p>
            <w:pPr>
              <w:spacing w:after="20"/>
            </w:pPr>
            <w:r>
              <w:rPr>
                <w:sz w:val="15"/>
              </w:rPr>
              <w:t>POWER(3,5)=243</w:t>
            </w:r>
          </w:p>
        </w:tc>
      </w:tr>
      <w:tr>
        <w:tc>
          <w:tcPr>
            <w:tcW w:type="dxa" w:w="2268"/>
            <w:tcMar>
              <w:top w:w="70" w:type="dxa"/>
              <w:start w:w="80" w:type="dxa"/>
              <w:bottom w:w="70" w:type="dxa"/>
              <w:end w:w="80" w:type="dxa"/>
            </w:tcMar>
            <w:vAlign w:val="top"/>
          </w:tcPr>
          <w:p>
            <w:pPr>
              <w:spacing w:after="20"/>
            </w:pPr>
            <w:r>
              <w:rPr>
                <w:b/>
                <w:sz w:val="15"/>
              </w:rPr>
              <w:t>SQRT(x)</w:t>
            </w:r>
          </w:p>
        </w:tc>
        <w:tc>
          <w:tcPr>
            <w:tcW w:type="dxa" w:w="2551"/>
            <w:tcMar>
              <w:top w:w="70" w:type="dxa"/>
              <w:start w:w="80" w:type="dxa"/>
              <w:bottom w:w="70" w:type="dxa"/>
              <w:end w:w="80" w:type="dxa"/>
            </w:tcMar>
            <w:vAlign w:val="top"/>
          </w:tcPr>
          <w:p>
            <w:pPr>
              <w:spacing w:after="20"/>
            </w:pPr>
            <w:r>
              <w:rPr>
                <w:sz w:val="15"/>
              </w:rPr>
              <w:t>Racine carrée</w:t>
            </w:r>
          </w:p>
        </w:tc>
        <w:tc>
          <w:tcPr>
            <w:tcW w:type="dxa" w:w="2494"/>
            <w:tcMar>
              <w:top w:w="70" w:type="dxa"/>
              <w:start w:w="80" w:type="dxa"/>
              <w:bottom w:w="70" w:type="dxa"/>
              <w:end w:w="80" w:type="dxa"/>
            </w:tcMar>
            <w:vAlign w:val="top"/>
          </w:tcPr>
          <w:p>
            <w:pPr>
              <w:spacing w:after="20"/>
            </w:pPr>
            <w:r>
              <w:rPr>
                <w:sz w:val="15"/>
              </w:rPr>
              <w:t>Square root</w:t>
            </w:r>
          </w:p>
        </w:tc>
        <w:tc>
          <w:tcPr>
            <w:tcW w:type="dxa" w:w="2268"/>
            <w:tcMar>
              <w:top w:w="70" w:type="dxa"/>
              <w:start w:w="80" w:type="dxa"/>
              <w:bottom w:w="70" w:type="dxa"/>
              <w:end w:w="80" w:type="dxa"/>
            </w:tcMar>
            <w:vAlign w:val="top"/>
          </w:tcPr>
          <w:p>
            <w:pPr>
              <w:spacing w:after="20"/>
            </w:pPr>
            <w:r>
              <w:rPr>
                <w:sz w:val="15"/>
              </w:rPr>
              <w:t>SQRT(25)=5</w:t>
            </w:r>
          </w:p>
        </w:tc>
      </w:tr>
    </w:tbl>
    <w:p/>
    <w:p>
      <w:pPr>
        <w:pStyle w:val="CodeBlock"/>
        <w:keepLines/>
        <w:shd w:fill="101827"/>
      </w:pPr>
      <w:r>
        <w:t>SELECT nomm,</w:t>
        <w:br/>
        <w:t xml:space="preserve">       prixm AS prix_ht,</w:t>
        <w:br/>
        <w:t xml:space="preserve">       ROUND(prixm * 0.20, 2) AS tva,</w:t>
        <w:br/>
        <w:t xml:space="preserve">       ROUND(prixm * 1.20, 2) AS prix_ttc</w:t>
        <w:br/>
        <w:t>FROM medicament;</w:t>
      </w:r>
    </w:p>
    <w:p>
      <w:pPr>
        <w:pStyle w:val="Heading2"/>
      </w:pPr>
      <w:r>
        <w:t>6.2 Chaînes de caractères / String functions</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2324"/>
            <w:shd w:fill="17365D"/>
            <w:vAlign w:val="center"/>
            <w:tcMar>
              <w:top w:w="70" w:type="dxa"/>
              <w:start w:w="80" w:type="dxa"/>
              <w:bottom w:w="70" w:type="dxa"/>
              <w:end w:w="80" w:type="dxa"/>
            </w:tcMar>
          </w:tcPr>
          <w:p>
            <w:r>
              <w:rPr>
                <w:b/>
                <w:color w:val="FFFFFF"/>
                <w:sz w:val="14"/>
              </w:rPr>
              <w:t>Fonction</w:t>
            </w:r>
          </w:p>
        </w:tc>
        <w:tc>
          <w:tcPr>
            <w:tcW w:type="dxa" w:w="2494"/>
            <w:shd w:fill="17365D"/>
            <w:vAlign w:val="center"/>
            <w:tcMar>
              <w:top w:w="70" w:type="dxa"/>
              <w:start w:w="80" w:type="dxa"/>
              <w:bottom w:w="70" w:type="dxa"/>
              <w:end w:w="80" w:type="dxa"/>
            </w:tcMar>
          </w:tcPr>
          <w:p>
            <w:r>
              <w:rPr>
                <w:b/>
                <w:color w:val="FFFFFF"/>
                <w:sz w:val="14"/>
              </w:rPr>
              <w:t>FR</w:t>
            </w:r>
          </w:p>
        </w:tc>
        <w:tc>
          <w:tcPr>
            <w:tcW w:type="dxa" w:w="2551"/>
            <w:shd w:fill="17365D"/>
            <w:vAlign w:val="center"/>
            <w:tcMar>
              <w:top w:w="70" w:type="dxa"/>
              <w:start w:w="80" w:type="dxa"/>
              <w:bottom w:w="70" w:type="dxa"/>
              <w:end w:w="80" w:type="dxa"/>
            </w:tcMar>
          </w:tcPr>
          <w:p>
            <w:r>
              <w:rPr>
                <w:b/>
                <w:color w:val="FFFFFF"/>
                <w:sz w:val="14"/>
              </w:rPr>
              <w:t>EN</w:t>
            </w:r>
          </w:p>
        </w:tc>
        <w:tc>
          <w:tcPr>
            <w:tcW w:type="dxa" w:w="2268"/>
            <w:shd w:fill="17365D"/>
            <w:vAlign w:val="center"/>
            <w:tcMar>
              <w:top w:w="70" w:type="dxa"/>
              <w:start w:w="80" w:type="dxa"/>
              <w:bottom w:w="70" w:type="dxa"/>
              <w:end w:w="80" w:type="dxa"/>
            </w:tcMar>
          </w:tcPr>
          <w:p>
            <w:r>
              <w:rPr>
                <w:b/>
                <w:color w:val="FFFFFF"/>
                <w:sz w:val="14"/>
              </w:rPr>
              <w:t>Exemple</w:t>
            </w:r>
          </w:p>
        </w:tc>
      </w:tr>
      <w:tr>
        <w:tc>
          <w:tcPr>
            <w:tcW w:type="dxa" w:w="2324"/>
            <w:tcMar>
              <w:top w:w="70" w:type="dxa"/>
              <w:start w:w="80" w:type="dxa"/>
              <w:bottom w:w="70" w:type="dxa"/>
              <w:end w:w="80" w:type="dxa"/>
            </w:tcMar>
            <w:vAlign w:val="top"/>
          </w:tcPr>
          <w:p>
            <w:pPr>
              <w:spacing w:after="20"/>
            </w:pPr>
            <w:r>
              <w:rPr>
                <w:b/>
                <w:sz w:val="14"/>
              </w:rPr>
              <w:t>UPPER(s)</w:t>
            </w:r>
          </w:p>
        </w:tc>
        <w:tc>
          <w:tcPr>
            <w:tcW w:type="dxa" w:w="2494"/>
            <w:tcMar>
              <w:top w:w="70" w:type="dxa"/>
              <w:start w:w="80" w:type="dxa"/>
              <w:bottom w:w="70" w:type="dxa"/>
              <w:end w:w="80" w:type="dxa"/>
            </w:tcMar>
            <w:vAlign w:val="top"/>
          </w:tcPr>
          <w:p>
            <w:pPr>
              <w:spacing w:after="20"/>
            </w:pPr>
            <w:r>
              <w:rPr>
                <w:sz w:val="14"/>
              </w:rPr>
              <w:t>Majuscules</w:t>
            </w:r>
          </w:p>
        </w:tc>
        <w:tc>
          <w:tcPr>
            <w:tcW w:type="dxa" w:w="2551"/>
            <w:tcMar>
              <w:top w:w="70" w:type="dxa"/>
              <w:start w:w="80" w:type="dxa"/>
              <w:bottom w:w="70" w:type="dxa"/>
              <w:end w:w="80" w:type="dxa"/>
            </w:tcMar>
            <w:vAlign w:val="top"/>
          </w:tcPr>
          <w:p>
            <w:pPr>
              <w:spacing w:after="20"/>
            </w:pPr>
            <w:r>
              <w:rPr>
                <w:sz w:val="14"/>
              </w:rPr>
              <w:t>Uppercase</w:t>
            </w:r>
          </w:p>
        </w:tc>
        <w:tc>
          <w:tcPr>
            <w:tcW w:type="dxa" w:w="2268"/>
            <w:tcMar>
              <w:top w:w="70" w:type="dxa"/>
              <w:start w:w="80" w:type="dxa"/>
              <w:bottom w:w="70" w:type="dxa"/>
              <w:end w:w="80" w:type="dxa"/>
            </w:tcMar>
            <w:vAlign w:val="top"/>
          </w:tcPr>
          <w:p>
            <w:pPr>
              <w:spacing w:after="20"/>
            </w:pPr>
            <w:r>
              <w:rPr>
                <w:sz w:val="14"/>
              </w:rPr>
              <w:t>UPPER(nomp)</w:t>
            </w:r>
          </w:p>
        </w:tc>
      </w:tr>
      <w:tr>
        <w:tc>
          <w:tcPr>
            <w:tcW w:type="dxa" w:w="2324"/>
            <w:tcMar>
              <w:top w:w="70" w:type="dxa"/>
              <w:start w:w="80" w:type="dxa"/>
              <w:bottom w:w="70" w:type="dxa"/>
              <w:end w:w="80" w:type="dxa"/>
            </w:tcMar>
            <w:vAlign w:val="top"/>
            <w:shd w:fill="F5F7FB"/>
          </w:tcPr>
          <w:p>
            <w:pPr>
              <w:spacing w:after="20"/>
            </w:pPr>
            <w:r>
              <w:rPr>
                <w:b/>
                <w:sz w:val="14"/>
              </w:rPr>
              <w:t>LOWER(s)</w:t>
            </w:r>
          </w:p>
        </w:tc>
        <w:tc>
          <w:tcPr>
            <w:tcW w:type="dxa" w:w="2494"/>
            <w:tcMar>
              <w:top w:w="70" w:type="dxa"/>
              <w:start w:w="80" w:type="dxa"/>
              <w:bottom w:w="70" w:type="dxa"/>
              <w:end w:w="80" w:type="dxa"/>
            </w:tcMar>
            <w:vAlign w:val="top"/>
            <w:shd w:fill="F5F7FB"/>
          </w:tcPr>
          <w:p>
            <w:pPr>
              <w:spacing w:after="20"/>
            </w:pPr>
            <w:r>
              <w:rPr>
                <w:sz w:val="14"/>
              </w:rPr>
              <w:t>Minuscules</w:t>
            </w:r>
          </w:p>
        </w:tc>
        <w:tc>
          <w:tcPr>
            <w:tcW w:type="dxa" w:w="2551"/>
            <w:tcMar>
              <w:top w:w="70" w:type="dxa"/>
              <w:start w:w="80" w:type="dxa"/>
              <w:bottom w:w="70" w:type="dxa"/>
              <w:end w:w="80" w:type="dxa"/>
            </w:tcMar>
            <w:vAlign w:val="top"/>
            <w:shd w:fill="F5F7FB"/>
          </w:tcPr>
          <w:p>
            <w:pPr>
              <w:spacing w:after="20"/>
            </w:pPr>
            <w:r>
              <w:rPr>
                <w:sz w:val="14"/>
              </w:rPr>
              <w:t>Lowercase</w:t>
            </w:r>
          </w:p>
        </w:tc>
        <w:tc>
          <w:tcPr>
            <w:tcW w:type="dxa" w:w="2268"/>
            <w:tcMar>
              <w:top w:w="70" w:type="dxa"/>
              <w:start w:w="80" w:type="dxa"/>
              <w:bottom w:w="70" w:type="dxa"/>
              <w:end w:w="80" w:type="dxa"/>
            </w:tcMar>
            <w:vAlign w:val="top"/>
            <w:shd w:fill="F5F7FB"/>
          </w:tcPr>
          <w:p>
            <w:pPr>
              <w:spacing w:after="20"/>
            </w:pPr>
            <w:r>
              <w:rPr>
                <w:sz w:val="14"/>
              </w:rPr>
              <w:t>LOWER(natures)</w:t>
            </w:r>
          </w:p>
        </w:tc>
      </w:tr>
      <w:tr>
        <w:tc>
          <w:tcPr>
            <w:tcW w:type="dxa" w:w="2324"/>
            <w:tcMar>
              <w:top w:w="70" w:type="dxa"/>
              <w:start w:w="80" w:type="dxa"/>
              <w:bottom w:w="70" w:type="dxa"/>
              <w:end w:w="80" w:type="dxa"/>
            </w:tcMar>
            <w:vAlign w:val="top"/>
          </w:tcPr>
          <w:p>
            <w:pPr>
              <w:spacing w:after="20"/>
            </w:pPr>
            <w:r>
              <w:rPr>
                <w:b/>
                <w:sz w:val="14"/>
              </w:rPr>
              <w:t>CONCAT(a,b,...)</w:t>
            </w:r>
          </w:p>
        </w:tc>
        <w:tc>
          <w:tcPr>
            <w:tcW w:type="dxa" w:w="2494"/>
            <w:tcMar>
              <w:top w:w="70" w:type="dxa"/>
              <w:start w:w="80" w:type="dxa"/>
              <w:bottom w:w="70" w:type="dxa"/>
              <w:end w:w="80" w:type="dxa"/>
            </w:tcMar>
            <w:vAlign w:val="top"/>
          </w:tcPr>
          <w:p>
            <w:pPr>
              <w:spacing w:after="20"/>
            </w:pPr>
            <w:r>
              <w:rPr>
                <w:sz w:val="14"/>
              </w:rPr>
              <w:t>Concatène</w:t>
            </w:r>
          </w:p>
        </w:tc>
        <w:tc>
          <w:tcPr>
            <w:tcW w:type="dxa" w:w="2551"/>
            <w:tcMar>
              <w:top w:w="70" w:type="dxa"/>
              <w:start w:w="80" w:type="dxa"/>
              <w:bottom w:w="70" w:type="dxa"/>
              <w:end w:w="80" w:type="dxa"/>
            </w:tcMar>
            <w:vAlign w:val="top"/>
          </w:tcPr>
          <w:p>
            <w:pPr>
              <w:spacing w:after="20"/>
            </w:pPr>
            <w:r>
              <w:rPr>
                <w:sz w:val="14"/>
              </w:rPr>
              <w:t>Concatenates</w:t>
            </w:r>
          </w:p>
        </w:tc>
        <w:tc>
          <w:tcPr>
            <w:tcW w:type="dxa" w:w="2268"/>
            <w:tcMar>
              <w:top w:w="70" w:type="dxa"/>
              <w:start w:w="80" w:type="dxa"/>
              <w:bottom w:w="70" w:type="dxa"/>
              <w:end w:w="80" w:type="dxa"/>
            </w:tcMar>
            <w:vAlign w:val="top"/>
          </w:tcPr>
          <w:p>
            <w:pPr>
              <w:spacing w:after="20"/>
            </w:pPr>
            <w:r>
              <w:rPr>
                <w:sz w:val="14"/>
              </w:rPr>
              <w:t>CONCAT(prenomp,' ',nomp)</w:t>
            </w:r>
          </w:p>
        </w:tc>
      </w:tr>
      <w:tr>
        <w:tc>
          <w:tcPr>
            <w:tcW w:type="dxa" w:w="2324"/>
            <w:tcMar>
              <w:top w:w="70" w:type="dxa"/>
              <w:start w:w="80" w:type="dxa"/>
              <w:bottom w:w="70" w:type="dxa"/>
              <w:end w:w="80" w:type="dxa"/>
            </w:tcMar>
            <w:vAlign w:val="top"/>
            <w:shd w:fill="F5F7FB"/>
          </w:tcPr>
          <w:p>
            <w:pPr>
              <w:spacing w:after="20"/>
            </w:pPr>
            <w:r>
              <w:rPr>
                <w:b/>
                <w:sz w:val="14"/>
              </w:rPr>
              <w:t>LENGTH(s)</w:t>
            </w:r>
          </w:p>
        </w:tc>
        <w:tc>
          <w:tcPr>
            <w:tcW w:type="dxa" w:w="2494"/>
            <w:tcMar>
              <w:top w:w="70" w:type="dxa"/>
              <w:start w:w="80" w:type="dxa"/>
              <w:bottom w:w="70" w:type="dxa"/>
              <w:end w:w="80" w:type="dxa"/>
            </w:tcMar>
            <w:vAlign w:val="top"/>
            <w:shd w:fill="F5F7FB"/>
          </w:tcPr>
          <w:p>
            <w:pPr>
              <w:spacing w:after="20"/>
            </w:pPr>
            <w:r>
              <w:rPr>
                <w:sz w:val="14"/>
              </w:rPr>
              <w:t>Longueur en octets</w:t>
            </w:r>
          </w:p>
        </w:tc>
        <w:tc>
          <w:tcPr>
            <w:tcW w:type="dxa" w:w="2551"/>
            <w:tcMar>
              <w:top w:w="70" w:type="dxa"/>
              <w:start w:w="80" w:type="dxa"/>
              <w:bottom w:w="70" w:type="dxa"/>
              <w:end w:w="80" w:type="dxa"/>
            </w:tcMar>
            <w:vAlign w:val="top"/>
            <w:shd w:fill="F5F7FB"/>
          </w:tcPr>
          <w:p>
            <w:pPr>
              <w:spacing w:after="20"/>
            </w:pPr>
            <w:r>
              <w:rPr>
                <w:sz w:val="14"/>
              </w:rPr>
              <w:t>Byte length</w:t>
            </w:r>
          </w:p>
        </w:tc>
        <w:tc>
          <w:tcPr>
            <w:tcW w:type="dxa" w:w="2268"/>
            <w:tcMar>
              <w:top w:w="70" w:type="dxa"/>
              <w:start w:w="80" w:type="dxa"/>
              <w:bottom w:w="70" w:type="dxa"/>
              <w:end w:w="80" w:type="dxa"/>
            </w:tcMar>
            <w:vAlign w:val="top"/>
            <w:shd w:fill="F5F7FB"/>
          </w:tcPr>
          <w:p>
            <w:pPr>
              <w:spacing w:after="20"/>
            </w:pPr>
            <w:r>
              <w:rPr>
                <w:sz w:val="14"/>
              </w:rPr>
              <w:t>LENGTH(noma)</w:t>
            </w:r>
          </w:p>
        </w:tc>
      </w:tr>
      <w:tr>
        <w:tc>
          <w:tcPr>
            <w:tcW w:type="dxa" w:w="2324"/>
            <w:tcMar>
              <w:top w:w="70" w:type="dxa"/>
              <w:start w:w="80" w:type="dxa"/>
              <w:bottom w:w="70" w:type="dxa"/>
              <w:end w:w="80" w:type="dxa"/>
            </w:tcMar>
            <w:vAlign w:val="top"/>
          </w:tcPr>
          <w:p>
            <w:pPr>
              <w:spacing w:after="20"/>
            </w:pPr>
            <w:r>
              <w:rPr>
                <w:b/>
                <w:sz w:val="14"/>
              </w:rPr>
              <w:t>CHAR_LENGTH(s)</w:t>
            </w:r>
          </w:p>
        </w:tc>
        <w:tc>
          <w:tcPr>
            <w:tcW w:type="dxa" w:w="2494"/>
            <w:tcMar>
              <w:top w:w="70" w:type="dxa"/>
              <w:start w:w="80" w:type="dxa"/>
              <w:bottom w:w="70" w:type="dxa"/>
              <w:end w:w="80" w:type="dxa"/>
            </w:tcMar>
            <w:vAlign w:val="top"/>
          </w:tcPr>
          <w:p>
            <w:pPr>
              <w:spacing w:after="20"/>
            </w:pPr>
            <w:r>
              <w:rPr>
                <w:sz w:val="14"/>
              </w:rPr>
              <w:t>Nombre de caractères</w:t>
            </w:r>
          </w:p>
        </w:tc>
        <w:tc>
          <w:tcPr>
            <w:tcW w:type="dxa" w:w="2551"/>
            <w:tcMar>
              <w:top w:w="70" w:type="dxa"/>
              <w:start w:w="80" w:type="dxa"/>
              <w:bottom w:w="70" w:type="dxa"/>
              <w:end w:w="80" w:type="dxa"/>
            </w:tcMar>
            <w:vAlign w:val="top"/>
          </w:tcPr>
          <w:p>
            <w:pPr>
              <w:spacing w:after="20"/>
            </w:pPr>
            <w:r>
              <w:rPr>
                <w:sz w:val="14"/>
              </w:rPr>
              <w:t>Character count</w:t>
            </w:r>
          </w:p>
        </w:tc>
        <w:tc>
          <w:tcPr>
            <w:tcW w:type="dxa" w:w="2268"/>
            <w:tcMar>
              <w:top w:w="70" w:type="dxa"/>
              <w:start w:w="80" w:type="dxa"/>
              <w:bottom w:w="70" w:type="dxa"/>
              <w:end w:w="80" w:type="dxa"/>
            </w:tcMar>
            <w:vAlign w:val="top"/>
          </w:tcPr>
          <w:p>
            <w:pPr>
              <w:spacing w:after="20"/>
            </w:pPr>
            <w:r>
              <w:rPr>
                <w:sz w:val="14"/>
              </w:rPr>
              <w:t>CHAR_LENGTH(noma)</w:t>
            </w:r>
          </w:p>
        </w:tc>
      </w:tr>
      <w:tr>
        <w:tc>
          <w:tcPr>
            <w:tcW w:type="dxa" w:w="2324"/>
            <w:tcMar>
              <w:top w:w="70" w:type="dxa"/>
              <w:start w:w="80" w:type="dxa"/>
              <w:bottom w:w="70" w:type="dxa"/>
              <w:end w:w="80" w:type="dxa"/>
            </w:tcMar>
            <w:vAlign w:val="top"/>
            <w:shd w:fill="F5F7FB"/>
          </w:tcPr>
          <w:p>
            <w:pPr>
              <w:spacing w:after="20"/>
            </w:pPr>
            <w:r>
              <w:rPr>
                <w:b/>
                <w:sz w:val="14"/>
              </w:rPr>
              <w:t>SUBSTR(s,pos,n)</w:t>
            </w:r>
          </w:p>
        </w:tc>
        <w:tc>
          <w:tcPr>
            <w:tcW w:type="dxa" w:w="2494"/>
            <w:tcMar>
              <w:top w:w="70" w:type="dxa"/>
              <w:start w:w="80" w:type="dxa"/>
              <w:bottom w:w="70" w:type="dxa"/>
              <w:end w:w="80" w:type="dxa"/>
            </w:tcMar>
            <w:vAlign w:val="top"/>
            <w:shd w:fill="F5F7FB"/>
          </w:tcPr>
          <w:p>
            <w:pPr>
              <w:spacing w:after="20"/>
            </w:pPr>
            <w:r>
              <w:rPr>
                <w:sz w:val="14"/>
              </w:rPr>
              <w:t>Extrait une sous-chaîne</w:t>
            </w:r>
          </w:p>
        </w:tc>
        <w:tc>
          <w:tcPr>
            <w:tcW w:type="dxa" w:w="2551"/>
            <w:tcMar>
              <w:top w:w="70" w:type="dxa"/>
              <w:start w:w="80" w:type="dxa"/>
              <w:bottom w:w="70" w:type="dxa"/>
              <w:end w:w="80" w:type="dxa"/>
            </w:tcMar>
            <w:vAlign w:val="top"/>
            <w:shd w:fill="F5F7FB"/>
          </w:tcPr>
          <w:p>
            <w:pPr>
              <w:spacing w:after="20"/>
            </w:pPr>
            <w:r>
              <w:rPr>
                <w:sz w:val="14"/>
              </w:rPr>
              <w:t>Extracts substring</w:t>
            </w:r>
          </w:p>
        </w:tc>
        <w:tc>
          <w:tcPr>
            <w:tcW w:type="dxa" w:w="2268"/>
            <w:tcMar>
              <w:top w:w="70" w:type="dxa"/>
              <w:start w:w="80" w:type="dxa"/>
              <w:bottom w:w="70" w:type="dxa"/>
              <w:end w:w="80" w:type="dxa"/>
            </w:tcMar>
            <w:vAlign w:val="top"/>
            <w:shd w:fill="F5F7FB"/>
          </w:tcPr>
          <w:p>
            <w:pPr>
              <w:spacing w:after="20"/>
            </w:pPr>
            <w:r>
              <w:rPr>
                <w:sz w:val="14"/>
              </w:rPr>
              <w:t>SUBSTR(noma,1,1)</w:t>
            </w:r>
          </w:p>
        </w:tc>
      </w:tr>
      <w:tr>
        <w:tc>
          <w:tcPr>
            <w:tcW w:type="dxa" w:w="2324"/>
            <w:tcMar>
              <w:top w:w="70" w:type="dxa"/>
              <w:start w:w="80" w:type="dxa"/>
              <w:bottom w:w="70" w:type="dxa"/>
              <w:end w:w="80" w:type="dxa"/>
            </w:tcMar>
            <w:vAlign w:val="top"/>
          </w:tcPr>
          <w:p>
            <w:pPr>
              <w:spacing w:after="20"/>
            </w:pPr>
            <w:r>
              <w:rPr>
                <w:b/>
                <w:sz w:val="14"/>
              </w:rPr>
              <w:t>LEFT(s,n)</w:t>
            </w:r>
          </w:p>
        </w:tc>
        <w:tc>
          <w:tcPr>
            <w:tcW w:type="dxa" w:w="2494"/>
            <w:tcMar>
              <w:top w:w="70" w:type="dxa"/>
              <w:start w:w="80" w:type="dxa"/>
              <w:bottom w:w="70" w:type="dxa"/>
              <w:end w:w="80" w:type="dxa"/>
            </w:tcMar>
            <w:vAlign w:val="top"/>
          </w:tcPr>
          <w:p>
            <w:pPr>
              <w:spacing w:after="20"/>
            </w:pPr>
            <w:r>
              <w:rPr>
                <w:sz w:val="14"/>
              </w:rPr>
              <w:t>n caractères à gauche</w:t>
            </w:r>
          </w:p>
        </w:tc>
        <w:tc>
          <w:tcPr>
            <w:tcW w:type="dxa" w:w="2551"/>
            <w:tcMar>
              <w:top w:w="70" w:type="dxa"/>
              <w:start w:w="80" w:type="dxa"/>
              <w:bottom w:w="70" w:type="dxa"/>
              <w:end w:w="80" w:type="dxa"/>
            </w:tcMar>
            <w:vAlign w:val="top"/>
          </w:tcPr>
          <w:p>
            <w:pPr>
              <w:spacing w:after="20"/>
            </w:pPr>
            <w:r>
              <w:rPr>
                <w:sz w:val="14"/>
              </w:rPr>
              <w:t>n leftmost characters</w:t>
            </w:r>
          </w:p>
        </w:tc>
        <w:tc>
          <w:tcPr>
            <w:tcW w:type="dxa" w:w="2268"/>
            <w:tcMar>
              <w:top w:w="70" w:type="dxa"/>
              <w:start w:w="80" w:type="dxa"/>
              <w:bottom w:w="70" w:type="dxa"/>
              <w:end w:w="80" w:type="dxa"/>
            </w:tcMar>
            <w:vAlign w:val="top"/>
          </w:tcPr>
          <w:p>
            <w:pPr>
              <w:spacing w:after="20"/>
            </w:pPr>
            <w:r>
              <w:rPr>
                <w:sz w:val="14"/>
              </w:rPr>
              <w:t>LEFT(datec,4)</w:t>
            </w:r>
          </w:p>
        </w:tc>
      </w:tr>
      <w:tr>
        <w:tc>
          <w:tcPr>
            <w:tcW w:type="dxa" w:w="2324"/>
            <w:tcMar>
              <w:top w:w="70" w:type="dxa"/>
              <w:start w:w="80" w:type="dxa"/>
              <w:bottom w:w="70" w:type="dxa"/>
              <w:end w:w="80" w:type="dxa"/>
            </w:tcMar>
            <w:vAlign w:val="top"/>
            <w:shd w:fill="F5F7FB"/>
          </w:tcPr>
          <w:p>
            <w:pPr>
              <w:spacing w:after="20"/>
            </w:pPr>
            <w:r>
              <w:rPr>
                <w:b/>
                <w:sz w:val="14"/>
              </w:rPr>
              <w:t>RIGHT(s,n)</w:t>
            </w:r>
          </w:p>
        </w:tc>
        <w:tc>
          <w:tcPr>
            <w:tcW w:type="dxa" w:w="2494"/>
            <w:tcMar>
              <w:top w:w="70" w:type="dxa"/>
              <w:start w:w="80" w:type="dxa"/>
              <w:bottom w:w="70" w:type="dxa"/>
              <w:end w:w="80" w:type="dxa"/>
            </w:tcMar>
            <w:vAlign w:val="top"/>
            <w:shd w:fill="F5F7FB"/>
          </w:tcPr>
          <w:p>
            <w:pPr>
              <w:spacing w:after="20"/>
            </w:pPr>
            <w:r>
              <w:rPr>
                <w:sz w:val="14"/>
              </w:rPr>
              <w:t>n caractères à droite</w:t>
            </w:r>
          </w:p>
        </w:tc>
        <w:tc>
          <w:tcPr>
            <w:tcW w:type="dxa" w:w="2551"/>
            <w:tcMar>
              <w:top w:w="70" w:type="dxa"/>
              <w:start w:w="80" w:type="dxa"/>
              <w:bottom w:w="70" w:type="dxa"/>
              <w:end w:w="80" w:type="dxa"/>
            </w:tcMar>
            <w:vAlign w:val="top"/>
            <w:shd w:fill="F5F7FB"/>
          </w:tcPr>
          <w:p>
            <w:pPr>
              <w:spacing w:after="20"/>
            </w:pPr>
            <w:r>
              <w:rPr>
                <w:sz w:val="14"/>
              </w:rPr>
              <w:t>n rightmost characters</w:t>
            </w:r>
          </w:p>
        </w:tc>
        <w:tc>
          <w:tcPr>
            <w:tcW w:type="dxa" w:w="2268"/>
            <w:tcMar>
              <w:top w:w="70" w:type="dxa"/>
              <w:start w:w="80" w:type="dxa"/>
              <w:bottom w:w="70" w:type="dxa"/>
              <w:end w:w="80" w:type="dxa"/>
            </w:tcMar>
            <w:vAlign w:val="top"/>
            <w:shd w:fill="F5F7FB"/>
          </w:tcPr>
          <w:p>
            <w:pPr>
              <w:spacing w:after="20"/>
            </w:pPr>
            <w:r>
              <w:rPr>
                <w:sz w:val="14"/>
              </w:rPr>
              <w:t>RIGHT(nom,4)</w:t>
            </w:r>
          </w:p>
        </w:tc>
      </w:tr>
      <w:tr>
        <w:tc>
          <w:tcPr>
            <w:tcW w:type="dxa" w:w="2324"/>
            <w:tcMar>
              <w:top w:w="70" w:type="dxa"/>
              <w:start w:w="80" w:type="dxa"/>
              <w:bottom w:w="70" w:type="dxa"/>
              <w:end w:w="80" w:type="dxa"/>
            </w:tcMar>
            <w:vAlign w:val="top"/>
          </w:tcPr>
          <w:p>
            <w:pPr>
              <w:spacing w:after="20"/>
            </w:pPr>
            <w:r>
              <w:rPr>
                <w:b/>
                <w:sz w:val="14"/>
              </w:rPr>
              <w:t>REPLACE(s,a,b)</w:t>
            </w:r>
          </w:p>
        </w:tc>
        <w:tc>
          <w:tcPr>
            <w:tcW w:type="dxa" w:w="2494"/>
            <w:tcMar>
              <w:top w:w="70" w:type="dxa"/>
              <w:start w:w="80" w:type="dxa"/>
              <w:bottom w:w="70" w:type="dxa"/>
              <w:end w:w="80" w:type="dxa"/>
            </w:tcMar>
            <w:vAlign w:val="top"/>
          </w:tcPr>
          <w:p>
            <w:pPr>
              <w:spacing w:after="20"/>
            </w:pPr>
            <w:r>
              <w:rPr>
                <w:sz w:val="14"/>
              </w:rPr>
              <w:t>Remplace a par b</w:t>
            </w:r>
          </w:p>
        </w:tc>
        <w:tc>
          <w:tcPr>
            <w:tcW w:type="dxa" w:w="2551"/>
            <w:tcMar>
              <w:top w:w="70" w:type="dxa"/>
              <w:start w:w="80" w:type="dxa"/>
              <w:bottom w:w="70" w:type="dxa"/>
              <w:end w:w="80" w:type="dxa"/>
            </w:tcMar>
            <w:vAlign w:val="top"/>
          </w:tcPr>
          <w:p>
            <w:pPr>
              <w:spacing w:after="20"/>
            </w:pPr>
            <w:r>
              <w:rPr>
                <w:sz w:val="14"/>
              </w:rPr>
              <w:t>Replaces a with b</w:t>
            </w:r>
          </w:p>
        </w:tc>
        <w:tc>
          <w:tcPr>
            <w:tcW w:type="dxa" w:w="2268"/>
            <w:tcMar>
              <w:top w:w="70" w:type="dxa"/>
              <w:start w:w="80" w:type="dxa"/>
              <w:bottom w:w="70" w:type="dxa"/>
              <w:end w:w="80" w:type="dxa"/>
            </w:tcMar>
            <w:vAlign w:val="top"/>
          </w:tcPr>
          <w:p>
            <w:pPr>
              <w:spacing w:after="20"/>
            </w:pPr>
            <w:r>
              <w:rPr>
                <w:sz w:val="14"/>
              </w:rPr>
              <w:t>REPLACE(region,' ','')</w:t>
            </w:r>
          </w:p>
        </w:tc>
      </w:tr>
    </w:tbl>
    <w:p/>
    <w:p>
      <w:pPr>
        <w:pStyle w:val="CodeBlock"/>
        <w:keepLines/>
        <w:shd w:fill="101827"/>
      </w:pPr>
      <w:r>
        <w:t>SELECT natures,</w:t>
        <w:br/>
        <w:t xml:space="preserve">       CONCAT(UPPER(SUBSTR(natures,1,1)),</w:t>
        <w:br/>
        <w:t xml:space="preserve">              LOWER(SUBSTR(natures,2))) AS nature_normalisee</w:t>
        <w:br/>
        <w:t>FROM soin;</w:t>
      </w:r>
    </w:p>
    <w:p>
      <w:pPr>
        <w:pStyle w:val="Heading2"/>
      </w:pPr>
      <w:r>
        <w:t>6.3 Dates / Dates</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3515"/>
            <w:shd w:fill="17365D"/>
            <w:vAlign w:val="center"/>
            <w:tcMar>
              <w:top w:w="70" w:type="dxa"/>
              <w:start w:w="80" w:type="dxa"/>
              <w:bottom w:w="70" w:type="dxa"/>
              <w:end w:w="80" w:type="dxa"/>
            </w:tcMar>
          </w:tcPr>
          <w:p>
            <w:r>
              <w:rPr>
                <w:b/>
                <w:color w:val="FFFFFF"/>
                <w:sz w:val="15"/>
              </w:rPr>
              <w:t>Fonction / Forme</w:t>
            </w:r>
          </w:p>
        </w:tc>
        <w:tc>
          <w:tcPr>
            <w:tcW w:type="dxa" w:w="3402"/>
            <w:shd w:fill="17365D"/>
            <w:vAlign w:val="center"/>
            <w:tcMar>
              <w:top w:w="70" w:type="dxa"/>
              <w:start w:w="80" w:type="dxa"/>
              <w:bottom w:w="70" w:type="dxa"/>
              <w:end w:w="80" w:type="dxa"/>
            </w:tcMar>
          </w:tcPr>
          <w:p>
            <w:r>
              <w:rPr>
                <w:b/>
                <w:color w:val="FFFFFF"/>
                <w:sz w:val="15"/>
              </w:rPr>
              <w:t>Utilité / Purpose</w:t>
            </w:r>
          </w:p>
        </w:tc>
        <w:tc>
          <w:tcPr>
            <w:tcW w:type="dxa" w:w="2721"/>
            <w:shd w:fill="17365D"/>
            <w:vAlign w:val="center"/>
            <w:tcMar>
              <w:top w:w="70" w:type="dxa"/>
              <w:start w:w="80" w:type="dxa"/>
              <w:bottom w:w="70" w:type="dxa"/>
              <w:end w:w="80" w:type="dxa"/>
            </w:tcMar>
          </w:tcPr>
          <w:p>
            <w:r>
              <w:rPr>
                <w:b/>
                <w:color w:val="FFFFFF"/>
                <w:sz w:val="15"/>
              </w:rPr>
              <w:t>Exemple</w:t>
            </w:r>
          </w:p>
        </w:tc>
      </w:tr>
      <w:tr>
        <w:tc>
          <w:tcPr>
            <w:tcW w:type="dxa" w:w="3515"/>
            <w:tcMar>
              <w:top w:w="70" w:type="dxa"/>
              <w:start w:w="80" w:type="dxa"/>
              <w:bottom w:w="70" w:type="dxa"/>
              <w:end w:w="80" w:type="dxa"/>
            </w:tcMar>
            <w:vAlign w:val="top"/>
          </w:tcPr>
          <w:p>
            <w:pPr>
              <w:spacing w:after="20"/>
            </w:pPr>
            <w:r>
              <w:rPr>
                <w:b/>
                <w:sz w:val="15"/>
              </w:rPr>
              <w:t>YEAR(date)</w:t>
            </w:r>
          </w:p>
        </w:tc>
        <w:tc>
          <w:tcPr>
            <w:tcW w:type="dxa" w:w="3402"/>
            <w:tcMar>
              <w:top w:w="70" w:type="dxa"/>
              <w:start w:w="80" w:type="dxa"/>
              <w:bottom w:w="70" w:type="dxa"/>
              <w:end w:w="80" w:type="dxa"/>
            </w:tcMar>
            <w:vAlign w:val="top"/>
          </w:tcPr>
          <w:p>
            <w:pPr>
              <w:spacing w:after="20"/>
            </w:pPr>
            <w:r>
              <w:rPr>
                <w:sz w:val="15"/>
              </w:rPr>
              <w:t>Extraire l’année / Extract year</w:t>
            </w:r>
          </w:p>
        </w:tc>
        <w:tc>
          <w:tcPr>
            <w:tcW w:type="dxa" w:w="2721"/>
            <w:tcMar>
              <w:top w:w="70" w:type="dxa"/>
              <w:start w:w="80" w:type="dxa"/>
              <w:bottom w:w="70" w:type="dxa"/>
              <w:end w:w="80" w:type="dxa"/>
            </w:tcMar>
            <w:vAlign w:val="top"/>
          </w:tcPr>
          <w:p>
            <w:pPr>
              <w:spacing w:after="20"/>
            </w:pPr>
            <w:r>
              <w:rPr>
                <w:sz w:val="15"/>
              </w:rPr>
              <w:t>YEAR(datec)=2024</w:t>
            </w:r>
          </w:p>
        </w:tc>
      </w:tr>
      <w:tr>
        <w:tc>
          <w:tcPr>
            <w:tcW w:type="dxa" w:w="3515"/>
            <w:tcMar>
              <w:top w:w="70" w:type="dxa"/>
              <w:start w:w="80" w:type="dxa"/>
              <w:bottom w:w="70" w:type="dxa"/>
              <w:end w:w="80" w:type="dxa"/>
            </w:tcMar>
            <w:vAlign w:val="top"/>
            <w:shd w:fill="F5F7FB"/>
          </w:tcPr>
          <w:p>
            <w:pPr>
              <w:spacing w:after="20"/>
            </w:pPr>
            <w:r>
              <w:rPr>
                <w:b/>
                <w:sz w:val="15"/>
              </w:rPr>
              <w:t>MONTH(date)</w:t>
            </w:r>
          </w:p>
        </w:tc>
        <w:tc>
          <w:tcPr>
            <w:tcW w:type="dxa" w:w="3402"/>
            <w:tcMar>
              <w:top w:w="70" w:type="dxa"/>
              <w:start w:w="80" w:type="dxa"/>
              <w:bottom w:w="70" w:type="dxa"/>
              <w:end w:w="80" w:type="dxa"/>
            </w:tcMar>
            <w:vAlign w:val="top"/>
            <w:shd w:fill="F5F7FB"/>
          </w:tcPr>
          <w:p>
            <w:pPr>
              <w:spacing w:after="20"/>
            </w:pPr>
            <w:r>
              <w:rPr>
                <w:sz w:val="15"/>
              </w:rPr>
              <w:t>Extraire le mois / Extract month</w:t>
            </w:r>
          </w:p>
        </w:tc>
        <w:tc>
          <w:tcPr>
            <w:tcW w:type="dxa" w:w="2721"/>
            <w:tcMar>
              <w:top w:w="70" w:type="dxa"/>
              <w:start w:w="80" w:type="dxa"/>
              <w:bottom w:w="70" w:type="dxa"/>
              <w:end w:w="80" w:type="dxa"/>
            </w:tcMar>
            <w:vAlign w:val="top"/>
            <w:shd w:fill="F5F7FB"/>
          </w:tcPr>
          <w:p>
            <w:pPr>
              <w:spacing w:after="20"/>
            </w:pPr>
            <w:r>
              <w:rPr>
                <w:sz w:val="15"/>
              </w:rPr>
              <w:t>MONTH(datefac)=1</w:t>
            </w:r>
          </w:p>
        </w:tc>
      </w:tr>
      <w:tr>
        <w:tc>
          <w:tcPr>
            <w:tcW w:type="dxa" w:w="3515"/>
            <w:tcMar>
              <w:top w:w="70" w:type="dxa"/>
              <w:start w:w="80" w:type="dxa"/>
              <w:bottom w:w="70" w:type="dxa"/>
              <w:end w:w="80" w:type="dxa"/>
            </w:tcMar>
            <w:vAlign w:val="top"/>
          </w:tcPr>
          <w:p>
            <w:pPr>
              <w:spacing w:after="20"/>
            </w:pPr>
            <w:r>
              <w:rPr>
                <w:b/>
                <w:sz w:val="15"/>
              </w:rPr>
              <w:t>CURDATE()</w:t>
            </w:r>
          </w:p>
        </w:tc>
        <w:tc>
          <w:tcPr>
            <w:tcW w:type="dxa" w:w="3402"/>
            <w:tcMar>
              <w:top w:w="70" w:type="dxa"/>
              <w:start w:w="80" w:type="dxa"/>
              <w:bottom w:w="70" w:type="dxa"/>
              <w:end w:w="80" w:type="dxa"/>
            </w:tcMar>
            <w:vAlign w:val="top"/>
          </w:tcPr>
          <w:p>
            <w:pPr>
              <w:spacing w:after="20"/>
            </w:pPr>
            <w:r>
              <w:rPr>
                <w:sz w:val="15"/>
              </w:rPr>
              <w:t>Date du jour / Current date</w:t>
            </w:r>
          </w:p>
        </w:tc>
        <w:tc>
          <w:tcPr>
            <w:tcW w:type="dxa" w:w="2721"/>
            <w:tcMar>
              <w:top w:w="70" w:type="dxa"/>
              <w:start w:w="80" w:type="dxa"/>
              <w:bottom w:w="70" w:type="dxa"/>
              <w:end w:w="80" w:type="dxa"/>
            </w:tcMar>
            <w:vAlign w:val="top"/>
          </w:tcPr>
          <w:p>
            <w:pPr>
              <w:spacing w:after="20"/>
            </w:pPr>
            <w:r>
              <w:rPr>
                <w:sz w:val="15"/>
              </w:rPr>
              <w:t>CURDATE()</w:t>
            </w:r>
          </w:p>
        </w:tc>
      </w:tr>
      <w:tr>
        <w:tc>
          <w:tcPr>
            <w:tcW w:type="dxa" w:w="3515"/>
            <w:tcMar>
              <w:top w:w="70" w:type="dxa"/>
              <w:start w:w="80" w:type="dxa"/>
              <w:bottom w:w="70" w:type="dxa"/>
              <w:end w:w="80" w:type="dxa"/>
            </w:tcMar>
            <w:vAlign w:val="top"/>
            <w:shd w:fill="F5F7FB"/>
          </w:tcPr>
          <w:p>
            <w:pPr>
              <w:spacing w:after="20"/>
            </w:pPr>
            <w:r>
              <w:rPr>
                <w:b/>
                <w:sz w:val="15"/>
              </w:rPr>
              <w:t>date BETWEEN '2024-01-01' AND '2024-12-31'</w:t>
            </w:r>
          </w:p>
        </w:tc>
        <w:tc>
          <w:tcPr>
            <w:tcW w:type="dxa" w:w="3402"/>
            <w:tcMar>
              <w:top w:w="70" w:type="dxa"/>
              <w:start w:w="80" w:type="dxa"/>
              <w:bottom w:w="70" w:type="dxa"/>
              <w:end w:w="80" w:type="dxa"/>
            </w:tcMar>
            <w:vAlign w:val="top"/>
            <w:shd w:fill="F5F7FB"/>
          </w:tcPr>
          <w:p>
            <w:pPr>
              <w:spacing w:after="20"/>
            </w:pPr>
            <w:r>
              <w:rPr>
                <w:sz w:val="15"/>
              </w:rPr>
              <w:t>Intervalle explicite / Explicit range</w:t>
            </w:r>
          </w:p>
        </w:tc>
        <w:tc>
          <w:tcPr>
            <w:tcW w:type="dxa" w:w="2721"/>
            <w:tcMar>
              <w:top w:w="70" w:type="dxa"/>
              <w:start w:w="80" w:type="dxa"/>
              <w:bottom w:w="70" w:type="dxa"/>
              <w:end w:w="80" w:type="dxa"/>
            </w:tcMar>
            <w:vAlign w:val="top"/>
            <w:shd w:fill="F5F7FB"/>
          </w:tcPr>
          <w:p>
            <w:pPr>
              <w:spacing w:after="20"/>
            </w:pPr>
            <w:r>
              <w:rPr>
                <w:sz w:val="15"/>
              </w:rPr>
              <w:t>Filtre annuel / Annual filter</w:t>
            </w:r>
          </w:p>
        </w:tc>
      </w:tr>
      <w:tr>
        <w:tc>
          <w:tcPr>
            <w:tcW w:type="dxa" w:w="3515"/>
            <w:tcMar>
              <w:top w:w="70" w:type="dxa"/>
              <w:start w:w="80" w:type="dxa"/>
              <w:bottom w:w="70" w:type="dxa"/>
              <w:end w:w="80" w:type="dxa"/>
            </w:tcMar>
            <w:vAlign w:val="top"/>
          </w:tcPr>
          <w:p>
            <w:pPr>
              <w:spacing w:after="20"/>
            </w:pPr>
            <w:r>
              <w:rPr>
                <w:b/>
                <w:sz w:val="15"/>
              </w:rPr>
              <w:t>date LIKE '2024-%'</w:t>
            </w:r>
          </w:p>
        </w:tc>
        <w:tc>
          <w:tcPr>
            <w:tcW w:type="dxa" w:w="3402"/>
            <w:tcMar>
              <w:top w:w="70" w:type="dxa"/>
              <w:start w:w="80" w:type="dxa"/>
              <w:bottom w:w="70" w:type="dxa"/>
              <w:end w:w="80" w:type="dxa"/>
            </w:tcMar>
            <w:vAlign w:val="top"/>
          </w:tcPr>
          <w:p>
            <w:pPr>
              <w:spacing w:after="20"/>
            </w:pPr>
            <w:r>
              <w:rPr>
                <w:sz w:val="15"/>
              </w:rPr>
              <w:t>Possible mais moins typé / Possible but less type-aware</w:t>
            </w:r>
          </w:p>
        </w:tc>
        <w:tc>
          <w:tcPr>
            <w:tcW w:type="dxa" w:w="2721"/>
            <w:tcMar>
              <w:top w:w="70" w:type="dxa"/>
              <w:start w:w="80" w:type="dxa"/>
              <w:bottom w:w="70" w:type="dxa"/>
              <w:end w:w="80" w:type="dxa"/>
            </w:tcMar>
            <w:vAlign w:val="top"/>
          </w:tcPr>
          <w:p>
            <w:pPr>
              <w:spacing w:after="20"/>
            </w:pPr>
            <w:r>
              <w:rPr>
                <w:sz w:val="15"/>
              </w:rPr>
              <w:t>À éviter si YEAR convient / Avoid when YEAR fits</w:t>
            </w:r>
          </w:p>
        </w:tc>
      </w:tr>
    </w:tbl>
    <w:p/>
    <w:p>
      <w:pPr>
        <w:pStyle w:val="CodeBlock"/>
        <w:keepLines/>
        <w:shd w:fill="101827"/>
      </w:pPr>
      <w:r>
        <w:t>SELECT YEAR(datec) AS annee, COUNT(*) AS nb_consultations</w:t>
        <w:br/>
        <w:t>FROM consultation</w:t>
        <w:br/>
        <w:t>GROUP BY YEAR(datec)</w:t>
        <w:br/>
        <w:t>ORDER BY annee;</w:t>
      </w:r>
    </w:p>
    <w:p>
      <w:pPr>
        <w:pStyle w:val="Heading2"/>
      </w:pPr>
      <w:r>
        <w:t>6.4 IFNULL et COALESCE</w:t>
      </w:r>
    </w:p>
    <w:p>
      <w:pPr>
        <w:pStyle w:val="CodeBlock"/>
        <w:keepLines/>
        <w:shd w:fill="101827"/>
      </w:pPr>
      <w:r>
        <w:t>SELECT nom, sal, comm,</w:t>
        <w:br/>
        <w:t xml:space="preserve">       sal + IFNULL(comm, 0) AS revenu_total</w:t>
        <w:br/>
        <w:t>FROM emp;</w:t>
      </w:r>
    </w:p>
    <w:p>
      <w:pPr/>
      <w:r>
        <w:rPr>
          <w:b w:val="0"/>
        </w:rPr>
        <w:t>Toute opération arithmétique avec NULL produit normalement NULL. IFNULL(valeur, remplacement) évite ce problème. COALESCE peut tester plusieurs valeurs successives.</w:t>
      </w:r>
    </w:p>
    <w:p>
      <w:pPr>
        <w:pStyle w:val="EnglishSubtext"/>
      </w:pPr>
      <w:r>
        <w:t>Arithmetic involving NULL normally returns NULL. IFNULL(value, replacement) prevents this. COALESCE can test several fallback values.</w:t>
      </w:r>
    </w:p>
    <w:p>
      <w:pPr>
        <w:pStyle w:val="Heading1"/>
      </w:pPr>
      <w:r>
        <w:t>7. Agrégats, GROUP BY, HAVING et GROUP_CONCAT</w:t>
      </w:r>
    </w:p>
    <w:p>
      <w:pPr/>
      <w:r>
        <w:rPr>
          <w:b w:val="0"/>
        </w:rPr>
        <w:t>Une fonction d’agrégat résume plusieurs lignes en une valeur. Sans GROUP BY, toute la table forme un seul groupe. Avec GROUP BY, chaque combinaison distincte forme un groupe.</w:t>
      </w:r>
    </w:p>
    <w:p>
      <w:pPr>
        <w:pStyle w:val="EnglishSubtext"/>
      </w:pPr>
      <w:r>
        <w:t>An aggregate function summarizes multiple rows into one value. Without GROUP BY, the entire table is one group. With GROUP BY, each distinct combination forms a group.</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2324"/>
            <w:shd w:fill="17365D"/>
            <w:vAlign w:val="center"/>
            <w:tcMar>
              <w:top w:w="70" w:type="dxa"/>
              <w:start w:w="80" w:type="dxa"/>
              <w:bottom w:w="70" w:type="dxa"/>
              <w:end w:w="80" w:type="dxa"/>
            </w:tcMar>
          </w:tcPr>
          <w:p>
            <w:r>
              <w:rPr>
                <w:b/>
                <w:color w:val="FFFFFF"/>
                <w:sz w:val="15"/>
              </w:rPr>
              <w:t>Fonction</w:t>
            </w:r>
          </w:p>
        </w:tc>
        <w:tc>
          <w:tcPr>
            <w:tcW w:type="dxa" w:w="3572"/>
            <w:shd w:fill="17365D"/>
            <w:vAlign w:val="center"/>
            <w:tcMar>
              <w:top w:w="70" w:type="dxa"/>
              <w:start w:w="80" w:type="dxa"/>
              <w:bottom w:w="70" w:type="dxa"/>
              <w:end w:w="80" w:type="dxa"/>
            </w:tcMar>
          </w:tcPr>
          <w:p>
            <w:r>
              <w:rPr>
                <w:b/>
                <w:color w:val="FFFFFF"/>
                <w:sz w:val="15"/>
              </w:rPr>
              <w:t>FR</w:t>
            </w:r>
          </w:p>
        </w:tc>
        <w:tc>
          <w:tcPr>
            <w:tcW w:type="dxa" w:w="3685"/>
            <w:shd w:fill="17365D"/>
            <w:vAlign w:val="center"/>
            <w:tcMar>
              <w:top w:w="70" w:type="dxa"/>
              <w:start w:w="80" w:type="dxa"/>
              <w:bottom w:w="70" w:type="dxa"/>
              <w:end w:w="80" w:type="dxa"/>
            </w:tcMar>
          </w:tcPr>
          <w:p>
            <w:r>
              <w:rPr>
                <w:b/>
                <w:color w:val="FFFFFF"/>
                <w:sz w:val="15"/>
              </w:rPr>
              <w:t>EN</w:t>
            </w:r>
          </w:p>
        </w:tc>
      </w:tr>
      <w:tr>
        <w:tc>
          <w:tcPr>
            <w:tcW w:type="dxa" w:w="2324"/>
            <w:tcMar>
              <w:top w:w="70" w:type="dxa"/>
              <w:start w:w="80" w:type="dxa"/>
              <w:bottom w:w="70" w:type="dxa"/>
              <w:end w:w="80" w:type="dxa"/>
            </w:tcMar>
            <w:vAlign w:val="top"/>
          </w:tcPr>
          <w:p>
            <w:pPr>
              <w:spacing w:after="20"/>
            </w:pPr>
            <w:r>
              <w:rPr>
                <w:b/>
                <w:sz w:val="15"/>
              </w:rPr>
              <w:t>COUNT</w:t>
            </w:r>
          </w:p>
        </w:tc>
        <w:tc>
          <w:tcPr>
            <w:tcW w:type="dxa" w:w="3572"/>
            <w:tcMar>
              <w:top w:w="70" w:type="dxa"/>
              <w:start w:w="80" w:type="dxa"/>
              <w:bottom w:w="70" w:type="dxa"/>
              <w:end w:w="80" w:type="dxa"/>
            </w:tcMar>
            <w:vAlign w:val="top"/>
          </w:tcPr>
          <w:p>
            <w:pPr>
              <w:spacing w:after="20"/>
            </w:pPr>
            <w:r>
              <w:rPr>
                <w:sz w:val="15"/>
              </w:rPr>
              <w:t>Nombre de lignes ou valeurs</w:t>
            </w:r>
          </w:p>
        </w:tc>
        <w:tc>
          <w:tcPr>
            <w:tcW w:type="dxa" w:w="3685"/>
            <w:tcMar>
              <w:top w:w="70" w:type="dxa"/>
              <w:start w:w="80" w:type="dxa"/>
              <w:bottom w:w="70" w:type="dxa"/>
              <w:end w:w="80" w:type="dxa"/>
            </w:tcMar>
            <w:vAlign w:val="top"/>
          </w:tcPr>
          <w:p>
            <w:pPr>
              <w:spacing w:after="20"/>
            </w:pPr>
            <w:r>
              <w:rPr>
                <w:sz w:val="15"/>
              </w:rPr>
              <w:t>Number of rows or values</w:t>
            </w:r>
          </w:p>
        </w:tc>
      </w:tr>
      <w:tr>
        <w:tc>
          <w:tcPr>
            <w:tcW w:type="dxa" w:w="2324"/>
            <w:tcMar>
              <w:top w:w="70" w:type="dxa"/>
              <w:start w:w="80" w:type="dxa"/>
              <w:bottom w:w="70" w:type="dxa"/>
              <w:end w:w="80" w:type="dxa"/>
            </w:tcMar>
            <w:vAlign w:val="top"/>
            <w:shd w:fill="F5F7FB"/>
          </w:tcPr>
          <w:p>
            <w:pPr>
              <w:spacing w:after="20"/>
            </w:pPr>
            <w:r>
              <w:rPr>
                <w:b/>
                <w:sz w:val="15"/>
              </w:rPr>
              <w:t>SUM</w:t>
            </w:r>
          </w:p>
        </w:tc>
        <w:tc>
          <w:tcPr>
            <w:tcW w:type="dxa" w:w="3572"/>
            <w:tcMar>
              <w:top w:w="70" w:type="dxa"/>
              <w:start w:w="80" w:type="dxa"/>
              <w:bottom w:w="70" w:type="dxa"/>
              <w:end w:w="80" w:type="dxa"/>
            </w:tcMar>
            <w:vAlign w:val="top"/>
            <w:shd w:fill="F5F7FB"/>
          </w:tcPr>
          <w:p>
            <w:pPr>
              <w:spacing w:after="20"/>
            </w:pPr>
            <w:r>
              <w:rPr>
                <w:sz w:val="15"/>
              </w:rPr>
              <w:t>Somme</w:t>
            </w:r>
          </w:p>
        </w:tc>
        <w:tc>
          <w:tcPr>
            <w:tcW w:type="dxa" w:w="3685"/>
            <w:tcMar>
              <w:top w:w="70" w:type="dxa"/>
              <w:start w:w="80" w:type="dxa"/>
              <w:bottom w:w="70" w:type="dxa"/>
              <w:end w:w="80" w:type="dxa"/>
            </w:tcMar>
            <w:vAlign w:val="top"/>
            <w:shd w:fill="F5F7FB"/>
          </w:tcPr>
          <w:p>
            <w:pPr>
              <w:spacing w:after="20"/>
            </w:pPr>
            <w:r>
              <w:rPr>
                <w:sz w:val="15"/>
              </w:rPr>
              <w:t>Sum</w:t>
            </w:r>
          </w:p>
        </w:tc>
      </w:tr>
      <w:tr>
        <w:tc>
          <w:tcPr>
            <w:tcW w:type="dxa" w:w="2324"/>
            <w:tcMar>
              <w:top w:w="70" w:type="dxa"/>
              <w:start w:w="80" w:type="dxa"/>
              <w:bottom w:w="70" w:type="dxa"/>
              <w:end w:w="80" w:type="dxa"/>
            </w:tcMar>
            <w:vAlign w:val="top"/>
          </w:tcPr>
          <w:p>
            <w:pPr>
              <w:spacing w:after="20"/>
            </w:pPr>
            <w:r>
              <w:rPr>
                <w:b/>
                <w:sz w:val="15"/>
              </w:rPr>
              <w:t>AVG</w:t>
            </w:r>
          </w:p>
        </w:tc>
        <w:tc>
          <w:tcPr>
            <w:tcW w:type="dxa" w:w="3572"/>
            <w:tcMar>
              <w:top w:w="70" w:type="dxa"/>
              <w:start w:w="80" w:type="dxa"/>
              <w:bottom w:w="70" w:type="dxa"/>
              <w:end w:w="80" w:type="dxa"/>
            </w:tcMar>
            <w:vAlign w:val="top"/>
          </w:tcPr>
          <w:p>
            <w:pPr>
              <w:spacing w:after="20"/>
            </w:pPr>
            <w:r>
              <w:rPr>
                <w:sz w:val="15"/>
              </w:rPr>
              <w:t>Moyenne</w:t>
            </w:r>
          </w:p>
        </w:tc>
        <w:tc>
          <w:tcPr>
            <w:tcW w:type="dxa" w:w="3685"/>
            <w:tcMar>
              <w:top w:w="70" w:type="dxa"/>
              <w:start w:w="80" w:type="dxa"/>
              <w:bottom w:w="70" w:type="dxa"/>
              <w:end w:w="80" w:type="dxa"/>
            </w:tcMar>
            <w:vAlign w:val="top"/>
          </w:tcPr>
          <w:p>
            <w:pPr>
              <w:spacing w:after="20"/>
            </w:pPr>
            <w:r>
              <w:rPr>
                <w:sz w:val="15"/>
              </w:rPr>
              <w:t>Average</w:t>
            </w:r>
          </w:p>
        </w:tc>
      </w:tr>
      <w:tr>
        <w:tc>
          <w:tcPr>
            <w:tcW w:type="dxa" w:w="2324"/>
            <w:tcMar>
              <w:top w:w="70" w:type="dxa"/>
              <w:start w:w="80" w:type="dxa"/>
              <w:bottom w:w="70" w:type="dxa"/>
              <w:end w:w="80" w:type="dxa"/>
            </w:tcMar>
            <w:vAlign w:val="top"/>
            <w:shd w:fill="F5F7FB"/>
          </w:tcPr>
          <w:p>
            <w:pPr>
              <w:spacing w:after="20"/>
            </w:pPr>
            <w:r>
              <w:rPr>
                <w:b/>
                <w:sz w:val="15"/>
              </w:rPr>
              <w:t>MIN</w:t>
            </w:r>
          </w:p>
        </w:tc>
        <w:tc>
          <w:tcPr>
            <w:tcW w:type="dxa" w:w="3572"/>
            <w:tcMar>
              <w:top w:w="70" w:type="dxa"/>
              <w:start w:w="80" w:type="dxa"/>
              <w:bottom w:w="70" w:type="dxa"/>
              <w:end w:w="80" w:type="dxa"/>
            </w:tcMar>
            <w:vAlign w:val="top"/>
            <w:shd w:fill="F5F7FB"/>
          </w:tcPr>
          <w:p>
            <w:pPr>
              <w:spacing w:after="20"/>
            </w:pPr>
            <w:r>
              <w:rPr>
                <w:sz w:val="15"/>
              </w:rPr>
              <w:t>Minimum</w:t>
            </w:r>
          </w:p>
        </w:tc>
        <w:tc>
          <w:tcPr>
            <w:tcW w:type="dxa" w:w="3685"/>
            <w:tcMar>
              <w:top w:w="70" w:type="dxa"/>
              <w:start w:w="80" w:type="dxa"/>
              <w:bottom w:w="70" w:type="dxa"/>
              <w:end w:w="80" w:type="dxa"/>
            </w:tcMar>
            <w:vAlign w:val="top"/>
            <w:shd w:fill="F5F7FB"/>
          </w:tcPr>
          <w:p>
            <w:pPr>
              <w:spacing w:after="20"/>
            </w:pPr>
            <w:r>
              <w:rPr>
                <w:sz w:val="15"/>
              </w:rPr>
              <w:t>Minimum</w:t>
            </w:r>
          </w:p>
        </w:tc>
      </w:tr>
      <w:tr>
        <w:tc>
          <w:tcPr>
            <w:tcW w:type="dxa" w:w="2324"/>
            <w:tcMar>
              <w:top w:w="70" w:type="dxa"/>
              <w:start w:w="80" w:type="dxa"/>
              <w:bottom w:w="70" w:type="dxa"/>
              <w:end w:w="80" w:type="dxa"/>
            </w:tcMar>
            <w:vAlign w:val="top"/>
          </w:tcPr>
          <w:p>
            <w:pPr>
              <w:spacing w:after="20"/>
            </w:pPr>
            <w:r>
              <w:rPr>
                <w:b/>
                <w:sz w:val="15"/>
              </w:rPr>
              <w:t>MAX</w:t>
            </w:r>
          </w:p>
        </w:tc>
        <w:tc>
          <w:tcPr>
            <w:tcW w:type="dxa" w:w="3572"/>
            <w:tcMar>
              <w:top w:w="70" w:type="dxa"/>
              <w:start w:w="80" w:type="dxa"/>
              <w:bottom w:w="70" w:type="dxa"/>
              <w:end w:w="80" w:type="dxa"/>
            </w:tcMar>
            <w:vAlign w:val="top"/>
          </w:tcPr>
          <w:p>
            <w:pPr>
              <w:spacing w:after="20"/>
            </w:pPr>
            <w:r>
              <w:rPr>
                <w:sz w:val="15"/>
              </w:rPr>
              <w:t>Maximum</w:t>
            </w:r>
          </w:p>
        </w:tc>
        <w:tc>
          <w:tcPr>
            <w:tcW w:type="dxa" w:w="3685"/>
            <w:tcMar>
              <w:top w:w="70" w:type="dxa"/>
              <w:start w:w="80" w:type="dxa"/>
              <w:bottom w:w="70" w:type="dxa"/>
              <w:end w:w="80" w:type="dxa"/>
            </w:tcMar>
            <w:vAlign w:val="top"/>
          </w:tcPr>
          <w:p>
            <w:pPr>
              <w:spacing w:after="20"/>
            </w:pPr>
            <w:r>
              <w:rPr>
                <w:sz w:val="15"/>
              </w:rPr>
              <w:t>Maximum</w:t>
            </w:r>
          </w:p>
        </w:tc>
      </w:tr>
    </w:tbl>
    <w:p/>
    <w:p>
      <w:pPr>
        <w:pStyle w:val="Heading2"/>
      </w:pPr>
      <w:r>
        <w:t>7.1 GROUP BY</w:t>
      </w:r>
    </w:p>
    <w:p>
      <w:pPr>
        <w:pStyle w:val="CodeBlock"/>
        <w:keepLines/>
        <w:shd w:fill="101827"/>
      </w:pPr>
      <w:r>
        <w:t>SELECT numv,</w:t>
        <w:br/>
        <w:t xml:space="preserve">       COUNT(*) AS nb_consultations,</w:t>
        <w:br/>
        <w:t xml:space="preserve">       SUM(prixc) AS chiffre_affaires</w:t>
        <w:br/>
        <w:t>FROM consultation</w:t>
        <w:br/>
        <w:t>GROUP BY numv</w:t>
        <w:br/>
        <w:t>ORDER BY chiffre_affaires DESC;</w:t>
      </w:r>
    </w:p>
    <w:p>
      <w:pPr>
        <w:pStyle w:val="Heading2"/>
      </w:pPr>
      <w:r>
        <w:t>7.2 WHERE contre HAVING / WHERE versus HAVING</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1701"/>
            <w:shd w:fill="17365D"/>
            <w:vAlign w:val="center"/>
            <w:tcMar>
              <w:top w:w="70" w:type="dxa"/>
              <w:start w:w="80" w:type="dxa"/>
              <w:bottom w:w="70" w:type="dxa"/>
              <w:end w:w="80" w:type="dxa"/>
            </w:tcMar>
          </w:tcPr>
          <w:p>
            <w:r>
              <w:rPr>
                <w:b/>
                <w:color w:val="FFFFFF"/>
                <w:sz w:val="15"/>
              </w:rPr>
              <w:t>Clause</w:t>
            </w:r>
          </w:p>
        </w:tc>
        <w:tc>
          <w:tcPr>
            <w:tcW w:type="dxa" w:w="3855"/>
            <w:shd w:fill="17365D"/>
            <w:vAlign w:val="center"/>
            <w:tcMar>
              <w:top w:w="70" w:type="dxa"/>
              <w:start w:w="80" w:type="dxa"/>
              <w:bottom w:w="70" w:type="dxa"/>
              <w:end w:w="80" w:type="dxa"/>
            </w:tcMar>
          </w:tcPr>
          <w:p>
            <w:r>
              <w:rPr>
                <w:b/>
                <w:color w:val="FFFFFF"/>
                <w:sz w:val="15"/>
              </w:rPr>
              <w:t>Filtre quoi ? / Filters what?</w:t>
            </w:r>
          </w:p>
        </w:tc>
        <w:tc>
          <w:tcPr>
            <w:tcW w:type="dxa" w:w="2381"/>
            <w:shd w:fill="17365D"/>
            <w:vAlign w:val="center"/>
            <w:tcMar>
              <w:top w:w="70" w:type="dxa"/>
              <w:start w:w="80" w:type="dxa"/>
              <w:bottom w:w="70" w:type="dxa"/>
              <w:end w:w="80" w:type="dxa"/>
            </w:tcMar>
          </w:tcPr>
          <w:p>
            <w:r>
              <w:rPr>
                <w:b/>
                <w:color w:val="FFFFFF"/>
                <w:sz w:val="15"/>
              </w:rPr>
              <w:t>Moment / Timing</w:t>
            </w:r>
          </w:p>
        </w:tc>
        <w:tc>
          <w:tcPr>
            <w:tcW w:type="dxa" w:w="2154"/>
            <w:shd w:fill="17365D"/>
            <w:vAlign w:val="center"/>
            <w:tcMar>
              <w:top w:w="70" w:type="dxa"/>
              <w:start w:w="80" w:type="dxa"/>
              <w:bottom w:w="70" w:type="dxa"/>
              <w:end w:w="80" w:type="dxa"/>
            </w:tcMar>
          </w:tcPr>
          <w:p>
            <w:r>
              <w:rPr>
                <w:b/>
                <w:color w:val="FFFFFF"/>
                <w:sz w:val="15"/>
              </w:rPr>
              <w:t>Exemple</w:t>
            </w:r>
          </w:p>
        </w:tc>
      </w:tr>
      <w:tr>
        <w:tc>
          <w:tcPr>
            <w:tcW w:type="dxa" w:w="1701"/>
            <w:tcMar>
              <w:top w:w="70" w:type="dxa"/>
              <w:start w:w="80" w:type="dxa"/>
              <w:bottom w:w="70" w:type="dxa"/>
              <w:end w:w="80" w:type="dxa"/>
            </w:tcMar>
            <w:vAlign w:val="top"/>
          </w:tcPr>
          <w:p>
            <w:pPr>
              <w:spacing w:after="20"/>
            </w:pPr>
            <w:r>
              <w:rPr>
                <w:b/>
                <w:sz w:val="15"/>
              </w:rPr>
              <w:t>WHERE</w:t>
            </w:r>
          </w:p>
        </w:tc>
        <w:tc>
          <w:tcPr>
            <w:tcW w:type="dxa" w:w="3855"/>
            <w:tcMar>
              <w:top w:w="70" w:type="dxa"/>
              <w:start w:w="80" w:type="dxa"/>
              <w:bottom w:w="70" w:type="dxa"/>
              <w:end w:w="80" w:type="dxa"/>
            </w:tcMar>
            <w:vAlign w:val="top"/>
          </w:tcPr>
          <w:p>
            <w:pPr>
              <w:spacing w:after="20"/>
            </w:pPr>
            <w:r>
              <w:rPr>
                <w:sz w:val="15"/>
              </w:rPr>
              <w:t>Lignes individuelles / Individual rows</w:t>
            </w:r>
          </w:p>
        </w:tc>
        <w:tc>
          <w:tcPr>
            <w:tcW w:type="dxa" w:w="2381"/>
            <w:tcMar>
              <w:top w:w="70" w:type="dxa"/>
              <w:start w:w="80" w:type="dxa"/>
              <w:bottom w:w="70" w:type="dxa"/>
              <w:end w:w="80" w:type="dxa"/>
            </w:tcMar>
            <w:vAlign w:val="top"/>
          </w:tcPr>
          <w:p>
            <w:pPr>
              <w:spacing w:after="20"/>
            </w:pPr>
            <w:r>
              <w:rPr>
                <w:sz w:val="15"/>
              </w:rPr>
              <w:t>Avant GROUP BY / Before grouping</w:t>
            </w:r>
          </w:p>
        </w:tc>
        <w:tc>
          <w:tcPr>
            <w:tcW w:type="dxa" w:w="2154"/>
            <w:tcMar>
              <w:top w:w="70" w:type="dxa"/>
              <w:start w:w="80" w:type="dxa"/>
              <w:bottom w:w="70" w:type="dxa"/>
              <w:end w:w="80" w:type="dxa"/>
            </w:tcMar>
            <w:vAlign w:val="top"/>
          </w:tcPr>
          <w:p>
            <w:pPr>
              <w:spacing w:after="20"/>
            </w:pPr>
            <w:r>
              <w:rPr>
                <w:sz w:val="15"/>
              </w:rPr>
              <w:t>WHERE prixc &gt;= 100</w:t>
            </w:r>
          </w:p>
        </w:tc>
      </w:tr>
      <w:tr>
        <w:tc>
          <w:tcPr>
            <w:tcW w:type="dxa" w:w="1701"/>
            <w:tcMar>
              <w:top w:w="70" w:type="dxa"/>
              <w:start w:w="80" w:type="dxa"/>
              <w:bottom w:w="70" w:type="dxa"/>
              <w:end w:w="80" w:type="dxa"/>
            </w:tcMar>
            <w:vAlign w:val="top"/>
            <w:shd w:fill="F5F7FB"/>
          </w:tcPr>
          <w:p>
            <w:pPr>
              <w:spacing w:after="20"/>
            </w:pPr>
            <w:r>
              <w:rPr>
                <w:b/>
                <w:sz w:val="15"/>
              </w:rPr>
              <w:t>HAVING</w:t>
            </w:r>
          </w:p>
        </w:tc>
        <w:tc>
          <w:tcPr>
            <w:tcW w:type="dxa" w:w="3855"/>
            <w:tcMar>
              <w:top w:w="70" w:type="dxa"/>
              <w:start w:w="80" w:type="dxa"/>
              <w:bottom w:w="70" w:type="dxa"/>
              <w:end w:w="80" w:type="dxa"/>
            </w:tcMar>
            <w:vAlign w:val="top"/>
            <w:shd w:fill="F5F7FB"/>
          </w:tcPr>
          <w:p>
            <w:pPr>
              <w:spacing w:after="20"/>
            </w:pPr>
            <w:r>
              <w:rPr>
                <w:sz w:val="15"/>
              </w:rPr>
              <w:t>Groupes calculés / Calculated groups</w:t>
            </w:r>
          </w:p>
        </w:tc>
        <w:tc>
          <w:tcPr>
            <w:tcW w:type="dxa" w:w="2381"/>
            <w:tcMar>
              <w:top w:w="70" w:type="dxa"/>
              <w:start w:w="80" w:type="dxa"/>
              <w:bottom w:w="70" w:type="dxa"/>
              <w:end w:w="80" w:type="dxa"/>
            </w:tcMar>
            <w:vAlign w:val="top"/>
            <w:shd w:fill="F5F7FB"/>
          </w:tcPr>
          <w:p>
            <w:pPr>
              <w:spacing w:after="20"/>
            </w:pPr>
            <w:r>
              <w:rPr>
                <w:sz w:val="15"/>
              </w:rPr>
              <w:t>Après GROUP BY / After grouping</w:t>
            </w:r>
          </w:p>
        </w:tc>
        <w:tc>
          <w:tcPr>
            <w:tcW w:type="dxa" w:w="2154"/>
            <w:tcMar>
              <w:top w:w="70" w:type="dxa"/>
              <w:start w:w="80" w:type="dxa"/>
              <w:bottom w:w="70" w:type="dxa"/>
              <w:end w:w="80" w:type="dxa"/>
            </w:tcMar>
            <w:vAlign w:val="top"/>
            <w:shd w:fill="F5F7FB"/>
          </w:tcPr>
          <w:p>
            <w:pPr>
              <w:spacing w:after="20"/>
            </w:pPr>
            <w:r>
              <w:rPr>
                <w:sz w:val="15"/>
              </w:rPr>
              <w:t>HAVING COUNT(*) &gt; 5</w:t>
            </w:r>
          </w:p>
        </w:tc>
      </w:tr>
    </w:tbl>
    <w:p/>
    <w:p>
      <w:pPr>
        <w:pStyle w:val="CodeBlock"/>
        <w:keepLines/>
        <w:shd w:fill="101827"/>
      </w:pPr>
      <w:r>
        <w:t>SELECT nump, COUNT(*) AS nb_animaux</w:t>
        <w:br/>
        <w:t>FROM animal</w:t>
        <w:br/>
        <w:t>GROUP BY nump</w:t>
        <w:br/>
        <w:t>HAVING COUNT(*) &gt; 3;</w:t>
      </w:r>
    </w:p>
    <w:p>
      <w:pPr>
        <w:pStyle w:val="Heading2"/>
      </w:pPr>
      <w:r>
        <w:t>7.3 Colonnes non agrégées / Non-aggregated columns</w:t>
      </w:r>
    </w:p>
    <w:p>
      <w:pPr>
        <w:pStyle w:val="Callout"/>
        <w:shd w:fill="FFF2D9"/>
      </w:pPr>
      <w:r>
        <w:rPr>
          <w:b/>
        </w:rPr>
        <w:t>Règle sûre : toute colonne du SELECT qui n’est pas dans une fonction d’agrégat doit apparaître dans GROUP BY.</w:t>
      </w:r>
      <w:r>
        <w:br/>
      </w:r>
      <w:r>
        <w:rPr>
          <w:i/>
          <w:color w:val="505A69"/>
        </w:rPr>
        <w:t>Safe rule: every SELECT column not inside an aggregate function should appear in GROUP BY.</w:t>
      </w:r>
    </w:p>
    <w:p>
      <w:pPr>
        <w:pStyle w:val="CodeBlock"/>
        <w:keepLines/>
        <w:shd w:fill="101827"/>
      </w:pPr>
      <w:r>
        <w:t>SELECT r.numr, r.nomr, COUNT(a.numa) AS nb_animaux</w:t>
        <w:br/>
        <w:t>FROM race AS r</w:t>
        <w:br/>
        <w:t>LEFT JOIN animal AS a ON a.numr = r.numr</w:t>
        <w:br/>
        <w:t>GROUP BY r.numr, r.nomr;</w:t>
      </w:r>
    </w:p>
    <w:p>
      <w:pPr>
        <w:pStyle w:val="Heading2"/>
      </w:pPr>
      <w:r>
        <w:t>7.4 GROUP_CONCAT</w:t>
      </w:r>
    </w:p>
    <w:p>
      <w:pPr>
        <w:pStyle w:val="CodeBlock"/>
        <w:keepLines/>
        <w:shd w:fill="101827"/>
      </w:pPr>
      <w:r>
        <w:t>SELECT nump,</w:t>
        <w:br/>
        <w:t xml:space="preserve">       GROUP_CONCAT(noma ORDER BY noma SEPARATOR ', ') AS liste_animaux</w:t>
        <w:br/>
        <w:t>FROM animal</w:t>
        <w:br/>
        <w:t>GROUP BY nump;</w:t>
      </w:r>
    </w:p>
    <w:p>
      <w:pPr/>
      <w:r>
        <w:rPr>
          <w:b w:val="0"/>
        </w:rPr>
        <w:t>La syntaxe correcte MySQL place le séparateur après le mot SEPARATOR. Écrire GROUP_CONCAT(noma, ' ') concatène aussi un espace comme une expression par ligne, ce qui n’a pas le même sens.</w:t>
      </w:r>
    </w:p>
    <w:p>
      <w:pPr>
        <w:pStyle w:val="EnglishSubtext"/>
      </w:pPr>
      <w:r>
        <w:t>Correct MySQL syntax places the separator after the SEPARATOR keyword. GROUP_CONCAT(noma, ' ') also concatenates a space expression for every row and does not mean the same thing.</w:t>
      </w:r>
    </w:p>
    <w:p>
      <w:pPr>
        <w:pStyle w:val="Heading2"/>
      </w:pPr>
      <w:r>
        <w:t>7.5 WITH ROLLUP</w:t>
      </w:r>
    </w:p>
    <w:p>
      <w:pPr>
        <w:pStyle w:val="CodeBlock"/>
        <w:keepLines/>
        <w:shd w:fill="101827"/>
      </w:pPr>
      <w:r>
        <w:t>SELECT IFNULL(job, 'TOTAL') AS job, COUNT(*) AS effectif, AVG(sal) AS salaire_moyen</w:t>
        <w:br/>
        <w:t>FROM emp</w:t>
        <w:br/>
        <w:t>GROUP BY job WITH ROLLUP;</w:t>
      </w:r>
    </w:p>
    <w:p>
      <w:pPr/>
      <w:r>
        <w:rPr>
          <w:b w:val="0"/>
        </w:rPr>
        <w:t>WITH ROLLUP ajoute une ligne de total. C’est utile, mais moins prioritaire que GROUP BY et HAVING.</w:t>
      </w:r>
    </w:p>
    <w:p>
      <w:pPr>
        <w:pStyle w:val="EnglishSubtext"/>
      </w:pPr>
      <w:r>
        <w:t>WITH ROLLUP adds a total row. It is useful, but lower priority than GROUP BY and HAVING.</w:t>
      </w:r>
    </w:p>
    <w:p>
      <w:pPr>
        <w:pStyle w:val="Heading1"/>
      </w:pPr>
      <w:r>
        <w:t>8. Sous-requêtes / Subqueries</w:t>
      </w:r>
    </w:p>
    <w:p>
      <w:pPr>
        <w:pStyle w:val="Heading2"/>
      </w:pPr>
      <w:r>
        <w:t>8.1 Sous-requête scalaire / Scalar subquery</w:t>
      </w:r>
    </w:p>
    <w:p>
      <w:pPr>
        <w:pStyle w:val="CodeBlock"/>
        <w:keepLines/>
        <w:shd w:fill="101827"/>
      </w:pPr>
      <w:r>
        <w:t>SELECT *</w:t>
        <w:br/>
        <w:t>FROM medicament</w:t>
        <w:br/>
        <w:t>WHERE prixm = (SELECT MAX(prixm) FROM medicament);</w:t>
      </w:r>
    </w:p>
    <w:p>
      <w:pPr/>
      <w:r>
        <w:rPr>
          <w:b w:val="0"/>
        </w:rPr>
        <w:t>La sous-requête renvoie une seule valeur. Les opérateurs =, &lt;, &gt;, &lt;=, &gt;= conviennent.</w:t>
      </w:r>
    </w:p>
    <w:p>
      <w:pPr>
        <w:pStyle w:val="EnglishSubtext"/>
      </w:pPr>
      <w:r>
        <w:t>The subquery returns one value. Operators =, &lt;, &gt;, &lt;=, and &gt;= are appropriate.</w:t>
      </w:r>
    </w:p>
    <w:p>
      <w:pPr>
        <w:pStyle w:val="Heading2"/>
      </w:pPr>
      <w:r>
        <w:t>8.2 Sous-requête liste / List subquery</w:t>
      </w:r>
    </w:p>
    <w:p>
      <w:pPr>
        <w:pStyle w:val="CodeBlock"/>
        <w:keepLines/>
        <w:shd w:fill="101827"/>
      </w:pPr>
      <w:r>
        <w:t>SELECT *</w:t>
        <w:br/>
        <w:t>FROM animal</w:t>
        <w:br/>
        <w:t>WHERE nump IN (</w:t>
        <w:br/>
        <w:t xml:space="preserve">    SELECT nump</w:t>
        <w:br/>
        <w:t xml:space="preserve">    FROM proprietaire</w:t>
        <w:br/>
        <w:t xml:space="preserve">    WHERE villep = 'Paris'</w:t>
        <w:br/>
        <w:t>);</w:t>
      </w:r>
    </w:p>
    <w:p>
      <w:pPr/>
      <w:r>
        <w:rPr>
          <w:b w:val="0"/>
        </w:rPr>
        <w:t>La sous-requête renvoie plusieurs valeurs. Utilisez IN ou NOT IN.</w:t>
      </w:r>
    </w:p>
    <w:p>
      <w:pPr>
        <w:pStyle w:val="EnglishSubtext"/>
      </w:pPr>
      <w:r>
        <w:t>The subquery returns multiple values. Use IN or NOT IN.</w:t>
      </w:r>
    </w:p>
    <w:p>
      <w:pPr>
        <w:pStyle w:val="Heading2"/>
      </w:pPr>
      <w:r>
        <w:t>8.3 ALL</w:t>
      </w:r>
    </w:p>
    <w:p>
      <w:pPr>
        <w:pStyle w:val="CodeBlock"/>
        <w:keepLines/>
        <w:shd w:fill="101827"/>
      </w:pPr>
      <w:r>
        <w:t>SELECT numv, prixc</w:t>
        <w:br/>
        <w:t>FROM consultation</w:t>
        <w:br/>
        <w:t>WHERE prixc &gt; ALL (</w:t>
        <w:br/>
        <w:t xml:space="preserve">    SELECT prixc</w:t>
        <w:br/>
        <w:t xml:space="preserve">    FROM consultation</w:t>
        <w:br/>
        <w:t xml:space="preserve">    WHERE numv = 1</w:t>
        <w:br/>
        <w:t>);</w:t>
      </w:r>
    </w:p>
    <w:p>
      <w:pPr/>
      <w:r>
        <w:rPr>
          <w:b w:val="0"/>
        </w:rPr>
        <w:t>x &gt; ALL(liste) signifie x supérieur à chaque valeur, donc supérieur au maximum de la liste.</w:t>
      </w:r>
    </w:p>
    <w:p>
      <w:pPr>
        <w:pStyle w:val="EnglishSubtext"/>
      </w:pPr>
      <w:r>
        <w:t>x &gt; ALL(list) means x is greater than every value, therefore greater than the list maximum.</w:t>
      </w:r>
    </w:p>
    <w:p>
      <w:pPr>
        <w:pStyle w:val="Heading2"/>
      </w:pPr>
      <w:r>
        <w:t>8.4 EXISTS et NOT EXISTS</w:t>
      </w:r>
    </w:p>
    <w:p>
      <w:pPr>
        <w:pStyle w:val="CodeBlock"/>
        <w:keepLines/>
        <w:shd w:fill="101827"/>
      </w:pPr>
      <w:r>
        <w:t>SELECT a.*</w:t>
        <w:br/>
        <w:t>FROM animal AS a</w:t>
        <w:br/>
        <w:t>WHERE NOT EXISTS (</w:t>
        <w:br/>
        <w:t xml:space="preserve">    SELECT 1</w:t>
        <w:br/>
        <w:t xml:space="preserve">    FROM consultation AS c</w:t>
        <w:br/>
        <w:t xml:space="preserve">    WHERE c.numa = a.numa</w:t>
        <w:br/>
        <w:t>);</w:t>
      </w:r>
    </w:p>
    <w:p>
      <w:pPr/>
      <w:r>
        <w:rPr>
          <w:b w:val="0"/>
        </w:rPr>
        <w:t>EXISTS teste l’existence d’au moins une ligne. SELECT 1 est conventionnel : le contenu projeté n’est pas utilisé.</w:t>
      </w:r>
    </w:p>
    <w:p>
      <w:pPr>
        <w:pStyle w:val="EnglishSubtext"/>
      </w:pPr>
      <w:r>
        <w:t>EXISTS tests whether at least one row exists. SELECT 1 is conventional because the projected value is not used.</w:t>
      </w:r>
    </w:p>
    <w:p>
      <w:pPr>
        <w:pStyle w:val="Heading2"/>
      </w:pPr>
      <w:r>
        <w:t>8.5 Maximum de groupes / Maximum among groups</w:t>
      </w:r>
    </w:p>
    <w:p>
      <w:pPr>
        <w:pStyle w:val="CodeBlock"/>
        <w:keepLines/>
        <w:shd w:fill="101827"/>
      </w:pPr>
      <w:r>
        <w:t>SELECT numv, COUNT(*) AS nb_consultations</w:t>
        <w:br/>
        <w:t>FROM consultation</w:t>
        <w:br/>
        <w:t>GROUP BY numv</w:t>
        <w:br/>
        <w:t>HAVING COUNT(*) &gt;= ALL (</w:t>
        <w:br/>
        <w:t xml:space="preserve">    SELECT COUNT(*)</w:t>
        <w:br/>
        <w:t xml:space="preserve">    FROM consultation</w:t>
        <w:br/>
        <w:t xml:space="preserve">    GROUP BY numv</w:t>
        <w:br/>
        <w:t>);</w:t>
      </w:r>
    </w:p>
    <w:p>
      <w:pPr/>
      <w:r>
        <w:rPr>
          <w:b w:val="0"/>
        </w:rPr>
        <w:t>Cette forme gère les ex aequo, contrairement à ORDER BY ... LIMIT 1 qui ne renvoie qu’une ligne.</w:t>
      </w:r>
    </w:p>
    <w:p>
      <w:pPr>
        <w:pStyle w:val="EnglishSubtext"/>
      </w:pPr>
      <w:r>
        <w:t>This form handles ties, unlike ORDER BY ... LIMIT 1, which returns only one row.</w:t>
      </w:r>
    </w:p>
    <w:p>
      <w:pPr>
        <w:pStyle w:val="Heading1"/>
      </w:pPr>
      <w:r>
        <w:t>9. Jointures minimales / Minimal joins</w:t>
      </w:r>
    </w:p>
    <w:p>
      <w:pPr/>
      <w:r>
        <w:rPr>
          <w:b w:val="0"/>
        </w:rPr>
        <w:t>Le cours utilise parfois la syntaxe directe avec plusieurs tables dans FROM. Elle fonctionne, mais la syntaxe JOIN ... ON est plus claire et sépare la liaison des filtres.</w:t>
      </w:r>
    </w:p>
    <w:p>
      <w:pPr>
        <w:pStyle w:val="EnglishSubtext"/>
      </w:pPr>
      <w:r>
        <w:t>The course sometimes uses the direct comma syntax in FROM. It works, but JOIN ... ON is clearer because it separates relationships from filters.</w:t>
      </w:r>
    </w:p>
    <w:p>
      <w:pPr>
        <w:pStyle w:val="Heading2"/>
      </w:pPr>
      <w:r>
        <w:t>9.1 INNER JOIN : uniquement les correspondances / matching rows only</w:t>
      </w:r>
    </w:p>
    <w:p>
      <w:pPr>
        <w:pStyle w:val="CodeBlock"/>
        <w:keepLines/>
        <w:shd w:fill="101827"/>
      </w:pPr>
      <w:r>
        <w:t>SELECT a.noma, r.nomr</w:t>
        <w:br/>
        <w:t>FROM animal AS a</w:t>
        <w:br/>
        <w:t>INNER JOIN race AS r ON r.numr = a.numr;</w:t>
      </w:r>
    </w:p>
    <w:p>
      <w:pPr>
        <w:pStyle w:val="Heading2"/>
      </w:pPr>
      <w:r>
        <w:t>9.2 LEFT JOIN : conserver toute la table gauche / keep every left-row</w:t>
      </w:r>
    </w:p>
    <w:p>
      <w:pPr>
        <w:pStyle w:val="CodeBlock"/>
        <w:keepLines/>
        <w:shd w:fill="101827"/>
      </w:pPr>
      <w:r>
        <w:t>SELECT r.nomr, COUNT(a.numa) AS nb_animaux</w:t>
        <w:br/>
        <w:t>FROM race AS r</w:t>
        <w:br/>
        <w:t>LEFT JOIN animal AS a ON a.numr = r.numr</w:t>
        <w:br/>
        <w:t>GROUP BY r.numr, r.nomr;</w:t>
      </w:r>
    </w:p>
    <w:p>
      <w:pPr/>
      <w:r>
        <w:rPr>
          <w:b w:val="0"/>
        </w:rPr>
        <w:t>COUNT(a.numa) donne 0 pour une race sans animal. COUNT(*) donnerait 1 à cause de la ligne conservée par LEFT JOIN.</w:t>
      </w:r>
    </w:p>
    <w:p>
      <w:pPr>
        <w:pStyle w:val="EnglishSubtext"/>
      </w:pPr>
      <w:r>
        <w:t>COUNT(a.numa) returns 0 for a breed with no animal. COUNT(*) would return 1 because LEFT JOIN preserves one row.</w:t>
      </w:r>
    </w:p>
    <w:p>
      <w:pPr>
        <w:pStyle w:val="Heading2"/>
      </w:pPr>
      <w:r>
        <w:t>9.3 Ancienne syntaxe directe / Old direct syntax</w:t>
      </w:r>
    </w:p>
    <w:p>
      <w:pPr>
        <w:pStyle w:val="CodeBlock"/>
        <w:keepLines/>
        <w:shd w:fill="101827"/>
      </w:pPr>
      <w:r>
        <w:t>SELECT a.noma, r.nomr</w:t>
        <w:br/>
        <w:t>FROM animal AS a, race AS r</w:t>
        <w:br/>
        <w:t>WHERE r.numr = a.numr;</w:t>
      </w:r>
    </w:p>
    <w:p>
      <w:pPr>
        <w:pStyle w:val="Callout"/>
        <w:shd w:fill="EAF0FF"/>
      </w:pPr>
      <w:r>
        <w:rPr>
          <w:b/>
        </w:rPr>
        <w:t>Pour l’examen : maîtrisez INNER JOIN, LEFT JOIN et la syntaxe directe. Inutile d’investir beaucoup de temps dans RIGHT JOIN ou les jointures complexes si elles ne sont pas demandées.</w:t>
      </w:r>
      <w:r>
        <w:br/>
      </w:r>
      <w:r>
        <w:rPr>
          <w:i/>
          <w:color w:val="505A69"/>
        </w:rPr>
        <w:t>For the exam: master INNER JOIN, LEFT JOIN, and the direct syntax. Do not spend much time on RIGHT JOIN or complex joins unless required.</w:t>
      </w:r>
    </w:p>
    <w:p>
      <w:pPr>
        <w:pStyle w:val="Heading1"/>
      </w:pPr>
      <w:r>
        <w:t>10. LDD/DDL : bases, tables, colonnes et contraintes</w:t>
      </w:r>
    </w:p>
    <w:p>
      <w:pPr>
        <w:pStyle w:val="Heading2"/>
      </w:pPr>
      <w:r>
        <w:t>10.1 Base de données / Database</w:t>
      </w:r>
    </w:p>
    <w:p>
      <w:pPr>
        <w:pStyle w:val="CodeBlock"/>
        <w:keepLines/>
        <w:shd w:fill="101827"/>
      </w:pPr>
      <w:r>
        <w:t>DROP DATABASE IF EXISTS ldd;</w:t>
        <w:br/>
        <w:t>CREATE DATABASE ldd;</w:t>
        <w:br/>
        <w:t>USE ldd;</w:t>
      </w:r>
    </w:p>
    <w:p>
      <w:pPr>
        <w:pStyle w:val="Heading2"/>
      </w:pPr>
      <w:r>
        <w:t>10.2 CREATE TABLE</w:t>
      </w:r>
    </w:p>
    <w:p>
      <w:pPr>
        <w:pStyle w:val="CodeBlock"/>
        <w:keepLines/>
        <w:shd w:fill="101827"/>
      </w:pPr>
      <w:r>
        <w:t>CREATE TABLE assistant (</w:t>
        <w:br/>
        <w:t xml:space="preserve">    numas INT NOT NULL AUTO_INCREMENT,</w:t>
        <w:br/>
        <w:t xml:space="preserve">    nomas VARCHAR(20) NOT NULL,</w:t>
        <w:br/>
        <w:t xml:space="preserve">    mail VARCHAR(70) NOT NULL,</w:t>
        <w:br/>
        <w:t xml:space="preserve">    numv INT NOT NULL,</w:t>
        <w:br/>
        <w:t xml:space="preserve">    CONSTRAINT pk_assistant PRIMARY KEY (numas),</w:t>
        <w:br/>
        <w:t xml:space="preserve">    CONSTRAINT uq_assistant_mail UNIQUE (mail),</w:t>
        <w:br/>
        <w:t xml:space="preserve">    CONSTRAINT fk_assistant_veterinaire</w:t>
        <w:br/>
        <w:t xml:space="preserve">        FOREIGN KEY (numv) REFERENCES veterinaire(numv)</w:t>
        <w:br/>
        <w:t>);</w:t>
      </w:r>
    </w:p>
    <w:p>
      <w:pPr>
        <w:pStyle w:val="Heading2"/>
      </w:pPr>
      <w:r>
        <w:t>10.3 Types essentiels / Essential types</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1757"/>
            <w:shd w:fill="17365D"/>
            <w:vAlign w:val="center"/>
            <w:tcMar>
              <w:top w:w="70" w:type="dxa"/>
              <w:start w:w="80" w:type="dxa"/>
              <w:bottom w:w="70" w:type="dxa"/>
              <w:end w:w="80" w:type="dxa"/>
            </w:tcMar>
          </w:tcPr>
          <w:p>
            <w:r>
              <w:rPr>
                <w:b/>
                <w:color w:val="FFFFFF"/>
                <w:sz w:val="15"/>
              </w:rPr>
              <w:t>Type</w:t>
            </w:r>
          </w:p>
        </w:tc>
        <w:tc>
          <w:tcPr>
            <w:tcW w:type="dxa" w:w="2551"/>
            <w:shd w:fill="17365D"/>
            <w:vAlign w:val="center"/>
            <w:tcMar>
              <w:top w:w="70" w:type="dxa"/>
              <w:start w:w="80" w:type="dxa"/>
              <w:bottom w:w="70" w:type="dxa"/>
              <w:end w:w="80" w:type="dxa"/>
            </w:tcMar>
          </w:tcPr>
          <w:p>
            <w:r>
              <w:rPr>
                <w:b/>
                <w:color w:val="FFFFFF"/>
                <w:sz w:val="15"/>
              </w:rPr>
              <w:t>FR</w:t>
            </w:r>
          </w:p>
        </w:tc>
        <w:tc>
          <w:tcPr>
            <w:tcW w:type="dxa" w:w="2608"/>
            <w:shd w:fill="17365D"/>
            <w:vAlign w:val="center"/>
            <w:tcMar>
              <w:top w:w="70" w:type="dxa"/>
              <w:start w:w="80" w:type="dxa"/>
              <w:bottom w:w="70" w:type="dxa"/>
              <w:end w:w="80" w:type="dxa"/>
            </w:tcMar>
          </w:tcPr>
          <w:p>
            <w:r>
              <w:rPr>
                <w:b/>
                <w:color w:val="FFFFFF"/>
                <w:sz w:val="15"/>
              </w:rPr>
              <w:t>EN</w:t>
            </w:r>
          </w:p>
        </w:tc>
        <w:tc>
          <w:tcPr>
            <w:tcW w:type="dxa" w:w="2721"/>
            <w:shd w:fill="17365D"/>
            <w:vAlign w:val="center"/>
            <w:tcMar>
              <w:top w:w="70" w:type="dxa"/>
              <w:start w:w="80" w:type="dxa"/>
              <w:bottom w:w="70" w:type="dxa"/>
              <w:end w:w="80" w:type="dxa"/>
            </w:tcMar>
          </w:tcPr>
          <w:p>
            <w:r>
              <w:rPr>
                <w:b/>
                <w:color w:val="FFFFFF"/>
                <w:sz w:val="15"/>
              </w:rPr>
              <w:t>Exemple</w:t>
            </w:r>
          </w:p>
        </w:tc>
      </w:tr>
      <w:tr>
        <w:tc>
          <w:tcPr>
            <w:tcW w:type="dxa" w:w="1757"/>
            <w:tcMar>
              <w:top w:w="70" w:type="dxa"/>
              <w:start w:w="80" w:type="dxa"/>
              <w:bottom w:w="70" w:type="dxa"/>
              <w:end w:w="80" w:type="dxa"/>
            </w:tcMar>
            <w:vAlign w:val="top"/>
          </w:tcPr>
          <w:p>
            <w:pPr>
              <w:spacing w:after="20"/>
            </w:pPr>
            <w:r>
              <w:rPr>
                <w:b/>
                <w:sz w:val="15"/>
              </w:rPr>
              <w:t>INT</w:t>
            </w:r>
          </w:p>
        </w:tc>
        <w:tc>
          <w:tcPr>
            <w:tcW w:type="dxa" w:w="2551"/>
            <w:tcMar>
              <w:top w:w="70" w:type="dxa"/>
              <w:start w:w="80" w:type="dxa"/>
              <w:bottom w:w="70" w:type="dxa"/>
              <w:end w:w="80" w:type="dxa"/>
            </w:tcMar>
            <w:vAlign w:val="top"/>
          </w:tcPr>
          <w:p>
            <w:pPr>
              <w:spacing w:after="20"/>
            </w:pPr>
            <w:r>
              <w:rPr>
                <w:sz w:val="15"/>
              </w:rPr>
              <w:t>Entier</w:t>
            </w:r>
          </w:p>
        </w:tc>
        <w:tc>
          <w:tcPr>
            <w:tcW w:type="dxa" w:w="2608"/>
            <w:tcMar>
              <w:top w:w="70" w:type="dxa"/>
              <w:start w:w="80" w:type="dxa"/>
              <w:bottom w:w="70" w:type="dxa"/>
              <w:end w:w="80" w:type="dxa"/>
            </w:tcMar>
            <w:vAlign w:val="top"/>
          </w:tcPr>
          <w:p>
            <w:pPr>
              <w:spacing w:after="20"/>
            </w:pPr>
            <w:r>
              <w:rPr>
                <w:sz w:val="15"/>
              </w:rPr>
              <w:t>Integer</w:t>
            </w:r>
          </w:p>
        </w:tc>
        <w:tc>
          <w:tcPr>
            <w:tcW w:type="dxa" w:w="2721"/>
            <w:tcMar>
              <w:top w:w="70" w:type="dxa"/>
              <w:start w:w="80" w:type="dxa"/>
              <w:bottom w:w="70" w:type="dxa"/>
              <w:end w:w="80" w:type="dxa"/>
            </w:tcMar>
            <w:vAlign w:val="top"/>
          </w:tcPr>
          <w:p>
            <w:pPr>
              <w:spacing w:after="20"/>
            </w:pPr>
            <w:r>
              <w:rPr>
                <w:sz w:val="15"/>
              </w:rPr>
              <w:t>numa INT</w:t>
            </w:r>
          </w:p>
        </w:tc>
      </w:tr>
      <w:tr>
        <w:tc>
          <w:tcPr>
            <w:tcW w:type="dxa" w:w="1757"/>
            <w:tcMar>
              <w:top w:w="70" w:type="dxa"/>
              <w:start w:w="80" w:type="dxa"/>
              <w:bottom w:w="70" w:type="dxa"/>
              <w:end w:w="80" w:type="dxa"/>
            </w:tcMar>
            <w:vAlign w:val="top"/>
            <w:shd w:fill="F5F7FB"/>
          </w:tcPr>
          <w:p>
            <w:pPr>
              <w:spacing w:after="20"/>
            </w:pPr>
            <w:r>
              <w:rPr>
                <w:b/>
                <w:sz w:val="15"/>
              </w:rPr>
              <w:t>DECIMAL(p,s)</w:t>
            </w:r>
          </w:p>
        </w:tc>
        <w:tc>
          <w:tcPr>
            <w:tcW w:type="dxa" w:w="2551"/>
            <w:tcMar>
              <w:top w:w="70" w:type="dxa"/>
              <w:start w:w="80" w:type="dxa"/>
              <w:bottom w:w="70" w:type="dxa"/>
              <w:end w:w="80" w:type="dxa"/>
            </w:tcMar>
            <w:vAlign w:val="top"/>
            <w:shd w:fill="F5F7FB"/>
          </w:tcPr>
          <w:p>
            <w:pPr>
              <w:spacing w:after="20"/>
            </w:pPr>
            <w:r>
              <w:rPr>
                <w:sz w:val="15"/>
              </w:rPr>
              <w:t>Nombre exact avec décimales</w:t>
            </w:r>
          </w:p>
        </w:tc>
        <w:tc>
          <w:tcPr>
            <w:tcW w:type="dxa" w:w="2608"/>
            <w:tcMar>
              <w:top w:w="70" w:type="dxa"/>
              <w:start w:w="80" w:type="dxa"/>
              <w:bottom w:w="70" w:type="dxa"/>
              <w:end w:w="80" w:type="dxa"/>
            </w:tcMar>
            <w:vAlign w:val="top"/>
            <w:shd w:fill="F5F7FB"/>
          </w:tcPr>
          <w:p>
            <w:pPr>
              <w:spacing w:after="20"/>
            </w:pPr>
            <w:r>
              <w:rPr>
                <w:sz w:val="15"/>
              </w:rPr>
              <w:t>Exact decimal</w:t>
            </w:r>
          </w:p>
        </w:tc>
        <w:tc>
          <w:tcPr>
            <w:tcW w:type="dxa" w:w="2721"/>
            <w:tcMar>
              <w:top w:w="70" w:type="dxa"/>
              <w:start w:w="80" w:type="dxa"/>
              <w:bottom w:w="70" w:type="dxa"/>
              <w:end w:w="80" w:type="dxa"/>
            </w:tcMar>
            <w:vAlign w:val="top"/>
            <w:shd w:fill="F5F7FB"/>
          </w:tcPr>
          <w:p>
            <w:pPr>
              <w:spacing w:after="20"/>
            </w:pPr>
            <w:r>
              <w:rPr>
                <w:sz w:val="15"/>
              </w:rPr>
              <w:t>prix DECIMAL(8,2)</w:t>
            </w:r>
          </w:p>
        </w:tc>
      </w:tr>
      <w:tr>
        <w:tc>
          <w:tcPr>
            <w:tcW w:type="dxa" w:w="1757"/>
            <w:tcMar>
              <w:top w:w="70" w:type="dxa"/>
              <w:start w:w="80" w:type="dxa"/>
              <w:bottom w:w="70" w:type="dxa"/>
              <w:end w:w="80" w:type="dxa"/>
            </w:tcMar>
            <w:vAlign w:val="top"/>
          </w:tcPr>
          <w:p>
            <w:pPr>
              <w:spacing w:after="20"/>
            </w:pPr>
            <w:r>
              <w:rPr>
                <w:b/>
                <w:sz w:val="15"/>
              </w:rPr>
              <w:t>VARCHAR(n)</w:t>
            </w:r>
          </w:p>
        </w:tc>
        <w:tc>
          <w:tcPr>
            <w:tcW w:type="dxa" w:w="2551"/>
            <w:tcMar>
              <w:top w:w="70" w:type="dxa"/>
              <w:start w:w="80" w:type="dxa"/>
              <w:bottom w:w="70" w:type="dxa"/>
              <w:end w:w="80" w:type="dxa"/>
            </w:tcMar>
            <w:vAlign w:val="top"/>
          </w:tcPr>
          <w:p>
            <w:pPr>
              <w:spacing w:after="20"/>
            </w:pPr>
            <w:r>
              <w:rPr>
                <w:sz w:val="15"/>
              </w:rPr>
              <w:t>Texte variable</w:t>
            </w:r>
          </w:p>
        </w:tc>
        <w:tc>
          <w:tcPr>
            <w:tcW w:type="dxa" w:w="2608"/>
            <w:tcMar>
              <w:top w:w="70" w:type="dxa"/>
              <w:start w:w="80" w:type="dxa"/>
              <w:bottom w:w="70" w:type="dxa"/>
              <w:end w:w="80" w:type="dxa"/>
            </w:tcMar>
            <w:vAlign w:val="top"/>
          </w:tcPr>
          <w:p>
            <w:pPr>
              <w:spacing w:after="20"/>
            </w:pPr>
            <w:r>
              <w:rPr>
                <w:sz w:val="15"/>
              </w:rPr>
              <w:t>Variable-length text</w:t>
            </w:r>
          </w:p>
        </w:tc>
        <w:tc>
          <w:tcPr>
            <w:tcW w:type="dxa" w:w="2721"/>
            <w:tcMar>
              <w:top w:w="70" w:type="dxa"/>
              <w:start w:w="80" w:type="dxa"/>
              <w:bottom w:w="70" w:type="dxa"/>
              <w:end w:w="80" w:type="dxa"/>
            </w:tcMar>
            <w:vAlign w:val="top"/>
          </w:tcPr>
          <w:p>
            <w:pPr>
              <w:spacing w:after="20"/>
            </w:pPr>
            <w:r>
              <w:rPr>
                <w:sz w:val="15"/>
              </w:rPr>
              <w:t>nom VARCHAR(40)</w:t>
            </w:r>
          </w:p>
        </w:tc>
      </w:tr>
      <w:tr>
        <w:tc>
          <w:tcPr>
            <w:tcW w:type="dxa" w:w="1757"/>
            <w:tcMar>
              <w:top w:w="70" w:type="dxa"/>
              <w:start w:w="80" w:type="dxa"/>
              <w:bottom w:w="70" w:type="dxa"/>
              <w:end w:w="80" w:type="dxa"/>
            </w:tcMar>
            <w:vAlign w:val="top"/>
            <w:shd w:fill="F5F7FB"/>
          </w:tcPr>
          <w:p>
            <w:pPr>
              <w:spacing w:after="20"/>
            </w:pPr>
            <w:r>
              <w:rPr>
                <w:b/>
                <w:sz w:val="15"/>
              </w:rPr>
              <w:t>CHAR(n)</w:t>
            </w:r>
          </w:p>
        </w:tc>
        <w:tc>
          <w:tcPr>
            <w:tcW w:type="dxa" w:w="2551"/>
            <w:tcMar>
              <w:top w:w="70" w:type="dxa"/>
              <w:start w:w="80" w:type="dxa"/>
              <w:bottom w:w="70" w:type="dxa"/>
              <w:end w:w="80" w:type="dxa"/>
            </w:tcMar>
            <w:vAlign w:val="top"/>
            <w:shd w:fill="F5F7FB"/>
          </w:tcPr>
          <w:p>
            <w:pPr>
              <w:spacing w:after="20"/>
            </w:pPr>
            <w:r>
              <w:rPr>
                <w:sz w:val="15"/>
              </w:rPr>
              <w:t>Texte de longueur fixe</w:t>
            </w:r>
          </w:p>
        </w:tc>
        <w:tc>
          <w:tcPr>
            <w:tcW w:type="dxa" w:w="2608"/>
            <w:tcMar>
              <w:top w:w="70" w:type="dxa"/>
              <w:start w:w="80" w:type="dxa"/>
              <w:bottom w:w="70" w:type="dxa"/>
              <w:end w:w="80" w:type="dxa"/>
            </w:tcMar>
            <w:vAlign w:val="top"/>
            <w:shd w:fill="F5F7FB"/>
          </w:tcPr>
          <w:p>
            <w:pPr>
              <w:spacing w:after="20"/>
            </w:pPr>
            <w:r>
              <w:rPr>
                <w:sz w:val="15"/>
              </w:rPr>
              <w:t>Fixed-length text</w:t>
            </w:r>
          </w:p>
        </w:tc>
        <w:tc>
          <w:tcPr>
            <w:tcW w:type="dxa" w:w="2721"/>
            <w:tcMar>
              <w:top w:w="70" w:type="dxa"/>
              <w:start w:w="80" w:type="dxa"/>
              <w:bottom w:w="70" w:type="dxa"/>
              <w:end w:w="80" w:type="dxa"/>
            </w:tcMar>
            <w:vAlign w:val="top"/>
            <w:shd w:fill="F5F7FB"/>
          </w:tcPr>
          <w:p>
            <w:pPr>
              <w:spacing w:after="20"/>
            </w:pPr>
            <w:r>
              <w:rPr>
                <w:sz w:val="15"/>
              </w:rPr>
              <w:t>cp CHAR(5)</w:t>
            </w:r>
          </w:p>
        </w:tc>
      </w:tr>
      <w:tr>
        <w:tc>
          <w:tcPr>
            <w:tcW w:type="dxa" w:w="1757"/>
            <w:tcMar>
              <w:top w:w="70" w:type="dxa"/>
              <w:start w:w="80" w:type="dxa"/>
              <w:bottom w:w="70" w:type="dxa"/>
              <w:end w:w="80" w:type="dxa"/>
            </w:tcMar>
            <w:vAlign w:val="top"/>
          </w:tcPr>
          <w:p>
            <w:pPr>
              <w:spacing w:after="20"/>
            </w:pPr>
            <w:r>
              <w:rPr>
                <w:b/>
                <w:sz w:val="15"/>
              </w:rPr>
              <w:t>DATE</w:t>
            </w:r>
          </w:p>
        </w:tc>
        <w:tc>
          <w:tcPr>
            <w:tcW w:type="dxa" w:w="2551"/>
            <w:tcMar>
              <w:top w:w="70" w:type="dxa"/>
              <w:start w:w="80" w:type="dxa"/>
              <w:bottom w:w="70" w:type="dxa"/>
              <w:end w:w="80" w:type="dxa"/>
            </w:tcMar>
            <w:vAlign w:val="top"/>
          </w:tcPr>
          <w:p>
            <w:pPr>
              <w:spacing w:after="20"/>
            </w:pPr>
            <w:r>
              <w:rPr>
                <w:sz w:val="15"/>
              </w:rPr>
              <w:t>Date YYYY-MM-DD</w:t>
            </w:r>
          </w:p>
        </w:tc>
        <w:tc>
          <w:tcPr>
            <w:tcW w:type="dxa" w:w="2608"/>
            <w:tcMar>
              <w:top w:w="70" w:type="dxa"/>
              <w:start w:w="80" w:type="dxa"/>
              <w:bottom w:w="70" w:type="dxa"/>
              <w:end w:w="80" w:type="dxa"/>
            </w:tcMar>
            <w:vAlign w:val="top"/>
          </w:tcPr>
          <w:p>
            <w:pPr>
              <w:spacing w:after="20"/>
            </w:pPr>
            <w:r>
              <w:rPr>
                <w:sz w:val="15"/>
              </w:rPr>
              <w:t>Date</w:t>
            </w:r>
          </w:p>
        </w:tc>
        <w:tc>
          <w:tcPr>
            <w:tcW w:type="dxa" w:w="2721"/>
            <w:tcMar>
              <w:top w:w="70" w:type="dxa"/>
              <w:start w:w="80" w:type="dxa"/>
              <w:bottom w:w="70" w:type="dxa"/>
              <w:end w:w="80" w:type="dxa"/>
            </w:tcMar>
            <w:vAlign w:val="top"/>
          </w:tcPr>
          <w:p>
            <w:pPr>
              <w:spacing w:after="20"/>
            </w:pPr>
            <w:r>
              <w:rPr>
                <w:sz w:val="15"/>
              </w:rPr>
              <w:t>datec DATE</w:t>
            </w:r>
          </w:p>
        </w:tc>
      </w:tr>
      <w:tr>
        <w:tc>
          <w:tcPr>
            <w:tcW w:type="dxa" w:w="1757"/>
            <w:tcMar>
              <w:top w:w="70" w:type="dxa"/>
              <w:start w:w="80" w:type="dxa"/>
              <w:bottom w:w="70" w:type="dxa"/>
              <w:end w:w="80" w:type="dxa"/>
            </w:tcMar>
            <w:vAlign w:val="top"/>
            <w:shd w:fill="F5F7FB"/>
          </w:tcPr>
          <w:p>
            <w:pPr>
              <w:spacing w:after="20"/>
            </w:pPr>
            <w:r>
              <w:rPr>
                <w:b/>
                <w:sz w:val="15"/>
              </w:rPr>
              <w:t>TIME</w:t>
            </w:r>
          </w:p>
        </w:tc>
        <w:tc>
          <w:tcPr>
            <w:tcW w:type="dxa" w:w="2551"/>
            <w:tcMar>
              <w:top w:w="70" w:type="dxa"/>
              <w:start w:w="80" w:type="dxa"/>
              <w:bottom w:w="70" w:type="dxa"/>
              <w:end w:w="80" w:type="dxa"/>
            </w:tcMar>
            <w:vAlign w:val="top"/>
            <w:shd w:fill="F5F7FB"/>
          </w:tcPr>
          <w:p>
            <w:pPr>
              <w:spacing w:after="20"/>
            </w:pPr>
            <w:r>
              <w:rPr>
                <w:sz w:val="15"/>
              </w:rPr>
              <w:t>Heure</w:t>
            </w:r>
          </w:p>
        </w:tc>
        <w:tc>
          <w:tcPr>
            <w:tcW w:type="dxa" w:w="2608"/>
            <w:tcMar>
              <w:top w:w="70" w:type="dxa"/>
              <w:start w:w="80" w:type="dxa"/>
              <w:bottom w:w="70" w:type="dxa"/>
              <w:end w:w="80" w:type="dxa"/>
            </w:tcMar>
            <w:vAlign w:val="top"/>
            <w:shd w:fill="F5F7FB"/>
          </w:tcPr>
          <w:p>
            <w:pPr>
              <w:spacing w:after="20"/>
            </w:pPr>
            <w:r>
              <w:rPr>
                <w:sz w:val="15"/>
              </w:rPr>
              <w:t>Time</w:t>
            </w:r>
          </w:p>
        </w:tc>
        <w:tc>
          <w:tcPr>
            <w:tcW w:type="dxa" w:w="2721"/>
            <w:tcMar>
              <w:top w:w="70" w:type="dxa"/>
              <w:start w:w="80" w:type="dxa"/>
              <w:bottom w:w="70" w:type="dxa"/>
              <w:end w:w="80" w:type="dxa"/>
            </w:tcMar>
            <w:vAlign w:val="top"/>
            <w:shd w:fill="F5F7FB"/>
          </w:tcPr>
          <w:p>
            <w:pPr>
              <w:spacing w:after="20"/>
            </w:pPr>
            <w:r>
              <w:rPr>
                <w:sz w:val="15"/>
              </w:rPr>
              <w:t>heurec TIME</w:t>
            </w:r>
          </w:p>
        </w:tc>
      </w:tr>
      <w:tr>
        <w:tc>
          <w:tcPr>
            <w:tcW w:type="dxa" w:w="1757"/>
            <w:tcMar>
              <w:top w:w="70" w:type="dxa"/>
              <w:start w:w="80" w:type="dxa"/>
              <w:bottom w:w="70" w:type="dxa"/>
              <w:end w:w="80" w:type="dxa"/>
            </w:tcMar>
            <w:vAlign w:val="top"/>
          </w:tcPr>
          <w:p>
            <w:pPr>
              <w:spacing w:after="20"/>
            </w:pPr>
            <w:r>
              <w:rPr>
                <w:b/>
                <w:sz w:val="15"/>
              </w:rPr>
              <w:t>ENUM(...)</w:t>
            </w:r>
          </w:p>
        </w:tc>
        <w:tc>
          <w:tcPr>
            <w:tcW w:type="dxa" w:w="2551"/>
            <w:tcMar>
              <w:top w:w="70" w:type="dxa"/>
              <w:start w:w="80" w:type="dxa"/>
              <w:bottom w:w="70" w:type="dxa"/>
              <w:end w:w="80" w:type="dxa"/>
            </w:tcMar>
            <w:vAlign w:val="top"/>
          </w:tcPr>
          <w:p>
            <w:pPr>
              <w:spacing w:after="20"/>
            </w:pPr>
            <w:r>
              <w:rPr>
                <w:sz w:val="15"/>
              </w:rPr>
              <w:t>Une valeur parmi une liste</w:t>
            </w:r>
          </w:p>
        </w:tc>
        <w:tc>
          <w:tcPr>
            <w:tcW w:type="dxa" w:w="2608"/>
            <w:tcMar>
              <w:top w:w="70" w:type="dxa"/>
              <w:start w:w="80" w:type="dxa"/>
              <w:bottom w:w="70" w:type="dxa"/>
              <w:end w:w="80" w:type="dxa"/>
            </w:tcMar>
            <w:vAlign w:val="top"/>
          </w:tcPr>
          <w:p>
            <w:pPr>
              <w:spacing w:after="20"/>
            </w:pPr>
            <w:r>
              <w:rPr>
                <w:sz w:val="15"/>
              </w:rPr>
              <w:t>One value from a list</w:t>
            </w:r>
          </w:p>
        </w:tc>
        <w:tc>
          <w:tcPr>
            <w:tcW w:type="dxa" w:w="2721"/>
            <w:tcMar>
              <w:top w:w="70" w:type="dxa"/>
              <w:start w:w="80" w:type="dxa"/>
              <w:bottom w:w="70" w:type="dxa"/>
              <w:end w:w="80" w:type="dxa"/>
            </w:tcMar>
            <w:vAlign w:val="top"/>
          </w:tcPr>
          <w:p>
            <w:pPr>
              <w:spacing w:after="20"/>
            </w:pPr>
            <w:r>
              <w:rPr>
                <w:sz w:val="15"/>
              </w:rPr>
              <w:t>civilite ENUM('MADAME','MONSIEUR')</w:t>
            </w:r>
          </w:p>
        </w:tc>
      </w:tr>
    </w:tbl>
    <w:p/>
    <w:p>
      <w:pPr>
        <w:pStyle w:val="Callout"/>
        <w:shd w:fill="FFF2D9"/>
      </w:pPr>
      <w:r>
        <w:rPr>
          <w:b/>
        </w:rPr>
        <w:t>Un téléphone doit être VARCHAR ou CHAR, pas INT : il peut commencer par 0 et contenir +, espaces ou tirets.</w:t>
      </w:r>
      <w:r>
        <w:br/>
      </w:r>
      <w:r>
        <w:rPr>
          <w:i/>
          <w:color w:val="505A69"/>
        </w:rPr>
        <w:t>A phone number should be VARCHAR or CHAR, not INT: it may start with 0 and contain +, spaces, or dashes.</w:t>
      </w:r>
    </w:p>
    <w:p>
      <w:pPr>
        <w:pStyle w:val="Heading2"/>
      </w:pPr>
      <w:r>
        <w:t>10.4 Contraintes / Constraints</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1871"/>
            <w:shd w:fill="17365D"/>
            <w:vAlign w:val="center"/>
            <w:tcMar>
              <w:top w:w="70" w:type="dxa"/>
              <w:start w:w="80" w:type="dxa"/>
              <w:bottom w:w="70" w:type="dxa"/>
              <w:end w:w="80" w:type="dxa"/>
            </w:tcMar>
          </w:tcPr>
          <w:p>
            <w:r>
              <w:rPr>
                <w:b/>
                <w:color w:val="FFFFFF"/>
                <w:sz w:val="15"/>
              </w:rPr>
              <w:t>Contrainte</w:t>
            </w:r>
          </w:p>
        </w:tc>
        <w:tc>
          <w:tcPr>
            <w:tcW w:type="dxa" w:w="4082"/>
            <w:shd w:fill="17365D"/>
            <w:vAlign w:val="center"/>
            <w:tcMar>
              <w:top w:w="70" w:type="dxa"/>
              <w:start w:w="80" w:type="dxa"/>
              <w:bottom w:w="70" w:type="dxa"/>
              <w:end w:w="80" w:type="dxa"/>
            </w:tcMar>
          </w:tcPr>
          <w:p>
            <w:r>
              <w:rPr>
                <w:b/>
                <w:color w:val="FFFFFF"/>
                <w:sz w:val="15"/>
              </w:rPr>
              <w:t>Effet / Effect</w:t>
            </w:r>
          </w:p>
        </w:tc>
        <w:tc>
          <w:tcPr>
            <w:tcW w:type="dxa" w:w="3402"/>
            <w:shd w:fill="17365D"/>
            <w:vAlign w:val="center"/>
            <w:tcMar>
              <w:top w:w="70" w:type="dxa"/>
              <w:start w:w="80" w:type="dxa"/>
              <w:bottom w:w="70" w:type="dxa"/>
              <w:end w:w="80" w:type="dxa"/>
            </w:tcMar>
          </w:tcPr>
          <w:p>
            <w:r>
              <w:rPr>
                <w:b/>
                <w:color w:val="FFFFFF"/>
                <w:sz w:val="15"/>
              </w:rPr>
              <w:t>Forme / Form</w:t>
            </w:r>
          </w:p>
        </w:tc>
      </w:tr>
      <w:tr>
        <w:tc>
          <w:tcPr>
            <w:tcW w:type="dxa" w:w="1871"/>
            <w:tcMar>
              <w:top w:w="70" w:type="dxa"/>
              <w:start w:w="80" w:type="dxa"/>
              <w:bottom w:w="70" w:type="dxa"/>
              <w:end w:w="80" w:type="dxa"/>
            </w:tcMar>
            <w:vAlign w:val="top"/>
          </w:tcPr>
          <w:p>
            <w:pPr>
              <w:spacing w:after="20"/>
            </w:pPr>
            <w:r>
              <w:rPr>
                <w:b/>
                <w:sz w:val="15"/>
              </w:rPr>
              <w:t>NOT NULL</w:t>
            </w:r>
          </w:p>
        </w:tc>
        <w:tc>
          <w:tcPr>
            <w:tcW w:type="dxa" w:w="4082"/>
            <w:tcMar>
              <w:top w:w="70" w:type="dxa"/>
              <w:start w:w="80" w:type="dxa"/>
              <w:bottom w:w="70" w:type="dxa"/>
              <w:end w:w="80" w:type="dxa"/>
            </w:tcMar>
            <w:vAlign w:val="top"/>
          </w:tcPr>
          <w:p>
            <w:pPr>
              <w:spacing w:after="20"/>
            </w:pPr>
            <w:r>
              <w:rPr>
                <w:sz w:val="15"/>
              </w:rPr>
              <w:t>Valeur obligatoire / Required value</w:t>
            </w:r>
          </w:p>
        </w:tc>
        <w:tc>
          <w:tcPr>
            <w:tcW w:type="dxa" w:w="3402"/>
            <w:tcMar>
              <w:top w:w="70" w:type="dxa"/>
              <w:start w:w="80" w:type="dxa"/>
              <w:bottom w:w="70" w:type="dxa"/>
              <w:end w:w="80" w:type="dxa"/>
            </w:tcMar>
            <w:vAlign w:val="top"/>
          </w:tcPr>
          <w:p>
            <w:pPr>
              <w:spacing w:after="20"/>
            </w:pPr>
            <w:r>
              <w:rPr>
                <w:sz w:val="15"/>
              </w:rPr>
              <w:t>mail VARCHAR(70) NOT NULL</w:t>
            </w:r>
          </w:p>
        </w:tc>
      </w:tr>
      <w:tr>
        <w:tc>
          <w:tcPr>
            <w:tcW w:type="dxa" w:w="1871"/>
            <w:tcMar>
              <w:top w:w="70" w:type="dxa"/>
              <w:start w:w="80" w:type="dxa"/>
              <w:bottom w:w="70" w:type="dxa"/>
              <w:end w:w="80" w:type="dxa"/>
            </w:tcMar>
            <w:vAlign w:val="top"/>
            <w:shd w:fill="F5F7FB"/>
          </w:tcPr>
          <w:p>
            <w:pPr>
              <w:spacing w:after="20"/>
            </w:pPr>
            <w:r>
              <w:rPr>
                <w:b/>
                <w:sz w:val="15"/>
              </w:rPr>
              <w:t>DEFAULT</w:t>
            </w:r>
          </w:p>
        </w:tc>
        <w:tc>
          <w:tcPr>
            <w:tcW w:type="dxa" w:w="4082"/>
            <w:tcMar>
              <w:top w:w="70" w:type="dxa"/>
              <w:start w:w="80" w:type="dxa"/>
              <w:bottom w:w="70" w:type="dxa"/>
              <w:end w:w="80" w:type="dxa"/>
            </w:tcMar>
            <w:vAlign w:val="top"/>
            <w:shd w:fill="F5F7FB"/>
          </w:tcPr>
          <w:p>
            <w:pPr>
              <w:spacing w:after="20"/>
            </w:pPr>
            <w:r>
              <w:rPr>
                <w:sz w:val="15"/>
              </w:rPr>
              <w:t>Valeur par défaut / Default value</w:t>
            </w:r>
          </w:p>
        </w:tc>
        <w:tc>
          <w:tcPr>
            <w:tcW w:type="dxa" w:w="3402"/>
            <w:tcMar>
              <w:top w:w="70" w:type="dxa"/>
              <w:start w:w="80" w:type="dxa"/>
              <w:bottom w:w="70" w:type="dxa"/>
              <w:end w:w="80" w:type="dxa"/>
            </w:tcMar>
            <w:vAlign w:val="top"/>
            <w:shd w:fill="F5F7FB"/>
          </w:tcPr>
          <w:p>
            <w:pPr>
              <w:spacing w:after="20"/>
            </w:pPr>
            <w:r>
              <w:rPr>
                <w:sz w:val="15"/>
              </w:rPr>
              <w:t>diplome VARCHAR(20) DEFAULT 'licence'</w:t>
            </w:r>
          </w:p>
        </w:tc>
      </w:tr>
      <w:tr>
        <w:tc>
          <w:tcPr>
            <w:tcW w:type="dxa" w:w="1871"/>
            <w:tcMar>
              <w:top w:w="70" w:type="dxa"/>
              <w:start w:w="80" w:type="dxa"/>
              <w:bottom w:w="70" w:type="dxa"/>
              <w:end w:w="80" w:type="dxa"/>
            </w:tcMar>
            <w:vAlign w:val="top"/>
          </w:tcPr>
          <w:p>
            <w:pPr>
              <w:spacing w:after="20"/>
            </w:pPr>
            <w:r>
              <w:rPr>
                <w:b/>
                <w:sz w:val="15"/>
              </w:rPr>
              <w:t>PRIMARY KEY</w:t>
            </w:r>
          </w:p>
        </w:tc>
        <w:tc>
          <w:tcPr>
            <w:tcW w:type="dxa" w:w="4082"/>
            <w:tcMar>
              <w:top w:w="70" w:type="dxa"/>
              <w:start w:w="80" w:type="dxa"/>
              <w:bottom w:w="70" w:type="dxa"/>
              <w:end w:w="80" w:type="dxa"/>
            </w:tcMar>
            <w:vAlign w:val="top"/>
          </w:tcPr>
          <w:p>
            <w:pPr>
              <w:spacing w:after="20"/>
            </w:pPr>
            <w:r>
              <w:rPr>
                <w:sz w:val="15"/>
              </w:rPr>
              <w:t>Identifie chaque ligne / Identifies each row</w:t>
            </w:r>
          </w:p>
        </w:tc>
        <w:tc>
          <w:tcPr>
            <w:tcW w:type="dxa" w:w="3402"/>
            <w:tcMar>
              <w:top w:w="70" w:type="dxa"/>
              <w:start w:w="80" w:type="dxa"/>
              <w:bottom w:w="70" w:type="dxa"/>
              <w:end w:w="80" w:type="dxa"/>
            </w:tcMar>
            <w:vAlign w:val="top"/>
          </w:tcPr>
          <w:p>
            <w:pPr>
              <w:spacing w:after="20"/>
            </w:pPr>
            <w:r>
              <w:rPr>
                <w:sz w:val="15"/>
              </w:rPr>
              <w:t>CONSTRAINT pk_x PRIMARY KEY(id)</w:t>
            </w:r>
          </w:p>
        </w:tc>
      </w:tr>
      <w:tr>
        <w:tc>
          <w:tcPr>
            <w:tcW w:type="dxa" w:w="1871"/>
            <w:tcMar>
              <w:top w:w="70" w:type="dxa"/>
              <w:start w:w="80" w:type="dxa"/>
              <w:bottom w:w="70" w:type="dxa"/>
              <w:end w:w="80" w:type="dxa"/>
            </w:tcMar>
            <w:vAlign w:val="top"/>
            <w:shd w:fill="F5F7FB"/>
          </w:tcPr>
          <w:p>
            <w:pPr>
              <w:spacing w:after="20"/>
            </w:pPr>
            <w:r>
              <w:rPr>
                <w:b/>
                <w:sz w:val="15"/>
              </w:rPr>
              <w:t>FOREIGN KEY</w:t>
            </w:r>
          </w:p>
        </w:tc>
        <w:tc>
          <w:tcPr>
            <w:tcW w:type="dxa" w:w="4082"/>
            <w:tcMar>
              <w:top w:w="70" w:type="dxa"/>
              <w:start w:w="80" w:type="dxa"/>
              <w:bottom w:w="70" w:type="dxa"/>
              <w:end w:w="80" w:type="dxa"/>
            </w:tcMar>
            <w:vAlign w:val="top"/>
            <w:shd w:fill="F5F7FB"/>
          </w:tcPr>
          <w:p>
            <w:pPr>
              <w:spacing w:after="20"/>
            </w:pPr>
            <w:r>
              <w:rPr>
                <w:sz w:val="15"/>
              </w:rPr>
              <w:t>Intégrité référentielle / Referential integrity</w:t>
            </w:r>
          </w:p>
        </w:tc>
        <w:tc>
          <w:tcPr>
            <w:tcW w:type="dxa" w:w="3402"/>
            <w:tcMar>
              <w:top w:w="70" w:type="dxa"/>
              <w:start w:w="80" w:type="dxa"/>
              <w:bottom w:w="70" w:type="dxa"/>
              <w:end w:w="80" w:type="dxa"/>
            </w:tcMar>
            <w:vAlign w:val="top"/>
            <w:shd w:fill="F5F7FB"/>
          </w:tcPr>
          <w:p>
            <w:pPr>
              <w:spacing w:after="20"/>
            </w:pPr>
            <w:r>
              <w:rPr>
                <w:sz w:val="15"/>
              </w:rPr>
              <w:t>FOREIGN KEY(numv) REFERENCES veterinaire(numv)</w:t>
            </w:r>
          </w:p>
        </w:tc>
      </w:tr>
      <w:tr>
        <w:tc>
          <w:tcPr>
            <w:tcW w:type="dxa" w:w="1871"/>
            <w:tcMar>
              <w:top w:w="70" w:type="dxa"/>
              <w:start w:w="80" w:type="dxa"/>
              <w:bottom w:w="70" w:type="dxa"/>
              <w:end w:w="80" w:type="dxa"/>
            </w:tcMar>
            <w:vAlign w:val="top"/>
          </w:tcPr>
          <w:p>
            <w:pPr>
              <w:spacing w:after="20"/>
            </w:pPr>
            <w:r>
              <w:rPr>
                <w:b/>
                <w:sz w:val="15"/>
              </w:rPr>
              <w:t>UNIQUE</w:t>
            </w:r>
          </w:p>
        </w:tc>
        <w:tc>
          <w:tcPr>
            <w:tcW w:type="dxa" w:w="4082"/>
            <w:tcMar>
              <w:top w:w="70" w:type="dxa"/>
              <w:start w:w="80" w:type="dxa"/>
              <w:bottom w:w="70" w:type="dxa"/>
              <w:end w:w="80" w:type="dxa"/>
            </w:tcMar>
            <w:vAlign w:val="top"/>
          </w:tcPr>
          <w:p>
            <w:pPr>
              <w:spacing w:after="20"/>
            </w:pPr>
            <w:r>
              <w:rPr>
                <w:sz w:val="15"/>
              </w:rPr>
              <w:t>Interdit les doublons non NULL / Prevents duplicate non-NULL values</w:t>
            </w:r>
          </w:p>
        </w:tc>
        <w:tc>
          <w:tcPr>
            <w:tcW w:type="dxa" w:w="3402"/>
            <w:tcMar>
              <w:top w:w="70" w:type="dxa"/>
              <w:start w:w="80" w:type="dxa"/>
              <w:bottom w:w="70" w:type="dxa"/>
              <w:end w:w="80" w:type="dxa"/>
            </w:tcMar>
            <w:vAlign w:val="top"/>
          </w:tcPr>
          <w:p>
            <w:pPr>
              <w:spacing w:after="20"/>
            </w:pPr>
            <w:r>
              <w:rPr>
                <w:sz w:val="15"/>
              </w:rPr>
              <w:t>CONSTRAINT uq_mail UNIQUE(mail)</w:t>
            </w:r>
          </w:p>
        </w:tc>
      </w:tr>
      <w:tr>
        <w:tc>
          <w:tcPr>
            <w:tcW w:type="dxa" w:w="1871"/>
            <w:tcMar>
              <w:top w:w="70" w:type="dxa"/>
              <w:start w:w="80" w:type="dxa"/>
              <w:bottom w:w="70" w:type="dxa"/>
              <w:end w:w="80" w:type="dxa"/>
            </w:tcMar>
            <w:vAlign w:val="top"/>
            <w:shd w:fill="F5F7FB"/>
          </w:tcPr>
          <w:p>
            <w:pPr>
              <w:spacing w:after="20"/>
            </w:pPr>
            <w:r>
              <w:rPr>
                <w:b/>
                <w:sz w:val="15"/>
              </w:rPr>
              <w:t>CHECK</w:t>
            </w:r>
          </w:p>
        </w:tc>
        <w:tc>
          <w:tcPr>
            <w:tcW w:type="dxa" w:w="4082"/>
            <w:tcMar>
              <w:top w:w="70" w:type="dxa"/>
              <w:start w:w="80" w:type="dxa"/>
              <w:bottom w:w="70" w:type="dxa"/>
              <w:end w:w="80" w:type="dxa"/>
            </w:tcMar>
            <w:vAlign w:val="top"/>
            <w:shd w:fill="F5F7FB"/>
          </w:tcPr>
          <w:p>
            <w:pPr>
              <w:spacing w:after="20"/>
            </w:pPr>
            <w:r>
              <w:rPr>
                <w:sz w:val="15"/>
              </w:rPr>
              <w:t>Vérifie une condition / Checks a condition</w:t>
            </w:r>
          </w:p>
        </w:tc>
        <w:tc>
          <w:tcPr>
            <w:tcW w:type="dxa" w:w="3402"/>
            <w:tcMar>
              <w:top w:w="70" w:type="dxa"/>
              <w:start w:w="80" w:type="dxa"/>
              <w:bottom w:w="70" w:type="dxa"/>
              <w:end w:w="80" w:type="dxa"/>
            </w:tcMar>
            <w:vAlign w:val="top"/>
            <w:shd w:fill="F5F7FB"/>
          </w:tcPr>
          <w:p>
            <w:pPr>
              <w:spacing w:after="20"/>
            </w:pPr>
            <w:r>
              <w:rPr>
                <w:sz w:val="15"/>
              </w:rPr>
              <w:t>CHECK(note BETWEEN 0 AND 20)</w:t>
            </w:r>
          </w:p>
        </w:tc>
      </w:tr>
      <w:tr>
        <w:tc>
          <w:tcPr>
            <w:tcW w:type="dxa" w:w="1871"/>
            <w:tcMar>
              <w:top w:w="70" w:type="dxa"/>
              <w:start w:w="80" w:type="dxa"/>
              <w:bottom w:w="70" w:type="dxa"/>
              <w:end w:w="80" w:type="dxa"/>
            </w:tcMar>
            <w:vAlign w:val="top"/>
          </w:tcPr>
          <w:p>
            <w:pPr>
              <w:spacing w:after="20"/>
            </w:pPr>
            <w:r>
              <w:rPr>
                <w:b/>
                <w:sz w:val="15"/>
              </w:rPr>
              <w:t>AUTO_INCREMENT</w:t>
            </w:r>
          </w:p>
        </w:tc>
        <w:tc>
          <w:tcPr>
            <w:tcW w:type="dxa" w:w="4082"/>
            <w:tcMar>
              <w:top w:w="70" w:type="dxa"/>
              <w:start w:w="80" w:type="dxa"/>
              <w:bottom w:w="70" w:type="dxa"/>
              <w:end w:w="80" w:type="dxa"/>
            </w:tcMar>
            <w:vAlign w:val="top"/>
          </w:tcPr>
          <w:p>
            <w:pPr>
              <w:spacing w:after="20"/>
            </w:pPr>
            <w:r>
              <w:rPr>
                <w:sz w:val="15"/>
              </w:rPr>
              <w:t>Génère une valeur numérique / Generates numeric values</w:t>
            </w:r>
          </w:p>
        </w:tc>
        <w:tc>
          <w:tcPr>
            <w:tcW w:type="dxa" w:w="3402"/>
            <w:tcMar>
              <w:top w:w="70" w:type="dxa"/>
              <w:start w:w="80" w:type="dxa"/>
              <w:bottom w:w="70" w:type="dxa"/>
              <w:end w:w="80" w:type="dxa"/>
            </w:tcMar>
            <w:vAlign w:val="top"/>
          </w:tcPr>
          <w:p>
            <w:pPr>
              <w:spacing w:after="20"/>
            </w:pPr>
            <w:r>
              <w:rPr>
                <w:sz w:val="15"/>
              </w:rPr>
              <w:t>id INT AUTO_INCREMENT</w:t>
            </w:r>
          </w:p>
        </w:tc>
      </w:tr>
    </w:tbl>
    <w:p/>
    <w:p>
      <w:pPr>
        <w:pStyle w:val="Heading2"/>
      </w:pPr>
      <w:r>
        <w:t>10.5 ALTER TABLE : ajouter, modifier, renommer, supprimer</w:t>
      </w:r>
    </w:p>
    <w:p>
      <w:pPr>
        <w:pStyle w:val="CodeBlock"/>
        <w:keepLines/>
        <w:shd w:fill="101827"/>
      </w:pPr>
      <w:r>
        <w:t>ALTER TABLE assistant</w:t>
        <w:br/>
        <w:t>ADD prenomas VARCHAR(20) AFTER nomas,</w:t>
        <w:br/>
        <w:t>ADD mail VARCHAR(70) NOT NULL AFTER prenomas;</w:t>
        <w:br/>
        <w:br/>
        <w:t>ALTER TABLE assistant</w:t>
        <w:br/>
        <w:t>MODIFY tel VARCHAR(20);</w:t>
        <w:br/>
        <w:br/>
        <w:t>ALTER TABLE assistant</w:t>
        <w:br/>
        <w:t>CHANGE nomas nom_assistant VARCHAR(20);</w:t>
        <w:br/>
        <w:br/>
        <w:t>ALTER TABLE assistant</w:t>
        <w:br/>
        <w:t>RENAME stagiaire;</w:t>
        <w:br/>
        <w:br/>
        <w:t>ALTER TABLE stagiaire</w:t>
        <w:br/>
        <w:t>DROP COLUMN tel;</w:t>
      </w:r>
    </w:p>
    <w:p>
      <w:pPr/>
      <w:r>
        <w:rPr>
          <w:b w:val="0"/>
        </w:rPr>
        <w:t>MODIFY change la définition sans renommer. CHANGE renomme et exige de répéter la définition complète du type et des options.</w:t>
      </w:r>
    </w:p>
    <w:p>
      <w:pPr>
        <w:pStyle w:val="EnglishSubtext"/>
      </w:pPr>
      <w:r>
        <w:t>MODIFY changes the definition without renaming. CHANGE renames and requires the full type/options to be repeated.</w:t>
      </w:r>
    </w:p>
    <w:p>
      <w:pPr>
        <w:pStyle w:val="Heading2"/>
      </w:pPr>
      <w:r>
        <w:t>10.6 Ajouter et supprimer des contraintes / Add and drop constraints</w:t>
      </w:r>
    </w:p>
    <w:p>
      <w:pPr>
        <w:pStyle w:val="CodeBlock"/>
        <w:keepLines/>
        <w:shd w:fill="101827"/>
      </w:pPr>
      <w:r>
        <w:t>ALTER TABLE assistant</w:t>
        <w:br/>
        <w:t>ADD CONSTRAINT pk_assistant PRIMARY KEY (numas);</w:t>
        <w:br/>
        <w:br/>
        <w:t>ALTER TABLE assistant</w:t>
        <w:br/>
        <w:t>ADD CONSTRAINT fk_assistant_veterinaire</w:t>
        <w:br/>
        <w:t>FOREIGN KEY (numv) REFERENCES veterinaire(numv);</w:t>
        <w:br/>
        <w:br/>
        <w:t>ALTER TABLE assistant</w:t>
        <w:br/>
        <w:t>ADD CONSTRAINT uq_assistant_mail UNIQUE (mail);</w:t>
        <w:br/>
        <w:br/>
        <w:t>ALTER TABLE eleve</w:t>
        <w:br/>
        <w:t>ADD CONSTRAINT chk_note CHECK (noteg BETWEEN 0 AND 20);</w:t>
      </w:r>
    </w:p>
    <w:tbl>
      <w:tblPr>
        <w:tblStyle w:val="TableGrid"/>
        <w:tblW w:type="auto" w:w="0"/>
        <w:jc w:val="center"/>
        <w:tblLook w:firstColumn="1" w:firstRow="1" w:lastColumn="0" w:lastRow="0" w:noHBand="0" w:noVBand="1" w:val="04A0"/>
      </w:tblPr>
      <w:tblGrid>
        <w:gridCol w:w="5241"/>
        <w:gridCol w:w="5241"/>
      </w:tblGrid>
      <w:tr>
        <w:trPr>
          <w:tblHeader w:val="true"/>
        </w:trPr>
        <w:tc>
          <w:tcPr>
            <w:tcW w:type="dxa" w:w="3402"/>
            <w:shd w:fill="17365D"/>
            <w:vAlign w:val="center"/>
            <w:tcMar>
              <w:top w:w="70" w:type="dxa"/>
              <w:start w:w="80" w:type="dxa"/>
              <w:bottom w:w="70" w:type="dxa"/>
              <w:end w:w="80" w:type="dxa"/>
            </w:tcMar>
          </w:tcPr>
          <w:p>
            <w:r>
              <w:rPr>
                <w:b/>
                <w:color w:val="FFFFFF"/>
                <w:sz w:val="16"/>
              </w:rPr>
              <w:t>À supprimer / To drop</w:t>
            </w:r>
          </w:p>
        </w:tc>
        <w:tc>
          <w:tcPr>
            <w:tcW w:type="dxa" w:w="6066"/>
            <w:shd w:fill="17365D"/>
            <w:vAlign w:val="center"/>
            <w:tcMar>
              <w:top w:w="70" w:type="dxa"/>
              <w:start w:w="80" w:type="dxa"/>
              <w:bottom w:w="70" w:type="dxa"/>
              <w:end w:w="80" w:type="dxa"/>
            </w:tcMar>
          </w:tcPr>
          <w:p>
            <w:r>
              <w:rPr>
                <w:b/>
                <w:color w:val="FFFFFF"/>
                <w:sz w:val="16"/>
              </w:rPr>
              <w:t>Syntaxe MySQL sûre / Safe MySQL syntax</w:t>
            </w:r>
          </w:p>
        </w:tc>
      </w:tr>
      <w:tr>
        <w:tc>
          <w:tcPr>
            <w:tcW w:type="dxa" w:w="3402"/>
            <w:tcMar>
              <w:top w:w="70" w:type="dxa"/>
              <w:start w:w="80" w:type="dxa"/>
              <w:bottom w:w="70" w:type="dxa"/>
              <w:end w:w="80" w:type="dxa"/>
            </w:tcMar>
            <w:vAlign w:val="top"/>
          </w:tcPr>
          <w:p>
            <w:pPr>
              <w:spacing w:after="20"/>
            </w:pPr>
            <w:r>
              <w:rPr>
                <w:b/>
                <w:sz w:val="16"/>
              </w:rPr>
              <w:t>Clé étrangère / Foreign key</w:t>
            </w:r>
          </w:p>
        </w:tc>
        <w:tc>
          <w:tcPr>
            <w:tcW w:type="dxa" w:w="6066"/>
            <w:tcMar>
              <w:top w:w="70" w:type="dxa"/>
              <w:start w:w="80" w:type="dxa"/>
              <w:bottom w:w="70" w:type="dxa"/>
              <w:end w:w="80" w:type="dxa"/>
            </w:tcMar>
            <w:vAlign w:val="top"/>
          </w:tcPr>
          <w:p>
            <w:pPr>
              <w:spacing w:after="20"/>
            </w:pPr>
            <w:r>
              <w:rPr>
                <w:sz w:val="16"/>
              </w:rPr>
              <w:t>ALTER TABLE t DROP FOREIGN KEY fk_nom;</w:t>
            </w:r>
          </w:p>
        </w:tc>
      </w:tr>
      <w:tr>
        <w:tc>
          <w:tcPr>
            <w:tcW w:type="dxa" w:w="3402"/>
            <w:tcMar>
              <w:top w:w="70" w:type="dxa"/>
              <w:start w:w="80" w:type="dxa"/>
              <w:bottom w:w="70" w:type="dxa"/>
              <w:end w:w="80" w:type="dxa"/>
            </w:tcMar>
            <w:vAlign w:val="top"/>
            <w:shd w:fill="F5F7FB"/>
          </w:tcPr>
          <w:p>
            <w:pPr>
              <w:spacing w:after="20"/>
            </w:pPr>
            <w:r>
              <w:rPr>
                <w:b/>
                <w:sz w:val="16"/>
              </w:rPr>
              <w:t>Clé primaire / Primary key</w:t>
            </w:r>
          </w:p>
        </w:tc>
        <w:tc>
          <w:tcPr>
            <w:tcW w:type="dxa" w:w="6066"/>
            <w:tcMar>
              <w:top w:w="70" w:type="dxa"/>
              <w:start w:w="80" w:type="dxa"/>
              <w:bottom w:w="70" w:type="dxa"/>
              <w:end w:w="80" w:type="dxa"/>
            </w:tcMar>
            <w:vAlign w:val="top"/>
            <w:shd w:fill="F5F7FB"/>
          </w:tcPr>
          <w:p>
            <w:pPr>
              <w:spacing w:after="20"/>
            </w:pPr>
            <w:r>
              <w:rPr>
                <w:sz w:val="16"/>
              </w:rPr>
              <w:t>ALTER TABLE t DROP PRIMARY KEY;</w:t>
            </w:r>
          </w:p>
        </w:tc>
      </w:tr>
      <w:tr>
        <w:tc>
          <w:tcPr>
            <w:tcW w:type="dxa" w:w="3402"/>
            <w:tcMar>
              <w:top w:w="70" w:type="dxa"/>
              <w:start w:w="80" w:type="dxa"/>
              <w:bottom w:w="70" w:type="dxa"/>
              <w:end w:w="80" w:type="dxa"/>
            </w:tcMar>
            <w:vAlign w:val="top"/>
          </w:tcPr>
          <w:p>
            <w:pPr>
              <w:spacing w:after="20"/>
            </w:pPr>
            <w:r>
              <w:rPr>
                <w:b/>
                <w:sz w:val="16"/>
              </w:rPr>
              <w:t>UNIQUE</w:t>
            </w:r>
          </w:p>
        </w:tc>
        <w:tc>
          <w:tcPr>
            <w:tcW w:type="dxa" w:w="6066"/>
            <w:tcMar>
              <w:top w:w="70" w:type="dxa"/>
              <w:start w:w="80" w:type="dxa"/>
              <w:bottom w:w="70" w:type="dxa"/>
              <w:end w:w="80" w:type="dxa"/>
            </w:tcMar>
            <w:vAlign w:val="top"/>
          </w:tcPr>
          <w:p>
            <w:pPr>
              <w:spacing w:after="20"/>
            </w:pPr>
            <w:r>
              <w:rPr>
                <w:sz w:val="16"/>
              </w:rPr>
              <w:t>ALTER TABLE t DROP INDEX uq_nom;</w:t>
            </w:r>
          </w:p>
        </w:tc>
      </w:tr>
      <w:tr>
        <w:tc>
          <w:tcPr>
            <w:tcW w:type="dxa" w:w="3402"/>
            <w:tcMar>
              <w:top w:w="70" w:type="dxa"/>
              <w:start w:w="80" w:type="dxa"/>
              <w:bottom w:w="70" w:type="dxa"/>
              <w:end w:w="80" w:type="dxa"/>
            </w:tcMar>
            <w:vAlign w:val="top"/>
            <w:shd w:fill="F5F7FB"/>
          </w:tcPr>
          <w:p>
            <w:pPr>
              <w:spacing w:after="20"/>
            </w:pPr>
            <w:r>
              <w:rPr>
                <w:b/>
                <w:sz w:val="16"/>
              </w:rPr>
              <w:t>CHECK</w:t>
            </w:r>
          </w:p>
        </w:tc>
        <w:tc>
          <w:tcPr>
            <w:tcW w:type="dxa" w:w="6066"/>
            <w:tcMar>
              <w:top w:w="70" w:type="dxa"/>
              <w:start w:w="80" w:type="dxa"/>
              <w:bottom w:w="70" w:type="dxa"/>
              <w:end w:w="80" w:type="dxa"/>
            </w:tcMar>
            <w:vAlign w:val="top"/>
            <w:shd w:fill="F5F7FB"/>
          </w:tcPr>
          <w:p>
            <w:pPr>
              <w:spacing w:after="20"/>
            </w:pPr>
            <w:r>
              <w:rPr>
                <w:sz w:val="16"/>
              </w:rPr>
              <w:t>ALTER TABLE t DROP CHECK chk_nom;</w:t>
            </w:r>
          </w:p>
        </w:tc>
      </w:tr>
      <w:tr>
        <w:tc>
          <w:tcPr>
            <w:tcW w:type="dxa" w:w="3402"/>
            <w:tcMar>
              <w:top w:w="70" w:type="dxa"/>
              <w:start w:w="80" w:type="dxa"/>
              <w:bottom w:w="70" w:type="dxa"/>
              <w:end w:w="80" w:type="dxa"/>
            </w:tcMar>
            <w:vAlign w:val="top"/>
          </w:tcPr>
          <w:p>
            <w:pPr>
              <w:spacing w:after="20"/>
            </w:pPr>
            <w:r>
              <w:rPr>
                <w:b/>
                <w:sz w:val="16"/>
              </w:rPr>
              <w:t>Colonne / Column</w:t>
            </w:r>
          </w:p>
        </w:tc>
        <w:tc>
          <w:tcPr>
            <w:tcW w:type="dxa" w:w="6066"/>
            <w:tcMar>
              <w:top w:w="70" w:type="dxa"/>
              <w:start w:w="80" w:type="dxa"/>
              <w:bottom w:w="70" w:type="dxa"/>
              <w:end w:w="80" w:type="dxa"/>
            </w:tcMar>
            <w:vAlign w:val="top"/>
          </w:tcPr>
          <w:p>
            <w:pPr>
              <w:spacing w:after="20"/>
            </w:pPr>
            <w:r>
              <w:rPr>
                <w:sz w:val="16"/>
              </w:rPr>
              <w:t>ALTER TABLE t DROP COLUMN colonne;</w:t>
            </w:r>
          </w:p>
        </w:tc>
      </w:tr>
    </w:tbl>
    <w:p/>
    <w:p>
      <w:pPr>
        <w:pStyle w:val="Callout"/>
        <w:shd w:fill="FDEAEA"/>
      </w:pPr>
      <w:r>
        <w:rPr>
          <w:b/>
        </w:rPr>
        <w:t>Les notes écrivent parfois DROP CONSTRAINT nom. En MySQL, utilisez la forme spécifique ci-dessus. DROP CONSTRAINT générique n’est pas la réponse la plus sûre.</w:t>
      </w:r>
      <w:r>
        <w:br/>
      </w:r>
      <w:r>
        <w:rPr>
          <w:i/>
          <w:color w:val="505A69"/>
        </w:rPr>
        <w:t>The notes sometimes use DROP CONSTRAINT name. In MySQL, use the constraint-specific form above. Generic DROP CONSTRAINT is not the safest answer.</w:t>
      </w:r>
    </w:p>
    <w:p>
      <w:pPr>
        <w:pStyle w:val="Heading2"/>
      </w:pPr>
      <w:r>
        <w:t>10.7 Contrôles de clés étrangères / Foreign-key checks</w:t>
      </w:r>
    </w:p>
    <w:p>
      <w:pPr>
        <w:pStyle w:val="CodeBlock"/>
        <w:keepLines/>
        <w:shd w:fill="101827"/>
      </w:pPr>
      <w:r>
        <w:t>SET FOREIGN_KEY_CHECKS = 0;</w:t>
        <w:br/>
        <w:t>-- opérations exceptionnelles / exceptional operations</w:t>
        <w:br/>
        <w:t>SET FOREIGN_KEY_CHECKS = 1;</w:t>
      </w:r>
    </w:p>
    <w:p>
      <w:pPr/>
      <w:r>
        <w:rPr>
          <w:b w:val="0"/>
        </w:rPr>
        <w:t>Cette désactivation est limitée à la session sans le mot GLOBAL. Réactivez toujours les contrôles.</w:t>
      </w:r>
    </w:p>
    <w:p>
      <w:pPr>
        <w:pStyle w:val="EnglishSubtext"/>
      </w:pPr>
      <w:r>
        <w:t>Without GLOBAL, this setting is session-scoped. Always re-enable the checks.</w:t>
      </w:r>
    </w:p>
    <w:p>
      <w:pPr>
        <w:pStyle w:val="Heading2"/>
      </w:pPr>
      <w:r>
        <w:t>10.8 Inspection</w:t>
      </w:r>
    </w:p>
    <w:p>
      <w:pPr>
        <w:pStyle w:val="CodeBlock"/>
        <w:keepLines/>
        <w:shd w:fill="101827"/>
      </w:pPr>
      <w:r>
        <w:t>SHOW TABLES;</w:t>
        <w:br/>
        <w:t>DESC assistant;</w:t>
        <w:br/>
        <w:t>SHOW CREATE TABLE assistant;</w:t>
        <w:br/>
        <w:t>SHOW KEYS FROM assistant;</w:t>
        <w:br/>
        <w:t>SELECT * FROM assistant\G</w:t>
      </w:r>
    </w:p>
    <w:p>
      <w:pPr>
        <w:pStyle w:val="Heading1"/>
      </w:pPr>
      <w:r>
        <w:t>11. INSERT, UPDATE, DELETE et copies de tables</w:t>
      </w:r>
    </w:p>
    <w:p>
      <w:pPr>
        <w:pStyle w:val="Heading2"/>
      </w:pPr>
      <w:r>
        <w:t>11.1 INSERT</w:t>
      </w:r>
    </w:p>
    <w:p>
      <w:pPr>
        <w:pStyle w:val="CodeBlock"/>
        <w:keepLines/>
        <w:shd w:fill="101827"/>
      </w:pPr>
      <w:r>
        <w:t>INSERT INTO veterinaire (numv, nomv, prenomv)</w:t>
        <w:br/>
        <w:t>VALUES (1, 'Dupond', 'Richard'),</w:t>
        <w:br/>
        <w:t xml:space="preserve">       (2, 'Durand', 'Albert');</w:t>
        <w:br/>
        <w:br/>
        <w:t>INSERT INTO eleve (nomel) VALUES ('Tutu');</w:t>
      </w:r>
    </w:p>
    <w:p>
      <w:pPr/>
      <w:r>
        <w:rPr>
          <w:b w:val="0"/>
        </w:rPr>
        <w:t>Indiquer explicitement les colonnes rend l’insertion plus sûre. Pour AUTO_INCREMENT, omettez la colonne ou fournissez NULL.</w:t>
      </w:r>
    </w:p>
    <w:p>
      <w:pPr>
        <w:pStyle w:val="EnglishSubtext"/>
      </w:pPr>
      <w:r>
        <w:t>Explicitly listing columns makes insertion safer. For AUTO_INCREMENT, omit the column or provide NULL.</w:t>
      </w:r>
    </w:p>
    <w:p>
      <w:pPr>
        <w:pStyle w:val="Heading2"/>
      </w:pPr>
      <w:r>
        <w:t>11.2 UPDATE</w:t>
      </w:r>
    </w:p>
    <w:p>
      <w:pPr>
        <w:pStyle w:val="CodeBlock"/>
        <w:keepLines/>
        <w:shd w:fill="101827"/>
      </w:pPr>
      <w:r>
        <w:t>UPDATE medicament</w:t>
        <w:br/>
        <w:t>SET prixm = prixm * 1.05</w:t>
        <w:br/>
        <w:t>WHERE numm = 3;</w:t>
      </w:r>
    </w:p>
    <w:p>
      <w:pPr>
        <w:pStyle w:val="Callout"/>
        <w:shd w:fill="FDEAEA"/>
      </w:pPr>
      <w:r>
        <w:rPr>
          <w:b/>
        </w:rPr>
        <w:t>Sans WHERE, UPDATE modifie toutes les lignes. Faites d’abord un SELECT avec le même WHERE.</w:t>
      </w:r>
      <w:r>
        <w:br/>
      </w:r>
      <w:r>
        <w:rPr>
          <w:i/>
          <w:color w:val="505A69"/>
        </w:rPr>
        <w:t>Without WHERE, UPDATE changes every row. First run a SELECT using the same WHERE.</w:t>
      </w:r>
    </w:p>
    <w:p>
      <w:pPr>
        <w:pStyle w:val="Heading2"/>
      </w:pPr>
      <w:r>
        <w:t>11.3 DELETE</w:t>
      </w:r>
    </w:p>
    <w:p>
      <w:pPr>
        <w:pStyle w:val="CodeBlock"/>
        <w:keepLines/>
        <w:shd w:fill="101827"/>
      </w:pPr>
      <w:r>
        <w:t>DELETE FROM soin</w:t>
        <w:br/>
        <w:t>WHERE nums = 10;</w:t>
      </w:r>
    </w:p>
    <w:p>
      <w:pPr>
        <w:pStyle w:val="Callout"/>
        <w:shd w:fill="FDEAEA"/>
      </w:pPr>
      <w:r>
        <w:rPr>
          <w:b/>
        </w:rPr>
        <w:t>Sans WHERE, DELETE supprime toutes les lignes. DROP TABLE supprime la table elle-même.</w:t>
      </w:r>
      <w:r>
        <w:br/>
      </w:r>
      <w:r>
        <w:rPr>
          <w:i/>
          <w:color w:val="505A69"/>
        </w:rPr>
        <w:t>Without WHERE, DELETE removes every row. DROP TABLE removes the table itself.</w:t>
      </w:r>
    </w:p>
    <w:p>
      <w:pPr>
        <w:pStyle w:val="Heading2"/>
      </w:pPr>
      <w:r>
        <w:t>11.4 Copier une table / Copy a table</w:t>
      </w:r>
    </w:p>
    <w:p>
      <w:pPr>
        <w:pStyle w:val="CodeBlock"/>
        <w:keepLines/>
        <w:shd w:fill="101827"/>
      </w:pPr>
      <w:r>
        <w:t>-- Structure seulement / Structure only</w:t>
        <w:br/>
        <w:t>CREATE TABLE stagiaire_copie LIKE stagiaire;</w:t>
        <w:br/>
        <w:br/>
        <w:t>-- Données ensuite / Then data</w:t>
        <w:br/>
        <w:t>INSERT INTO stagiaire_copie</w:t>
        <w:br/>
        <w:t>SELECT * FROM stagiaire;</w:t>
        <w:br/>
        <w:br/>
        <w:t>-- Copie rapide des données, contraintes souvent non conservées</w:t>
        <w:br/>
        <w:t>-- Quick data copy; constraints are often not preserved</w:t>
        <w:br/>
        <w:t>CREATE TABLE animhisto AS</w:t>
        <w:br/>
        <w:t>SELECT * FROM animal;</w:t>
      </w:r>
    </w:p>
    <w:p>
      <w:pPr>
        <w:pStyle w:val="Heading1"/>
      </w:pPr>
      <w:r>
        <w:t>12. Modélisation relationnelle : minimum théorique / Relational modelling essentials</w:t>
      </w:r>
    </w:p>
    <w:p>
      <w:pPr/>
      <w:r>
        <w:rPr>
          <w:b w:val="0"/>
        </w:rPr>
        <w:t>Le MCD décrit le métier avec des entités, propriétés, identifiants, associations et cardinalités. Le MLD transforme ce modèle en relations, clés primaires et clés étrangères. Le modèle physique devient le script SQL.</w:t>
      </w:r>
    </w:p>
    <w:p>
      <w:pPr>
        <w:pStyle w:val="EnglishSubtext"/>
      </w:pPr>
      <w:r>
        <w:t>The conceptual model describes the business using entities, properties, identifiers, relationships, and cardinalities. The logical model turns it into relations, primary keys, and foreign keys. The physical model becomes SQL.</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2324"/>
            <w:shd w:fill="17365D"/>
            <w:vAlign w:val="center"/>
            <w:tcMar>
              <w:top w:w="70" w:type="dxa"/>
              <w:start w:w="80" w:type="dxa"/>
              <w:bottom w:w="70" w:type="dxa"/>
              <w:end w:w="80" w:type="dxa"/>
            </w:tcMar>
          </w:tcPr>
          <w:p>
            <w:r>
              <w:rPr>
                <w:b/>
                <w:color w:val="FFFFFF"/>
                <w:sz w:val="15"/>
              </w:rPr>
              <w:t>Terme FR</w:t>
            </w:r>
          </w:p>
        </w:tc>
        <w:tc>
          <w:tcPr>
            <w:tcW w:type="dxa" w:w="2268"/>
            <w:shd w:fill="17365D"/>
            <w:vAlign w:val="center"/>
            <w:tcMar>
              <w:top w:w="70" w:type="dxa"/>
              <w:start w:w="80" w:type="dxa"/>
              <w:bottom w:w="70" w:type="dxa"/>
              <w:end w:w="80" w:type="dxa"/>
            </w:tcMar>
          </w:tcPr>
          <w:p>
            <w:r>
              <w:rPr>
                <w:b/>
                <w:color w:val="FFFFFF"/>
                <w:sz w:val="15"/>
              </w:rPr>
              <w:t>English</w:t>
            </w:r>
          </w:p>
        </w:tc>
        <w:tc>
          <w:tcPr>
            <w:tcW w:type="dxa" w:w="4932"/>
            <w:shd w:fill="17365D"/>
            <w:vAlign w:val="center"/>
            <w:tcMar>
              <w:top w:w="70" w:type="dxa"/>
              <w:start w:w="80" w:type="dxa"/>
              <w:bottom w:w="70" w:type="dxa"/>
              <w:end w:w="80" w:type="dxa"/>
            </w:tcMar>
          </w:tcPr>
          <w:p>
            <w:r>
              <w:rPr>
                <w:b/>
                <w:color w:val="FFFFFF"/>
                <w:sz w:val="15"/>
              </w:rPr>
              <w:t>Idée à retenir / Key idea</w:t>
            </w:r>
          </w:p>
        </w:tc>
      </w:tr>
      <w:tr>
        <w:tc>
          <w:tcPr>
            <w:tcW w:type="dxa" w:w="2324"/>
            <w:tcMar>
              <w:top w:w="70" w:type="dxa"/>
              <w:start w:w="80" w:type="dxa"/>
              <w:bottom w:w="70" w:type="dxa"/>
              <w:end w:w="80" w:type="dxa"/>
            </w:tcMar>
            <w:vAlign w:val="top"/>
          </w:tcPr>
          <w:p>
            <w:pPr>
              <w:spacing w:after="20"/>
            </w:pPr>
            <w:r>
              <w:rPr>
                <w:b/>
                <w:sz w:val="15"/>
              </w:rPr>
              <w:t>Entité</w:t>
            </w:r>
          </w:p>
        </w:tc>
        <w:tc>
          <w:tcPr>
            <w:tcW w:type="dxa" w:w="2268"/>
            <w:tcMar>
              <w:top w:w="70" w:type="dxa"/>
              <w:start w:w="80" w:type="dxa"/>
              <w:bottom w:w="70" w:type="dxa"/>
              <w:end w:w="80" w:type="dxa"/>
            </w:tcMar>
            <w:vAlign w:val="top"/>
          </w:tcPr>
          <w:p>
            <w:pPr>
              <w:spacing w:after="20"/>
            </w:pPr>
            <w:r>
              <w:rPr>
                <w:sz w:val="15"/>
              </w:rPr>
              <w:t>Entity</w:t>
            </w:r>
          </w:p>
        </w:tc>
        <w:tc>
          <w:tcPr>
            <w:tcW w:type="dxa" w:w="4932"/>
            <w:tcMar>
              <w:top w:w="70" w:type="dxa"/>
              <w:start w:w="80" w:type="dxa"/>
              <w:bottom w:w="70" w:type="dxa"/>
              <w:end w:w="80" w:type="dxa"/>
            </w:tcMar>
            <w:vAlign w:val="top"/>
          </w:tcPr>
          <w:p>
            <w:pPr>
              <w:spacing w:after="20"/>
            </w:pPr>
            <w:r>
              <w:rPr>
                <w:sz w:val="15"/>
              </w:rPr>
              <w:t>Type d’objet du système : ANIMAL, PROPRIETAIRE.</w:t>
            </w:r>
          </w:p>
        </w:tc>
      </w:tr>
      <w:tr>
        <w:tc>
          <w:tcPr>
            <w:tcW w:type="dxa" w:w="2324"/>
            <w:tcMar>
              <w:top w:w="70" w:type="dxa"/>
              <w:start w:w="80" w:type="dxa"/>
              <w:bottom w:w="70" w:type="dxa"/>
              <w:end w:w="80" w:type="dxa"/>
            </w:tcMar>
            <w:vAlign w:val="top"/>
            <w:shd w:fill="F5F7FB"/>
          </w:tcPr>
          <w:p>
            <w:pPr>
              <w:spacing w:after="20"/>
            </w:pPr>
            <w:r>
              <w:rPr>
                <w:b/>
                <w:sz w:val="15"/>
              </w:rPr>
              <w:t>Propriété</w:t>
            </w:r>
          </w:p>
        </w:tc>
        <w:tc>
          <w:tcPr>
            <w:tcW w:type="dxa" w:w="2268"/>
            <w:tcMar>
              <w:top w:w="70" w:type="dxa"/>
              <w:start w:w="80" w:type="dxa"/>
              <w:bottom w:w="70" w:type="dxa"/>
              <w:end w:w="80" w:type="dxa"/>
            </w:tcMar>
            <w:vAlign w:val="top"/>
            <w:shd w:fill="F5F7FB"/>
          </w:tcPr>
          <w:p>
            <w:pPr>
              <w:spacing w:after="20"/>
            </w:pPr>
            <w:r>
              <w:rPr>
                <w:sz w:val="15"/>
              </w:rPr>
              <w:t>Attribute</w:t>
            </w:r>
          </w:p>
        </w:tc>
        <w:tc>
          <w:tcPr>
            <w:tcW w:type="dxa" w:w="4932"/>
            <w:tcMar>
              <w:top w:w="70" w:type="dxa"/>
              <w:start w:w="80" w:type="dxa"/>
              <w:bottom w:w="70" w:type="dxa"/>
              <w:end w:w="80" w:type="dxa"/>
            </w:tcMar>
            <w:vAlign w:val="top"/>
            <w:shd w:fill="F5F7FB"/>
          </w:tcPr>
          <w:p>
            <w:pPr>
              <w:spacing w:after="20"/>
            </w:pPr>
            <w:r>
              <w:rPr>
                <w:sz w:val="15"/>
              </w:rPr>
              <w:t>Information atomique : noma, datenaissa.</w:t>
            </w:r>
          </w:p>
        </w:tc>
      </w:tr>
      <w:tr>
        <w:tc>
          <w:tcPr>
            <w:tcW w:type="dxa" w:w="2324"/>
            <w:tcMar>
              <w:top w:w="70" w:type="dxa"/>
              <w:start w:w="80" w:type="dxa"/>
              <w:bottom w:w="70" w:type="dxa"/>
              <w:end w:w="80" w:type="dxa"/>
            </w:tcMar>
            <w:vAlign w:val="top"/>
          </w:tcPr>
          <w:p>
            <w:pPr>
              <w:spacing w:after="20"/>
            </w:pPr>
            <w:r>
              <w:rPr>
                <w:b/>
                <w:sz w:val="15"/>
              </w:rPr>
              <w:t>Identifiant</w:t>
            </w:r>
          </w:p>
        </w:tc>
        <w:tc>
          <w:tcPr>
            <w:tcW w:type="dxa" w:w="2268"/>
            <w:tcMar>
              <w:top w:w="70" w:type="dxa"/>
              <w:start w:w="80" w:type="dxa"/>
              <w:bottom w:w="70" w:type="dxa"/>
              <w:end w:w="80" w:type="dxa"/>
            </w:tcMar>
            <w:vAlign w:val="top"/>
          </w:tcPr>
          <w:p>
            <w:pPr>
              <w:spacing w:after="20"/>
            </w:pPr>
            <w:r>
              <w:rPr>
                <w:sz w:val="15"/>
              </w:rPr>
              <w:t>Identifier</w:t>
            </w:r>
          </w:p>
        </w:tc>
        <w:tc>
          <w:tcPr>
            <w:tcW w:type="dxa" w:w="4932"/>
            <w:tcMar>
              <w:top w:w="70" w:type="dxa"/>
              <w:start w:w="80" w:type="dxa"/>
              <w:bottom w:w="70" w:type="dxa"/>
              <w:end w:w="80" w:type="dxa"/>
            </w:tcMar>
            <w:vAlign w:val="top"/>
          </w:tcPr>
          <w:p>
            <w:pPr>
              <w:spacing w:after="20"/>
            </w:pPr>
            <w:r>
              <w:rPr>
                <w:sz w:val="15"/>
              </w:rPr>
              <w:t>Valeur stable et unique ; devient souvent la PK.</w:t>
            </w:r>
          </w:p>
        </w:tc>
      </w:tr>
      <w:tr>
        <w:tc>
          <w:tcPr>
            <w:tcW w:type="dxa" w:w="2324"/>
            <w:tcMar>
              <w:top w:w="70" w:type="dxa"/>
              <w:start w:w="80" w:type="dxa"/>
              <w:bottom w:w="70" w:type="dxa"/>
              <w:end w:w="80" w:type="dxa"/>
            </w:tcMar>
            <w:vAlign w:val="top"/>
            <w:shd w:fill="F5F7FB"/>
          </w:tcPr>
          <w:p>
            <w:pPr>
              <w:spacing w:after="20"/>
            </w:pPr>
            <w:r>
              <w:rPr>
                <w:b/>
                <w:sz w:val="15"/>
              </w:rPr>
              <w:t>Association</w:t>
            </w:r>
          </w:p>
        </w:tc>
        <w:tc>
          <w:tcPr>
            <w:tcW w:type="dxa" w:w="2268"/>
            <w:tcMar>
              <w:top w:w="70" w:type="dxa"/>
              <w:start w:w="80" w:type="dxa"/>
              <w:bottom w:w="70" w:type="dxa"/>
              <w:end w:w="80" w:type="dxa"/>
            </w:tcMar>
            <w:vAlign w:val="top"/>
            <w:shd w:fill="F5F7FB"/>
          </w:tcPr>
          <w:p>
            <w:pPr>
              <w:spacing w:after="20"/>
            </w:pPr>
            <w:r>
              <w:rPr>
                <w:sz w:val="15"/>
              </w:rPr>
              <w:t>Relationship</w:t>
            </w:r>
          </w:p>
        </w:tc>
        <w:tc>
          <w:tcPr>
            <w:tcW w:type="dxa" w:w="4932"/>
            <w:tcMar>
              <w:top w:w="70" w:type="dxa"/>
              <w:start w:w="80" w:type="dxa"/>
              <w:bottom w:w="70" w:type="dxa"/>
              <w:end w:w="80" w:type="dxa"/>
            </w:tcMar>
            <w:vAlign w:val="top"/>
            <w:shd w:fill="F5F7FB"/>
          </w:tcPr>
          <w:p>
            <w:pPr>
              <w:spacing w:after="20"/>
            </w:pPr>
            <w:r>
              <w:rPr>
                <w:sz w:val="15"/>
              </w:rPr>
              <w:t>Lien métier entre entités.</w:t>
            </w:r>
          </w:p>
        </w:tc>
      </w:tr>
      <w:tr>
        <w:tc>
          <w:tcPr>
            <w:tcW w:type="dxa" w:w="2324"/>
            <w:tcMar>
              <w:top w:w="70" w:type="dxa"/>
              <w:start w:w="80" w:type="dxa"/>
              <w:bottom w:w="70" w:type="dxa"/>
              <w:end w:w="80" w:type="dxa"/>
            </w:tcMar>
            <w:vAlign w:val="top"/>
          </w:tcPr>
          <w:p>
            <w:pPr>
              <w:spacing w:after="20"/>
            </w:pPr>
            <w:r>
              <w:rPr>
                <w:b/>
                <w:sz w:val="15"/>
              </w:rPr>
              <w:t>Cardinalité</w:t>
            </w:r>
          </w:p>
        </w:tc>
        <w:tc>
          <w:tcPr>
            <w:tcW w:type="dxa" w:w="2268"/>
            <w:tcMar>
              <w:top w:w="70" w:type="dxa"/>
              <w:start w:w="80" w:type="dxa"/>
              <w:bottom w:w="70" w:type="dxa"/>
              <w:end w:w="80" w:type="dxa"/>
            </w:tcMar>
            <w:vAlign w:val="top"/>
          </w:tcPr>
          <w:p>
            <w:pPr>
              <w:spacing w:after="20"/>
            </w:pPr>
            <w:r>
              <w:rPr>
                <w:sz w:val="15"/>
              </w:rPr>
              <w:t>Cardinality</w:t>
            </w:r>
          </w:p>
        </w:tc>
        <w:tc>
          <w:tcPr>
            <w:tcW w:type="dxa" w:w="4932"/>
            <w:tcMar>
              <w:top w:w="70" w:type="dxa"/>
              <w:start w:w="80" w:type="dxa"/>
              <w:bottom w:w="70" w:type="dxa"/>
              <w:end w:w="80" w:type="dxa"/>
            </w:tcMar>
            <w:vAlign w:val="top"/>
          </w:tcPr>
          <w:p>
            <w:pPr>
              <w:spacing w:after="20"/>
            </w:pPr>
            <w:r>
              <w:rPr>
                <w:sz w:val="15"/>
              </w:rPr>
              <w:t>Minimum et maximum de participation : 0,1 ; 1,1 ; 0,n ; 1,n.</w:t>
            </w:r>
          </w:p>
        </w:tc>
      </w:tr>
      <w:tr>
        <w:tc>
          <w:tcPr>
            <w:tcW w:type="dxa" w:w="2324"/>
            <w:tcMar>
              <w:top w:w="70" w:type="dxa"/>
              <w:start w:w="80" w:type="dxa"/>
              <w:bottom w:w="70" w:type="dxa"/>
              <w:end w:w="80" w:type="dxa"/>
            </w:tcMar>
            <w:vAlign w:val="top"/>
            <w:shd w:fill="F5F7FB"/>
          </w:tcPr>
          <w:p>
            <w:pPr>
              <w:spacing w:after="20"/>
            </w:pPr>
            <w:r>
              <w:rPr>
                <w:b/>
                <w:sz w:val="15"/>
              </w:rPr>
              <w:t>Clé primaire</w:t>
            </w:r>
          </w:p>
        </w:tc>
        <w:tc>
          <w:tcPr>
            <w:tcW w:type="dxa" w:w="2268"/>
            <w:tcMar>
              <w:top w:w="70" w:type="dxa"/>
              <w:start w:w="80" w:type="dxa"/>
              <w:bottom w:w="70" w:type="dxa"/>
              <w:end w:w="80" w:type="dxa"/>
            </w:tcMar>
            <w:vAlign w:val="top"/>
            <w:shd w:fill="F5F7FB"/>
          </w:tcPr>
          <w:p>
            <w:pPr>
              <w:spacing w:after="20"/>
            </w:pPr>
            <w:r>
              <w:rPr>
                <w:sz w:val="15"/>
              </w:rPr>
              <w:t>Primary key</w:t>
            </w:r>
          </w:p>
        </w:tc>
        <w:tc>
          <w:tcPr>
            <w:tcW w:type="dxa" w:w="4932"/>
            <w:tcMar>
              <w:top w:w="70" w:type="dxa"/>
              <w:start w:w="80" w:type="dxa"/>
              <w:bottom w:w="70" w:type="dxa"/>
              <w:end w:w="80" w:type="dxa"/>
            </w:tcMar>
            <w:vAlign w:val="top"/>
            <w:shd w:fill="F5F7FB"/>
          </w:tcPr>
          <w:p>
            <w:pPr>
              <w:spacing w:after="20"/>
            </w:pPr>
            <w:r>
              <w:rPr>
                <w:sz w:val="15"/>
              </w:rPr>
              <w:t>Identifie un tuple de façon unique.</w:t>
            </w:r>
          </w:p>
        </w:tc>
      </w:tr>
      <w:tr>
        <w:tc>
          <w:tcPr>
            <w:tcW w:type="dxa" w:w="2324"/>
            <w:tcMar>
              <w:top w:w="70" w:type="dxa"/>
              <w:start w:w="80" w:type="dxa"/>
              <w:bottom w:w="70" w:type="dxa"/>
              <w:end w:w="80" w:type="dxa"/>
            </w:tcMar>
            <w:vAlign w:val="top"/>
          </w:tcPr>
          <w:p>
            <w:pPr>
              <w:spacing w:after="20"/>
            </w:pPr>
            <w:r>
              <w:rPr>
                <w:b/>
                <w:sz w:val="15"/>
              </w:rPr>
              <w:t>Clé étrangère</w:t>
            </w:r>
          </w:p>
        </w:tc>
        <w:tc>
          <w:tcPr>
            <w:tcW w:type="dxa" w:w="2268"/>
            <w:tcMar>
              <w:top w:w="70" w:type="dxa"/>
              <w:start w:w="80" w:type="dxa"/>
              <w:bottom w:w="70" w:type="dxa"/>
              <w:end w:w="80" w:type="dxa"/>
            </w:tcMar>
            <w:vAlign w:val="top"/>
          </w:tcPr>
          <w:p>
            <w:pPr>
              <w:spacing w:after="20"/>
            </w:pPr>
            <w:r>
              <w:rPr>
                <w:sz w:val="15"/>
              </w:rPr>
              <w:t>Foreign key</w:t>
            </w:r>
          </w:p>
        </w:tc>
        <w:tc>
          <w:tcPr>
            <w:tcW w:type="dxa" w:w="4932"/>
            <w:tcMar>
              <w:top w:w="70" w:type="dxa"/>
              <w:start w:w="80" w:type="dxa"/>
              <w:bottom w:w="70" w:type="dxa"/>
              <w:end w:w="80" w:type="dxa"/>
            </w:tcMar>
            <w:vAlign w:val="top"/>
          </w:tcPr>
          <w:p>
            <w:pPr>
              <w:spacing w:after="20"/>
            </w:pPr>
            <w:r>
              <w:rPr>
                <w:sz w:val="15"/>
              </w:rPr>
              <w:t>Référence la PK d’une autre table.</w:t>
            </w:r>
          </w:p>
        </w:tc>
      </w:tr>
      <w:tr>
        <w:tc>
          <w:tcPr>
            <w:tcW w:type="dxa" w:w="2324"/>
            <w:tcMar>
              <w:top w:w="70" w:type="dxa"/>
              <w:start w:w="80" w:type="dxa"/>
              <w:bottom w:w="70" w:type="dxa"/>
              <w:end w:w="80" w:type="dxa"/>
            </w:tcMar>
            <w:vAlign w:val="top"/>
            <w:shd w:fill="F5F7FB"/>
          </w:tcPr>
          <w:p>
            <w:pPr>
              <w:spacing w:after="20"/>
            </w:pPr>
            <w:r>
              <w:rPr>
                <w:b/>
                <w:sz w:val="15"/>
              </w:rPr>
              <w:t>Domaine</w:t>
            </w:r>
          </w:p>
        </w:tc>
        <w:tc>
          <w:tcPr>
            <w:tcW w:type="dxa" w:w="2268"/>
            <w:tcMar>
              <w:top w:w="70" w:type="dxa"/>
              <w:start w:w="80" w:type="dxa"/>
              <w:bottom w:w="70" w:type="dxa"/>
              <w:end w:w="80" w:type="dxa"/>
            </w:tcMar>
            <w:vAlign w:val="top"/>
            <w:shd w:fill="F5F7FB"/>
          </w:tcPr>
          <w:p>
            <w:pPr>
              <w:spacing w:after="20"/>
            </w:pPr>
            <w:r>
              <w:rPr>
                <w:sz w:val="15"/>
              </w:rPr>
              <w:t>Domain</w:t>
            </w:r>
          </w:p>
        </w:tc>
        <w:tc>
          <w:tcPr>
            <w:tcW w:type="dxa" w:w="4932"/>
            <w:tcMar>
              <w:top w:w="70" w:type="dxa"/>
              <w:start w:w="80" w:type="dxa"/>
              <w:bottom w:w="70" w:type="dxa"/>
              <w:end w:w="80" w:type="dxa"/>
            </w:tcMar>
            <w:vAlign w:val="top"/>
            <w:shd w:fill="F5F7FB"/>
          </w:tcPr>
          <w:p>
            <w:pPr>
              <w:spacing w:after="20"/>
            </w:pPr>
            <w:r>
              <w:rPr>
                <w:sz w:val="15"/>
              </w:rPr>
              <w:t>Ensemble des valeurs autorisées pour une colonne.</w:t>
            </w:r>
          </w:p>
        </w:tc>
      </w:tr>
    </w:tbl>
    <w:p/>
    <w:p>
      <w:pPr>
        <w:pStyle w:val="Heading2"/>
      </w:pPr>
      <w:r>
        <w:t>12.1 Formes normales / Normal forms</w:t>
      </w:r>
    </w:p>
    <w:p>
      <w:pPr/>
      <w:r>
        <w:rPr>
          <w:b w:val="0"/>
        </w:rPr>
        <w:t>1FN : chaque cellule contient une valeur atomique. 2FN : un attribut non-clé dépend de toute la clé composée. 3FN : les attributs non-clés ne dépendent pas d’autres attributs non-clés.</w:t>
      </w:r>
    </w:p>
    <w:p>
      <w:pPr>
        <w:pStyle w:val="EnglishSubtext"/>
      </w:pPr>
      <w:r>
        <w:t>1NF: every cell contains one atomic value. 2NF: a non-key attribute depends on the whole composite key. 3NF: non-key attributes do not depend on other non-key attributes.</w:t>
      </w:r>
    </w:p>
    <w:p>
      <w:pPr>
        <w:pStyle w:val="Callout"/>
        <w:shd w:fill="EAF0FF"/>
      </w:pPr>
      <w:r>
        <w:rPr>
          <w:b/>
        </w:rPr>
        <w:t>Pour une épreuve SQL pratique, retenez surtout : une table = un sujet, une clé primaire stable, et les relations représentées par des clés étrangères.</w:t>
      </w:r>
      <w:r>
        <w:br/>
      </w:r>
      <w:r>
        <w:rPr>
          <w:i/>
          <w:color w:val="505A69"/>
        </w:rPr>
        <w:t>For a practical SQL exam, mainly remember: one table per subject, a stable primary key, and relationships represented by foreign keys.</w:t>
      </w:r>
    </w:p>
    <w:p>
      <w:pPr>
        <w:pStyle w:val="Heading1"/>
      </w:pPr>
      <w:r>
        <w:t>13. Vues et triggers : aperçu / Views and triggers overview</w:t>
      </w:r>
    </w:p>
    <w:p>
      <w:pPr>
        <w:pStyle w:val="Heading2"/>
      </w:pPr>
      <w:r>
        <w:t>13.1 Vue / View</w:t>
      </w:r>
    </w:p>
    <w:p>
      <w:pPr>
        <w:pStyle w:val="CodeBlock"/>
        <w:keepLines/>
        <w:shd w:fill="101827"/>
      </w:pPr>
      <w:r>
        <w:t>CREATE OR REPLACE VIEW activites_modiques AS</w:t>
        <w:br/>
        <w:t>SELECT nomStation AS station, libelle AS activite</w:t>
        <w:br/>
        <w:t>FROM activite</w:t>
        <w:br/>
        <w:t>WHERE prix &lt; 140</w:t>
        <w:br/>
        <w:t>WITH CHECK OPTION;</w:t>
      </w:r>
    </w:p>
    <w:p>
      <w:pPr/>
      <w:r>
        <w:rPr>
          <w:b w:val="0"/>
        </w:rPr>
        <w:t>Une vue est une requête enregistrée. WITH CHECK OPTION impose que les lignes insérées ou modifiées à travers la vue restent visibles dans cette vue.</w:t>
      </w:r>
    </w:p>
    <w:p>
      <w:pPr>
        <w:pStyle w:val="EnglishSubtext"/>
      </w:pPr>
      <w:r>
        <w:t>A view is a saved query. WITH CHECK OPTION requires rows inserted or updated through the view to remain visible in it.</w:t>
      </w:r>
    </w:p>
    <w:p>
      <w:pPr>
        <w:pStyle w:val="Heading2"/>
      </w:pPr>
      <w:r>
        <w:t>13.2 Trigger / Trigger</w:t>
      </w:r>
    </w:p>
    <w:p>
      <w:pPr>
        <w:pStyle w:val="CodeBlock"/>
        <w:keepLines/>
        <w:shd w:fill="101827"/>
      </w:pPr>
      <w:r>
        <w:t>DELIMITER //</w:t>
        <w:br/>
        <w:t>CREATE TRIGGER trg_exemple</w:t>
        <w:br/>
        <w:t>AFTER INSERT ON consultation</w:t>
        <w:br/>
        <w:t>FOR EACH ROW</w:t>
        <w:br/>
        <w:t>BEGIN</w:t>
        <w:br/>
        <w:t xml:space="preserve">    -- actions utilisant NEW.colonne / actions using NEW.column</w:t>
        <w:br/>
        <w:t>END//</w:t>
        <w:br/>
        <w:t>DELIMITER ;</w:t>
      </w:r>
    </w:p>
    <w:p>
      <w:pPr/>
      <w:r>
        <w:rPr>
          <w:b w:val="0"/>
        </w:rPr>
        <w:t>Un trigger se déclenche automatiquement BEFORE ou AFTER INSERT, UPDATE ou DELETE. NEW représente la nouvelle ligne ; OLD représente l’ancienne ligne.</w:t>
      </w:r>
    </w:p>
    <w:p>
      <w:pPr>
        <w:pStyle w:val="EnglishSubtext"/>
      </w:pPr>
      <w:r>
        <w:t>A trigger automatically fires BEFORE or AFTER INSERT, UPDATE, or DELETE. NEW represents the new row; OLD represents the old row.</w:t>
      </w:r>
    </w:p>
    <w:p>
      <w:pPr>
        <w:pStyle w:val="Callout"/>
        <w:shd w:fill="EAF0FF"/>
      </w:pPr>
      <w:r>
        <w:rPr>
          <w:b/>
        </w:rPr>
        <w:t>Priorité faible : sachez reconnaître la structure, mais ne sacrifiez pas GROUP BY, HAVING, les alias ou ALTER TABLE pour apprendre des triggers complexes.</w:t>
      </w:r>
      <w:r>
        <w:br/>
      </w:r>
      <w:r>
        <w:rPr>
          <w:i/>
          <w:color w:val="505A69"/>
        </w:rPr>
        <w:t>Low priority: recognize the structure, but do not sacrifice GROUP BY, HAVING, aliases, or ALTER TABLE to learn complex triggers.</w:t>
      </w:r>
    </w:p>
    <w:p>
      <w:pPr>
        <w:pStyle w:val="Heading1"/>
      </w:pPr>
      <w:r>
        <w:t>14. Erreurs et pièges repérés dans les notes / Errors and traps found in the notes</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2891"/>
            <w:shd w:fill="17365D"/>
            <w:vAlign w:val="center"/>
            <w:tcMar>
              <w:top w:w="70" w:type="dxa"/>
              <w:start w:w="80" w:type="dxa"/>
              <w:bottom w:w="70" w:type="dxa"/>
              <w:end w:w="80" w:type="dxa"/>
            </w:tcMar>
          </w:tcPr>
          <w:p>
            <w:r>
              <w:rPr>
                <w:b/>
                <w:color w:val="FFFFFF"/>
                <w:sz w:val="14"/>
              </w:rPr>
              <w:t>Note brute / Raw note</w:t>
            </w:r>
          </w:p>
        </w:tc>
        <w:tc>
          <w:tcPr>
            <w:tcW w:type="dxa" w:w="3685"/>
            <w:shd w:fill="17365D"/>
            <w:vAlign w:val="center"/>
            <w:tcMar>
              <w:top w:w="70" w:type="dxa"/>
              <w:start w:w="80" w:type="dxa"/>
              <w:bottom w:w="70" w:type="dxa"/>
              <w:end w:w="80" w:type="dxa"/>
            </w:tcMar>
          </w:tcPr>
          <w:p>
            <w:r>
              <w:rPr>
                <w:b/>
                <w:color w:val="FFFFFF"/>
                <w:sz w:val="14"/>
              </w:rPr>
              <w:t>Risque / Risk</w:t>
            </w:r>
          </w:p>
        </w:tc>
        <w:tc>
          <w:tcPr>
            <w:tcW w:type="dxa" w:w="2891"/>
            <w:shd w:fill="17365D"/>
            <w:vAlign w:val="center"/>
            <w:tcMar>
              <w:top w:w="70" w:type="dxa"/>
              <w:start w:w="80" w:type="dxa"/>
              <w:bottom w:w="70" w:type="dxa"/>
              <w:end w:w="80" w:type="dxa"/>
            </w:tcMar>
          </w:tcPr>
          <w:p>
            <w:r>
              <w:rPr>
                <w:b/>
                <w:color w:val="FFFFFF"/>
                <w:sz w:val="14"/>
              </w:rPr>
              <w:t>Forme sûre / Safe form</w:t>
            </w:r>
          </w:p>
        </w:tc>
      </w:tr>
      <w:tr>
        <w:tc>
          <w:tcPr>
            <w:tcW w:type="dxa" w:w="2891"/>
            <w:tcMar>
              <w:top w:w="70" w:type="dxa"/>
              <w:start w:w="80" w:type="dxa"/>
              <w:bottom w:w="70" w:type="dxa"/>
              <w:end w:w="80" w:type="dxa"/>
            </w:tcMar>
            <w:vAlign w:val="top"/>
          </w:tcPr>
          <w:p>
            <w:pPr>
              <w:spacing w:after="20"/>
            </w:pPr>
            <w:r>
              <w:rPr>
                <w:b/>
                <w:sz w:val="14"/>
              </w:rPr>
              <w:t>COUNT()</w:t>
            </w:r>
          </w:p>
        </w:tc>
        <w:tc>
          <w:tcPr>
            <w:tcW w:type="dxa" w:w="3685"/>
            <w:tcMar>
              <w:top w:w="70" w:type="dxa"/>
              <w:start w:w="80" w:type="dxa"/>
              <w:bottom w:w="70" w:type="dxa"/>
              <w:end w:w="80" w:type="dxa"/>
            </w:tcMar>
            <w:vAlign w:val="top"/>
          </w:tcPr>
          <w:p>
            <w:pPr>
              <w:spacing w:after="20"/>
            </w:pPr>
            <w:r>
              <w:rPr>
                <w:sz w:val="14"/>
              </w:rPr>
              <w:t>Incorrect ou non portable. / Incorrect or non-portable.</w:t>
            </w:r>
          </w:p>
        </w:tc>
        <w:tc>
          <w:tcPr>
            <w:tcW w:type="dxa" w:w="2891"/>
            <w:tcMar>
              <w:top w:w="70" w:type="dxa"/>
              <w:start w:w="80" w:type="dxa"/>
              <w:bottom w:w="70" w:type="dxa"/>
              <w:end w:w="80" w:type="dxa"/>
            </w:tcMar>
            <w:vAlign w:val="top"/>
          </w:tcPr>
          <w:p>
            <w:pPr>
              <w:spacing w:after="20"/>
            </w:pPr>
            <w:r>
              <w:rPr>
                <w:sz w:val="14"/>
              </w:rPr>
              <w:t>COUNT(*) ou COUNT(colonne).</w:t>
            </w:r>
          </w:p>
        </w:tc>
      </w:tr>
      <w:tr>
        <w:tc>
          <w:tcPr>
            <w:tcW w:type="dxa" w:w="2891"/>
            <w:tcMar>
              <w:top w:w="70" w:type="dxa"/>
              <w:start w:w="80" w:type="dxa"/>
              <w:bottom w:w="70" w:type="dxa"/>
              <w:end w:w="80" w:type="dxa"/>
            </w:tcMar>
            <w:vAlign w:val="top"/>
            <w:shd w:fill="F5F7FB"/>
          </w:tcPr>
          <w:p>
            <w:pPr>
              <w:spacing w:after="20"/>
            </w:pPr>
            <w:r>
              <w:rPr>
                <w:b/>
                <w:sz w:val="14"/>
              </w:rPr>
              <w:t>GROUP_CONCAT(immat, ' ')</w:t>
            </w:r>
          </w:p>
        </w:tc>
        <w:tc>
          <w:tcPr>
            <w:tcW w:type="dxa" w:w="3685"/>
            <w:tcMar>
              <w:top w:w="70" w:type="dxa"/>
              <w:start w:w="80" w:type="dxa"/>
              <w:bottom w:w="70" w:type="dxa"/>
              <w:end w:w="80" w:type="dxa"/>
            </w:tcMar>
            <w:vAlign w:val="top"/>
            <w:shd w:fill="F5F7FB"/>
          </w:tcPr>
          <w:p>
            <w:pPr>
              <w:spacing w:after="20"/>
            </w:pPr>
            <w:r>
              <w:rPr>
                <w:sz w:val="14"/>
              </w:rPr>
              <w:t>Le second argument est concaténé à chaque ligne. / The second expression is appended per row.</w:t>
            </w:r>
          </w:p>
        </w:tc>
        <w:tc>
          <w:tcPr>
            <w:tcW w:type="dxa" w:w="2891"/>
            <w:tcMar>
              <w:top w:w="70" w:type="dxa"/>
              <w:start w:w="80" w:type="dxa"/>
              <w:bottom w:w="70" w:type="dxa"/>
              <w:end w:w="80" w:type="dxa"/>
            </w:tcMar>
            <w:vAlign w:val="top"/>
            <w:shd w:fill="F5F7FB"/>
          </w:tcPr>
          <w:p>
            <w:pPr>
              <w:spacing w:after="20"/>
            </w:pPr>
            <w:r>
              <w:rPr>
                <w:sz w:val="14"/>
              </w:rPr>
              <w:t>GROUP_CONCAT(immat SEPARATOR ' ')</w:t>
            </w:r>
          </w:p>
        </w:tc>
      </w:tr>
      <w:tr>
        <w:tc>
          <w:tcPr>
            <w:tcW w:type="dxa" w:w="2891"/>
            <w:tcMar>
              <w:top w:w="70" w:type="dxa"/>
              <w:start w:w="80" w:type="dxa"/>
              <w:bottom w:w="70" w:type="dxa"/>
              <w:end w:w="80" w:type="dxa"/>
            </w:tcMar>
            <w:vAlign w:val="top"/>
          </w:tcPr>
          <w:p>
            <w:pPr>
              <w:spacing w:after="20"/>
            </w:pPr>
            <w:r>
              <w:rPr>
                <w:b/>
                <w:sz w:val="14"/>
              </w:rPr>
              <w:t>GROUP BY marque, modele avec GROUP_CONCAT(modele)</w:t>
            </w:r>
          </w:p>
        </w:tc>
        <w:tc>
          <w:tcPr>
            <w:tcW w:type="dxa" w:w="3685"/>
            <w:tcMar>
              <w:top w:w="70" w:type="dxa"/>
              <w:start w:w="80" w:type="dxa"/>
              <w:bottom w:w="70" w:type="dxa"/>
              <w:end w:w="80" w:type="dxa"/>
            </w:tcMar>
            <w:vAlign w:val="top"/>
          </w:tcPr>
          <w:p>
            <w:pPr>
              <w:spacing w:after="20"/>
            </w:pPr>
            <w:r>
              <w:rPr>
                <w:sz w:val="14"/>
              </w:rPr>
              <w:t>Regroupe déjà chaque modèle ; concaténation inutile. / Already groups each model.</w:t>
            </w:r>
          </w:p>
        </w:tc>
        <w:tc>
          <w:tcPr>
            <w:tcW w:type="dxa" w:w="2891"/>
            <w:tcMar>
              <w:top w:w="70" w:type="dxa"/>
              <w:start w:w="80" w:type="dxa"/>
              <w:bottom w:w="70" w:type="dxa"/>
              <w:end w:w="80" w:type="dxa"/>
            </w:tcMar>
            <w:vAlign w:val="top"/>
          </w:tcPr>
          <w:p>
            <w:pPr>
              <w:spacing w:after="20"/>
            </w:pPr>
            <w:r>
              <w:rPr>
                <w:sz w:val="14"/>
              </w:rPr>
              <w:t>GROUP BY marque seulement.</w:t>
            </w:r>
          </w:p>
        </w:tc>
      </w:tr>
      <w:tr>
        <w:tc>
          <w:tcPr>
            <w:tcW w:type="dxa" w:w="2891"/>
            <w:tcMar>
              <w:top w:w="70" w:type="dxa"/>
              <w:start w:w="80" w:type="dxa"/>
              <w:bottom w:w="70" w:type="dxa"/>
              <w:end w:w="80" w:type="dxa"/>
            </w:tcMar>
            <w:vAlign w:val="top"/>
            <w:shd w:fill="F5F7FB"/>
          </w:tcPr>
          <w:p>
            <w:pPr>
              <w:spacing w:after="20"/>
            </w:pPr>
            <w:r>
              <w:rPr>
                <w:b/>
                <w:sz w:val="14"/>
              </w:rPr>
              <w:t>Condition annoncée mais absente</w:t>
            </w:r>
          </w:p>
        </w:tc>
        <w:tc>
          <w:tcPr>
            <w:tcW w:type="dxa" w:w="3685"/>
            <w:tcMar>
              <w:top w:w="70" w:type="dxa"/>
              <w:start w:w="80" w:type="dxa"/>
              <w:bottom w:w="70" w:type="dxa"/>
              <w:end w:w="80" w:type="dxa"/>
            </w:tcMar>
            <w:vAlign w:val="top"/>
            <w:shd w:fill="F5F7FB"/>
          </w:tcPr>
          <w:p>
            <w:pPr>
              <w:spacing w:after="20"/>
            </w:pPr>
            <w:r>
              <w:rPr>
                <w:sz w:val="14"/>
              </w:rPr>
              <w:t>Exemple voitures noires ou blanches : la couleur doit figurer dans WHERE. / Color must appear in WHERE.</w:t>
            </w:r>
          </w:p>
        </w:tc>
        <w:tc>
          <w:tcPr>
            <w:tcW w:type="dxa" w:w="2891"/>
            <w:tcMar>
              <w:top w:w="70" w:type="dxa"/>
              <w:start w:w="80" w:type="dxa"/>
              <w:bottom w:w="70" w:type="dxa"/>
              <w:end w:w="80" w:type="dxa"/>
            </w:tcMar>
            <w:vAlign w:val="top"/>
            <w:shd w:fill="F5F7FB"/>
          </w:tcPr>
          <w:p>
            <w:pPr>
              <w:spacing w:after="20"/>
            </w:pPr>
            <w:r>
              <w:rPr>
                <w:sz w:val="14"/>
              </w:rPr>
              <w:t>Ajouter AND couleur IN ('noir','blanc').</w:t>
            </w:r>
          </w:p>
        </w:tc>
      </w:tr>
      <w:tr>
        <w:tc>
          <w:tcPr>
            <w:tcW w:type="dxa" w:w="2891"/>
            <w:tcMar>
              <w:top w:w="70" w:type="dxa"/>
              <w:start w:w="80" w:type="dxa"/>
              <w:bottom w:w="70" w:type="dxa"/>
              <w:end w:w="80" w:type="dxa"/>
            </w:tcMar>
            <w:vAlign w:val="top"/>
          </w:tcPr>
          <w:p>
            <w:pPr>
              <w:spacing w:after="20"/>
            </w:pPr>
            <w:r>
              <w:rPr>
                <w:b/>
                <w:sz w:val="14"/>
              </w:rPr>
              <w:t>DROP CONSTRAINT nom</w:t>
            </w:r>
          </w:p>
        </w:tc>
        <w:tc>
          <w:tcPr>
            <w:tcW w:type="dxa" w:w="3685"/>
            <w:tcMar>
              <w:top w:w="70" w:type="dxa"/>
              <w:start w:w="80" w:type="dxa"/>
              <w:bottom w:w="70" w:type="dxa"/>
              <w:end w:w="80" w:type="dxa"/>
            </w:tcMar>
            <w:vAlign w:val="top"/>
          </w:tcPr>
          <w:p>
            <w:pPr>
              <w:spacing w:after="20"/>
            </w:pPr>
            <w:r>
              <w:rPr>
                <w:sz w:val="14"/>
              </w:rPr>
              <w:t>Pas la forme MySQL la plus sûre. / Not safest MySQL form.</w:t>
            </w:r>
          </w:p>
        </w:tc>
        <w:tc>
          <w:tcPr>
            <w:tcW w:type="dxa" w:w="2891"/>
            <w:tcMar>
              <w:top w:w="70" w:type="dxa"/>
              <w:start w:w="80" w:type="dxa"/>
              <w:bottom w:w="70" w:type="dxa"/>
              <w:end w:w="80" w:type="dxa"/>
            </w:tcMar>
            <w:vAlign w:val="top"/>
          </w:tcPr>
          <w:p>
            <w:pPr>
              <w:spacing w:after="20"/>
            </w:pPr>
            <w:r>
              <w:rPr>
                <w:sz w:val="14"/>
              </w:rPr>
              <w:t>DROP FOREIGN KEY, DROP INDEX, DROP CHECK...</w:t>
            </w:r>
          </w:p>
        </w:tc>
      </w:tr>
      <w:tr>
        <w:tc>
          <w:tcPr>
            <w:tcW w:type="dxa" w:w="2891"/>
            <w:tcMar>
              <w:top w:w="70" w:type="dxa"/>
              <w:start w:w="80" w:type="dxa"/>
              <w:bottom w:w="70" w:type="dxa"/>
              <w:end w:w="80" w:type="dxa"/>
            </w:tcMar>
            <w:vAlign w:val="top"/>
            <w:shd w:fill="F5F7FB"/>
          </w:tcPr>
          <w:p>
            <w:pPr>
              <w:spacing w:after="20"/>
            </w:pPr>
            <w:r>
              <w:rPr>
                <w:b/>
                <w:sz w:val="14"/>
              </w:rPr>
              <w:t>ENUM et SET présentés comme équivalents</w:t>
            </w:r>
          </w:p>
        </w:tc>
        <w:tc>
          <w:tcPr>
            <w:tcW w:type="dxa" w:w="3685"/>
            <w:tcMar>
              <w:top w:w="70" w:type="dxa"/>
              <w:start w:w="80" w:type="dxa"/>
              <w:bottom w:w="70" w:type="dxa"/>
              <w:end w:w="80" w:type="dxa"/>
            </w:tcMar>
            <w:vAlign w:val="top"/>
            <w:shd w:fill="F5F7FB"/>
          </w:tcPr>
          <w:p>
            <w:pPr>
              <w:spacing w:after="20"/>
            </w:pPr>
            <w:r>
              <w:rPr>
                <w:sz w:val="14"/>
              </w:rPr>
              <w:t>SET peut stocker plusieurs choix simultanément. / SET may hold multiple choices.</w:t>
            </w:r>
          </w:p>
        </w:tc>
        <w:tc>
          <w:tcPr>
            <w:tcW w:type="dxa" w:w="2891"/>
            <w:tcMar>
              <w:top w:w="70" w:type="dxa"/>
              <w:start w:w="80" w:type="dxa"/>
              <w:bottom w:w="70" w:type="dxa"/>
              <w:end w:w="80" w:type="dxa"/>
            </w:tcMar>
            <w:vAlign w:val="top"/>
            <w:shd w:fill="F5F7FB"/>
          </w:tcPr>
          <w:p>
            <w:pPr>
              <w:spacing w:after="20"/>
            </w:pPr>
            <w:r>
              <w:rPr>
                <w:sz w:val="14"/>
              </w:rPr>
              <w:t>Pour civilité, préférer ENUM.</w:t>
            </w:r>
          </w:p>
        </w:tc>
      </w:tr>
      <w:tr>
        <w:tc>
          <w:tcPr>
            <w:tcW w:type="dxa" w:w="2891"/>
            <w:tcMar>
              <w:top w:w="70" w:type="dxa"/>
              <w:start w:w="80" w:type="dxa"/>
              <w:bottom w:w="70" w:type="dxa"/>
              <w:end w:w="80" w:type="dxa"/>
            </w:tcMar>
            <w:vAlign w:val="top"/>
          </w:tcPr>
          <w:p>
            <w:pPr>
              <w:spacing w:after="20"/>
            </w:pPr>
            <w:r>
              <w:rPr>
                <w:b/>
                <w:sz w:val="14"/>
              </w:rPr>
              <w:t>INT(10) pour téléphone</w:t>
            </w:r>
          </w:p>
        </w:tc>
        <w:tc>
          <w:tcPr>
            <w:tcW w:type="dxa" w:w="3685"/>
            <w:tcMar>
              <w:top w:w="70" w:type="dxa"/>
              <w:start w:w="80" w:type="dxa"/>
              <w:bottom w:w="70" w:type="dxa"/>
              <w:end w:w="80" w:type="dxa"/>
            </w:tcMar>
            <w:vAlign w:val="top"/>
          </w:tcPr>
          <w:p>
            <w:pPr>
              <w:spacing w:after="20"/>
            </w:pPr>
            <w:r>
              <w:rPr>
                <w:sz w:val="14"/>
              </w:rPr>
              <w:t>INT(10) n’impose pas 10 chiffres et perd le zéro initial. / Does not enforce 10 digits and loses leading zero.</w:t>
            </w:r>
          </w:p>
        </w:tc>
        <w:tc>
          <w:tcPr>
            <w:tcW w:type="dxa" w:w="2891"/>
            <w:tcMar>
              <w:top w:w="70" w:type="dxa"/>
              <w:start w:w="80" w:type="dxa"/>
              <w:bottom w:w="70" w:type="dxa"/>
              <w:end w:w="80" w:type="dxa"/>
            </w:tcMar>
            <w:vAlign w:val="top"/>
          </w:tcPr>
          <w:p>
            <w:pPr>
              <w:spacing w:after="20"/>
            </w:pPr>
            <w:r>
              <w:rPr>
                <w:sz w:val="14"/>
              </w:rPr>
              <w:t>VARCHAR(20) ou CHAR.</w:t>
            </w:r>
          </w:p>
        </w:tc>
      </w:tr>
      <w:tr>
        <w:tc>
          <w:tcPr>
            <w:tcW w:type="dxa" w:w="2891"/>
            <w:tcMar>
              <w:top w:w="70" w:type="dxa"/>
              <w:start w:w="80" w:type="dxa"/>
              <w:bottom w:w="70" w:type="dxa"/>
              <w:end w:w="80" w:type="dxa"/>
            </w:tcMar>
            <w:vAlign w:val="top"/>
            <w:shd w:fill="F5F7FB"/>
          </w:tcPr>
          <w:p>
            <w:pPr>
              <w:spacing w:after="20"/>
            </w:pPr>
            <w:r>
              <w:rPr>
                <w:b/>
                <w:sz w:val="14"/>
              </w:rPr>
              <w:t>LENGTH pour texte accentué</w:t>
            </w:r>
          </w:p>
        </w:tc>
        <w:tc>
          <w:tcPr>
            <w:tcW w:type="dxa" w:w="3685"/>
            <w:tcMar>
              <w:top w:w="70" w:type="dxa"/>
              <w:start w:w="80" w:type="dxa"/>
              <w:bottom w:w="70" w:type="dxa"/>
              <w:end w:w="80" w:type="dxa"/>
            </w:tcMar>
            <w:vAlign w:val="top"/>
            <w:shd w:fill="F5F7FB"/>
          </w:tcPr>
          <w:p>
            <w:pPr>
              <w:spacing w:after="20"/>
            </w:pPr>
            <w:r>
              <w:rPr>
                <w:sz w:val="14"/>
              </w:rPr>
              <w:t>Compte les octets en UTF-8. / Counts bytes in UTF-8.</w:t>
            </w:r>
          </w:p>
        </w:tc>
        <w:tc>
          <w:tcPr>
            <w:tcW w:type="dxa" w:w="2891"/>
            <w:tcMar>
              <w:top w:w="70" w:type="dxa"/>
              <w:start w:w="80" w:type="dxa"/>
              <w:bottom w:w="70" w:type="dxa"/>
              <w:end w:w="80" w:type="dxa"/>
            </w:tcMar>
            <w:vAlign w:val="top"/>
            <w:shd w:fill="F5F7FB"/>
          </w:tcPr>
          <w:p>
            <w:pPr>
              <w:spacing w:after="20"/>
            </w:pPr>
            <w:r>
              <w:rPr>
                <w:sz w:val="14"/>
              </w:rPr>
              <w:t>CHAR_LENGTH pour les caractères.</w:t>
            </w:r>
          </w:p>
        </w:tc>
      </w:tr>
      <w:tr>
        <w:tc>
          <w:tcPr>
            <w:tcW w:type="dxa" w:w="2891"/>
            <w:tcMar>
              <w:top w:w="70" w:type="dxa"/>
              <w:start w:w="80" w:type="dxa"/>
              <w:bottom w:w="70" w:type="dxa"/>
              <w:end w:w="80" w:type="dxa"/>
            </w:tcMar>
            <w:vAlign w:val="top"/>
          </w:tcPr>
          <w:p>
            <w:pPr>
              <w:spacing w:after="20"/>
            </w:pPr>
            <w:r>
              <w:rPr>
                <w:b/>
                <w:sz w:val="14"/>
              </w:rPr>
              <w:t>NOT IN avec NULL</w:t>
            </w:r>
          </w:p>
        </w:tc>
        <w:tc>
          <w:tcPr>
            <w:tcW w:type="dxa" w:w="3685"/>
            <w:tcMar>
              <w:top w:w="70" w:type="dxa"/>
              <w:start w:w="80" w:type="dxa"/>
              <w:bottom w:w="70" w:type="dxa"/>
              <w:end w:w="80" w:type="dxa"/>
            </w:tcMar>
            <w:vAlign w:val="top"/>
          </w:tcPr>
          <w:p>
            <w:pPr>
              <w:spacing w:after="20"/>
            </w:pPr>
            <w:r>
              <w:rPr>
                <w:sz w:val="14"/>
              </w:rPr>
              <w:t>Peut donner un résultat inattendu. / Can return unexpected results.</w:t>
            </w:r>
          </w:p>
        </w:tc>
        <w:tc>
          <w:tcPr>
            <w:tcW w:type="dxa" w:w="2891"/>
            <w:tcMar>
              <w:top w:w="70" w:type="dxa"/>
              <w:start w:w="80" w:type="dxa"/>
              <w:bottom w:w="70" w:type="dxa"/>
              <w:end w:w="80" w:type="dxa"/>
            </w:tcMar>
            <w:vAlign w:val="top"/>
          </w:tcPr>
          <w:p>
            <w:pPr>
              <w:spacing w:after="20"/>
            </w:pPr>
            <w:r>
              <w:rPr>
                <w:sz w:val="14"/>
              </w:rPr>
              <w:t>NOT EXISTS ou exclure NULL.</w:t>
            </w:r>
          </w:p>
        </w:tc>
      </w:tr>
      <w:tr>
        <w:tc>
          <w:tcPr>
            <w:tcW w:type="dxa" w:w="2891"/>
            <w:tcMar>
              <w:top w:w="70" w:type="dxa"/>
              <w:start w:w="80" w:type="dxa"/>
              <w:bottom w:w="70" w:type="dxa"/>
              <w:end w:w="80" w:type="dxa"/>
            </w:tcMar>
            <w:vAlign w:val="top"/>
            <w:shd w:fill="F5F7FB"/>
          </w:tcPr>
          <w:p>
            <w:pPr>
              <w:spacing w:after="20"/>
            </w:pPr>
            <w:r>
              <w:rPr>
                <w:b/>
                <w:sz w:val="14"/>
              </w:rPr>
              <w:t>ORDER BY 2</w:t>
            </w:r>
          </w:p>
        </w:tc>
        <w:tc>
          <w:tcPr>
            <w:tcW w:type="dxa" w:w="3685"/>
            <w:tcMar>
              <w:top w:w="70" w:type="dxa"/>
              <w:start w:w="80" w:type="dxa"/>
              <w:bottom w:w="70" w:type="dxa"/>
              <w:end w:w="80" w:type="dxa"/>
            </w:tcMar>
            <w:vAlign w:val="top"/>
            <w:shd w:fill="F5F7FB"/>
          </w:tcPr>
          <w:p>
            <w:pPr>
              <w:spacing w:after="20"/>
            </w:pPr>
            <w:r>
              <w:rPr>
                <w:sz w:val="14"/>
              </w:rPr>
              <w:t>Valide mais fragile. / Valid but fragile.</w:t>
            </w:r>
          </w:p>
        </w:tc>
        <w:tc>
          <w:tcPr>
            <w:tcW w:type="dxa" w:w="2891"/>
            <w:tcMar>
              <w:top w:w="70" w:type="dxa"/>
              <w:start w:w="80" w:type="dxa"/>
              <w:bottom w:w="70" w:type="dxa"/>
              <w:end w:w="80" w:type="dxa"/>
            </w:tcMar>
            <w:vAlign w:val="top"/>
            <w:shd w:fill="F5F7FB"/>
          </w:tcPr>
          <w:p>
            <w:pPr>
              <w:spacing w:after="20"/>
            </w:pPr>
            <w:r>
              <w:rPr>
                <w:sz w:val="14"/>
              </w:rPr>
              <w:t>ORDER BY alias ou colonne.</w:t>
            </w:r>
          </w:p>
        </w:tc>
      </w:tr>
      <w:tr>
        <w:tc>
          <w:tcPr>
            <w:tcW w:type="dxa" w:w="2891"/>
            <w:tcMar>
              <w:top w:w="70" w:type="dxa"/>
              <w:start w:w="80" w:type="dxa"/>
              <w:bottom w:w="70" w:type="dxa"/>
              <w:end w:w="80" w:type="dxa"/>
            </w:tcMar>
            <w:vAlign w:val="top"/>
          </w:tcPr>
          <w:p>
            <w:pPr>
              <w:spacing w:after="20"/>
            </w:pPr>
            <w:r>
              <w:rPr>
                <w:b/>
                <w:sz w:val="14"/>
              </w:rPr>
              <w:t>Alias entre apostrophes simples</w:t>
            </w:r>
          </w:p>
        </w:tc>
        <w:tc>
          <w:tcPr>
            <w:tcW w:type="dxa" w:w="3685"/>
            <w:tcMar>
              <w:top w:w="70" w:type="dxa"/>
              <w:start w:w="80" w:type="dxa"/>
              <w:bottom w:w="70" w:type="dxa"/>
              <w:end w:w="80" w:type="dxa"/>
            </w:tcMar>
            <w:vAlign w:val="top"/>
          </w:tcPr>
          <w:p>
            <w:pPr>
              <w:spacing w:after="20"/>
            </w:pPr>
            <w:r>
              <w:rPr>
                <w:sz w:val="14"/>
              </w:rPr>
              <w:t>Toléré dans certains SELECT, mais ambigu. / Sometimes accepted but ambiguous.</w:t>
            </w:r>
          </w:p>
        </w:tc>
        <w:tc>
          <w:tcPr>
            <w:tcW w:type="dxa" w:w="2891"/>
            <w:tcMar>
              <w:top w:w="70" w:type="dxa"/>
              <w:start w:w="80" w:type="dxa"/>
              <w:bottom w:w="70" w:type="dxa"/>
              <w:end w:w="80" w:type="dxa"/>
            </w:tcMar>
            <w:vAlign w:val="top"/>
          </w:tcPr>
          <w:p>
            <w:pPr>
              <w:spacing w:after="20"/>
            </w:pPr>
            <w:r>
              <w:rPr>
                <w:sz w:val="14"/>
              </w:rPr>
              <w:t>Alias simple ou `alias avec espaces`.</w:t>
            </w:r>
          </w:p>
        </w:tc>
      </w:tr>
      <w:tr>
        <w:tc>
          <w:tcPr>
            <w:tcW w:type="dxa" w:w="2891"/>
            <w:tcMar>
              <w:top w:w="70" w:type="dxa"/>
              <w:start w:w="80" w:type="dxa"/>
              <w:bottom w:w="70" w:type="dxa"/>
              <w:end w:w="80" w:type="dxa"/>
            </w:tcMar>
            <w:vAlign w:val="top"/>
            <w:shd w:fill="F5F7FB"/>
          </w:tcPr>
          <w:p>
            <w:pPr>
              <w:spacing w:after="20"/>
            </w:pPr>
            <w:r>
              <w:rPr>
                <w:b/>
                <w:sz w:val="14"/>
              </w:rPr>
              <w:t>SELECT colonne non agrégée hors GROUP BY</w:t>
            </w:r>
          </w:p>
        </w:tc>
        <w:tc>
          <w:tcPr>
            <w:tcW w:type="dxa" w:w="3685"/>
            <w:tcMar>
              <w:top w:w="70" w:type="dxa"/>
              <w:start w:w="80" w:type="dxa"/>
              <w:bottom w:w="70" w:type="dxa"/>
              <w:end w:w="80" w:type="dxa"/>
            </w:tcMar>
            <w:vAlign w:val="top"/>
            <w:shd w:fill="F5F7FB"/>
          </w:tcPr>
          <w:p>
            <w:pPr>
              <w:spacing w:after="20"/>
            </w:pPr>
            <w:r>
              <w:rPr>
                <w:sz w:val="14"/>
              </w:rPr>
              <w:t>Peut échouer avec ONLY_FULL_GROUP_BY. / May fail.</w:t>
            </w:r>
          </w:p>
        </w:tc>
        <w:tc>
          <w:tcPr>
            <w:tcW w:type="dxa" w:w="2891"/>
            <w:tcMar>
              <w:top w:w="70" w:type="dxa"/>
              <w:start w:w="80" w:type="dxa"/>
              <w:bottom w:w="70" w:type="dxa"/>
              <w:end w:w="80" w:type="dxa"/>
            </w:tcMar>
            <w:vAlign w:val="top"/>
            <w:shd w:fill="F5F7FB"/>
          </w:tcPr>
          <w:p>
            <w:pPr>
              <w:spacing w:after="20"/>
            </w:pPr>
            <w:r>
              <w:rPr>
                <w:sz w:val="14"/>
              </w:rPr>
              <w:t>Ajouter la colonne au GROUP BY.</w:t>
            </w:r>
          </w:p>
        </w:tc>
      </w:tr>
    </w:tbl>
    <w:p/>
    <w:p>
      <w:pPr>
        <w:pStyle w:val="Heading1"/>
      </w:pPr>
      <w:r>
        <w:t>15. Dictionnaire complet des commandes / Complete command dictionary</w:t>
      </w:r>
    </w:p>
    <w:tbl>
      <w:tblPr>
        <w:tblStyle w:val="TableGrid"/>
        <w:tblW w:type="auto" w:w="0"/>
        <w:jc w:val="center"/>
        <w:tblLook w:firstColumn="1" w:firstRow="1" w:lastColumn="0" w:lastRow="0" w:noHBand="0" w:noVBand="1" w:val="04A0"/>
      </w:tblPr>
      <w:tblGrid>
        <w:gridCol w:w="2620"/>
        <w:gridCol w:w="2620"/>
        <w:gridCol w:w="2620"/>
        <w:gridCol w:w="2620"/>
      </w:tblGrid>
      <w:tr>
        <w:trPr>
          <w:tblHeader w:val="true"/>
        </w:trPr>
        <w:tc>
          <w:tcPr>
            <w:tcW w:type="dxa" w:w="2324"/>
            <w:shd w:fill="17365D"/>
            <w:vAlign w:val="center"/>
            <w:tcMar>
              <w:top w:w="70" w:type="dxa"/>
              <w:start w:w="80" w:type="dxa"/>
              <w:bottom w:w="70" w:type="dxa"/>
              <w:end w:w="80" w:type="dxa"/>
            </w:tcMar>
          </w:tcPr>
          <w:p>
            <w:r>
              <w:rPr>
                <w:b/>
                <w:color w:val="FFFFFF"/>
                <w:sz w:val="13"/>
              </w:rPr>
              <w:t>Commande / Command</w:t>
            </w:r>
          </w:p>
        </w:tc>
        <w:tc>
          <w:tcPr>
            <w:tcW w:type="dxa" w:w="2891"/>
            <w:shd w:fill="17365D"/>
            <w:vAlign w:val="center"/>
            <w:tcMar>
              <w:top w:w="70" w:type="dxa"/>
              <w:start w:w="80" w:type="dxa"/>
              <w:bottom w:w="70" w:type="dxa"/>
              <w:end w:w="80" w:type="dxa"/>
            </w:tcMar>
          </w:tcPr>
          <w:p>
            <w:r>
              <w:rPr>
                <w:b/>
                <w:color w:val="FFFFFF"/>
                <w:sz w:val="13"/>
              </w:rPr>
              <w:t>Français</w:t>
            </w:r>
          </w:p>
        </w:tc>
        <w:tc>
          <w:tcPr>
            <w:tcW w:type="dxa" w:w="2891"/>
            <w:shd w:fill="17365D"/>
            <w:vAlign w:val="center"/>
            <w:tcMar>
              <w:top w:w="70" w:type="dxa"/>
              <w:start w:w="80" w:type="dxa"/>
              <w:bottom w:w="70" w:type="dxa"/>
              <w:end w:w="80" w:type="dxa"/>
            </w:tcMar>
          </w:tcPr>
          <w:p>
            <w:r>
              <w:rPr>
                <w:b/>
                <w:color w:val="FFFFFF"/>
                <w:sz w:val="13"/>
              </w:rPr>
              <w:t>English</w:t>
            </w:r>
          </w:p>
        </w:tc>
        <w:tc>
          <w:tcPr>
            <w:tcW w:type="dxa" w:w="2381"/>
            <w:shd w:fill="17365D"/>
            <w:vAlign w:val="center"/>
            <w:tcMar>
              <w:top w:w="70" w:type="dxa"/>
              <w:start w:w="80" w:type="dxa"/>
              <w:bottom w:w="70" w:type="dxa"/>
              <w:end w:w="80" w:type="dxa"/>
            </w:tcMar>
          </w:tcPr>
          <w:p>
            <w:r>
              <w:rPr>
                <w:b/>
                <w:color w:val="FFFFFF"/>
                <w:sz w:val="13"/>
              </w:rPr>
              <w:t>Exemple / Example</w:t>
            </w:r>
          </w:p>
        </w:tc>
      </w:tr>
      <w:tr>
        <w:tc>
          <w:tcPr>
            <w:tcW w:type="dxa" w:w="2324"/>
            <w:tcMar>
              <w:top w:w="70" w:type="dxa"/>
              <w:start w:w="80" w:type="dxa"/>
              <w:bottom w:w="70" w:type="dxa"/>
              <w:end w:w="80" w:type="dxa"/>
            </w:tcMar>
            <w:vAlign w:val="top"/>
          </w:tcPr>
          <w:p>
            <w:pPr>
              <w:spacing w:after="20"/>
            </w:pPr>
            <w:r>
              <w:rPr>
                <w:b/>
                <w:sz w:val="13"/>
              </w:rPr>
              <w:t>SELECT</w:t>
            </w:r>
          </w:p>
        </w:tc>
        <w:tc>
          <w:tcPr>
            <w:tcW w:type="dxa" w:w="2891"/>
            <w:tcMar>
              <w:top w:w="70" w:type="dxa"/>
              <w:start w:w="80" w:type="dxa"/>
              <w:bottom w:w="70" w:type="dxa"/>
              <w:end w:w="80" w:type="dxa"/>
            </w:tcMar>
            <w:vAlign w:val="top"/>
          </w:tcPr>
          <w:p>
            <w:pPr>
              <w:spacing w:after="20"/>
            </w:pPr>
            <w:r>
              <w:rPr>
                <w:sz w:val="13"/>
              </w:rPr>
              <w:t>Choisit les colonnes et expressions à afficher.</w:t>
            </w:r>
          </w:p>
        </w:tc>
        <w:tc>
          <w:tcPr>
            <w:tcW w:type="dxa" w:w="2891"/>
            <w:tcMar>
              <w:top w:w="70" w:type="dxa"/>
              <w:start w:w="80" w:type="dxa"/>
              <w:bottom w:w="70" w:type="dxa"/>
              <w:end w:w="80" w:type="dxa"/>
            </w:tcMar>
            <w:vAlign w:val="top"/>
          </w:tcPr>
          <w:p>
            <w:pPr>
              <w:spacing w:after="20"/>
            </w:pPr>
            <w:r>
              <w:rPr>
                <w:sz w:val="13"/>
              </w:rPr>
              <w:t>Chooses output columns and expressions.</w:t>
            </w:r>
          </w:p>
        </w:tc>
        <w:tc>
          <w:tcPr>
            <w:tcW w:type="dxa" w:w="2381"/>
            <w:tcMar>
              <w:top w:w="70" w:type="dxa"/>
              <w:start w:w="80" w:type="dxa"/>
              <w:bottom w:w="70" w:type="dxa"/>
              <w:end w:w="80" w:type="dxa"/>
            </w:tcMar>
            <w:vAlign w:val="top"/>
          </w:tcPr>
          <w:p>
            <w:pPr>
              <w:spacing w:after="20"/>
            </w:pPr>
            <w:r>
              <w:rPr>
                <w:sz w:val="13"/>
              </w:rPr>
              <w:t>SELECT noma FROM animal;</w:t>
            </w:r>
          </w:p>
        </w:tc>
      </w:tr>
      <w:tr>
        <w:tc>
          <w:tcPr>
            <w:tcW w:type="dxa" w:w="2324"/>
            <w:tcMar>
              <w:top w:w="70" w:type="dxa"/>
              <w:start w:w="80" w:type="dxa"/>
              <w:bottom w:w="70" w:type="dxa"/>
              <w:end w:w="80" w:type="dxa"/>
            </w:tcMar>
            <w:vAlign w:val="top"/>
            <w:shd w:fill="F5F7FB"/>
          </w:tcPr>
          <w:p>
            <w:pPr>
              <w:spacing w:after="20"/>
            </w:pPr>
            <w:r>
              <w:rPr>
                <w:b/>
                <w:sz w:val="13"/>
              </w:rPr>
              <w:t>FROM</w:t>
            </w:r>
          </w:p>
        </w:tc>
        <w:tc>
          <w:tcPr>
            <w:tcW w:type="dxa" w:w="2891"/>
            <w:tcMar>
              <w:top w:w="70" w:type="dxa"/>
              <w:start w:w="80" w:type="dxa"/>
              <w:bottom w:w="70" w:type="dxa"/>
              <w:end w:w="80" w:type="dxa"/>
            </w:tcMar>
            <w:vAlign w:val="top"/>
            <w:shd w:fill="F5F7FB"/>
          </w:tcPr>
          <w:p>
            <w:pPr>
              <w:spacing w:after="20"/>
            </w:pPr>
            <w:r>
              <w:rPr>
                <w:sz w:val="13"/>
              </w:rPr>
              <w:t>Indique la ou les sources.</w:t>
            </w:r>
          </w:p>
        </w:tc>
        <w:tc>
          <w:tcPr>
            <w:tcW w:type="dxa" w:w="2891"/>
            <w:tcMar>
              <w:top w:w="70" w:type="dxa"/>
              <w:start w:w="80" w:type="dxa"/>
              <w:bottom w:w="70" w:type="dxa"/>
              <w:end w:w="80" w:type="dxa"/>
            </w:tcMar>
            <w:vAlign w:val="top"/>
            <w:shd w:fill="F5F7FB"/>
          </w:tcPr>
          <w:p>
            <w:pPr>
              <w:spacing w:after="20"/>
            </w:pPr>
            <w:r>
              <w:rPr>
                <w:sz w:val="13"/>
              </w:rPr>
              <w:t>Specifies source table(s).</w:t>
            </w:r>
          </w:p>
        </w:tc>
        <w:tc>
          <w:tcPr>
            <w:tcW w:type="dxa" w:w="2381"/>
            <w:tcMar>
              <w:top w:w="70" w:type="dxa"/>
              <w:start w:w="80" w:type="dxa"/>
              <w:bottom w:w="70" w:type="dxa"/>
              <w:end w:w="80" w:type="dxa"/>
            </w:tcMar>
            <w:vAlign w:val="top"/>
            <w:shd w:fill="F5F7FB"/>
          </w:tcPr>
          <w:p>
            <w:pPr>
              <w:spacing w:after="20"/>
            </w:pPr>
            <w:r>
              <w:rPr>
                <w:sz w:val="13"/>
              </w:rPr>
              <w:t>FROM animal AS a</w:t>
            </w:r>
          </w:p>
        </w:tc>
      </w:tr>
      <w:tr>
        <w:tc>
          <w:tcPr>
            <w:tcW w:type="dxa" w:w="2324"/>
            <w:tcMar>
              <w:top w:w="70" w:type="dxa"/>
              <w:start w:w="80" w:type="dxa"/>
              <w:bottom w:w="70" w:type="dxa"/>
              <w:end w:w="80" w:type="dxa"/>
            </w:tcMar>
            <w:vAlign w:val="top"/>
          </w:tcPr>
          <w:p>
            <w:pPr>
              <w:spacing w:after="20"/>
            </w:pPr>
            <w:r>
              <w:rPr>
                <w:b/>
                <w:sz w:val="13"/>
              </w:rPr>
              <w:t>*</w:t>
            </w:r>
          </w:p>
        </w:tc>
        <w:tc>
          <w:tcPr>
            <w:tcW w:type="dxa" w:w="2891"/>
            <w:tcMar>
              <w:top w:w="70" w:type="dxa"/>
              <w:start w:w="80" w:type="dxa"/>
              <w:bottom w:w="70" w:type="dxa"/>
              <w:end w:w="80" w:type="dxa"/>
            </w:tcMar>
            <w:vAlign w:val="top"/>
          </w:tcPr>
          <w:p>
            <w:pPr>
              <w:spacing w:after="20"/>
            </w:pPr>
            <w:r>
              <w:rPr>
                <w:sz w:val="13"/>
              </w:rPr>
              <w:t>Toutes les colonnes.</w:t>
            </w:r>
          </w:p>
        </w:tc>
        <w:tc>
          <w:tcPr>
            <w:tcW w:type="dxa" w:w="2891"/>
            <w:tcMar>
              <w:top w:w="70" w:type="dxa"/>
              <w:start w:w="80" w:type="dxa"/>
              <w:bottom w:w="70" w:type="dxa"/>
              <w:end w:w="80" w:type="dxa"/>
            </w:tcMar>
            <w:vAlign w:val="top"/>
          </w:tcPr>
          <w:p>
            <w:pPr>
              <w:spacing w:after="20"/>
            </w:pPr>
            <w:r>
              <w:rPr>
                <w:sz w:val="13"/>
              </w:rPr>
              <w:t>All columns.</w:t>
            </w:r>
          </w:p>
        </w:tc>
        <w:tc>
          <w:tcPr>
            <w:tcW w:type="dxa" w:w="2381"/>
            <w:tcMar>
              <w:top w:w="70" w:type="dxa"/>
              <w:start w:w="80" w:type="dxa"/>
              <w:bottom w:w="70" w:type="dxa"/>
              <w:end w:w="80" w:type="dxa"/>
            </w:tcMar>
            <w:vAlign w:val="top"/>
          </w:tcPr>
          <w:p>
            <w:pPr>
              <w:spacing w:after="20"/>
            </w:pPr>
            <w:r>
              <w:rPr>
                <w:sz w:val="13"/>
              </w:rPr>
              <w:t>SELECT * FROM animal;</w:t>
            </w:r>
          </w:p>
        </w:tc>
      </w:tr>
      <w:tr>
        <w:tc>
          <w:tcPr>
            <w:tcW w:type="dxa" w:w="2324"/>
            <w:tcMar>
              <w:top w:w="70" w:type="dxa"/>
              <w:start w:w="80" w:type="dxa"/>
              <w:bottom w:w="70" w:type="dxa"/>
              <w:end w:w="80" w:type="dxa"/>
            </w:tcMar>
            <w:vAlign w:val="top"/>
            <w:shd w:fill="F5F7FB"/>
          </w:tcPr>
          <w:p>
            <w:pPr>
              <w:spacing w:after="20"/>
            </w:pPr>
            <w:r>
              <w:rPr>
                <w:b/>
                <w:sz w:val="13"/>
              </w:rPr>
              <w:t>AS</w:t>
            </w:r>
          </w:p>
        </w:tc>
        <w:tc>
          <w:tcPr>
            <w:tcW w:type="dxa" w:w="2891"/>
            <w:tcMar>
              <w:top w:w="70" w:type="dxa"/>
              <w:start w:w="80" w:type="dxa"/>
              <w:bottom w:w="70" w:type="dxa"/>
              <w:end w:w="80" w:type="dxa"/>
            </w:tcMar>
            <w:vAlign w:val="top"/>
            <w:shd w:fill="F5F7FB"/>
          </w:tcPr>
          <w:p>
            <w:pPr>
              <w:spacing w:after="20"/>
            </w:pPr>
            <w:r>
              <w:rPr>
                <w:sz w:val="13"/>
              </w:rPr>
              <w:t>Crée un alias temporaire.</w:t>
            </w:r>
          </w:p>
        </w:tc>
        <w:tc>
          <w:tcPr>
            <w:tcW w:type="dxa" w:w="2891"/>
            <w:tcMar>
              <w:top w:w="70" w:type="dxa"/>
              <w:start w:w="80" w:type="dxa"/>
              <w:bottom w:w="70" w:type="dxa"/>
              <w:end w:w="80" w:type="dxa"/>
            </w:tcMar>
            <w:vAlign w:val="top"/>
            <w:shd w:fill="F5F7FB"/>
          </w:tcPr>
          <w:p>
            <w:pPr>
              <w:spacing w:after="20"/>
            </w:pPr>
            <w:r>
              <w:rPr>
                <w:sz w:val="13"/>
              </w:rPr>
              <w:t>Creates a temporary alias.</w:t>
            </w:r>
          </w:p>
        </w:tc>
        <w:tc>
          <w:tcPr>
            <w:tcW w:type="dxa" w:w="2381"/>
            <w:tcMar>
              <w:top w:w="70" w:type="dxa"/>
              <w:start w:w="80" w:type="dxa"/>
              <w:bottom w:w="70" w:type="dxa"/>
              <w:end w:w="80" w:type="dxa"/>
            </w:tcMar>
            <w:vAlign w:val="top"/>
            <w:shd w:fill="F5F7FB"/>
          </w:tcPr>
          <w:p>
            <w:pPr>
              <w:spacing w:after="20"/>
            </w:pPr>
            <w:r>
              <w:rPr>
                <w:sz w:val="13"/>
              </w:rPr>
              <w:t>SUM(prixc) AS ca</w:t>
            </w:r>
          </w:p>
        </w:tc>
      </w:tr>
      <w:tr>
        <w:tc>
          <w:tcPr>
            <w:tcW w:type="dxa" w:w="2324"/>
            <w:tcMar>
              <w:top w:w="70" w:type="dxa"/>
              <w:start w:w="80" w:type="dxa"/>
              <w:bottom w:w="70" w:type="dxa"/>
              <w:end w:w="80" w:type="dxa"/>
            </w:tcMar>
            <w:vAlign w:val="top"/>
          </w:tcPr>
          <w:p>
            <w:pPr>
              <w:spacing w:after="20"/>
            </w:pPr>
            <w:r>
              <w:rPr>
                <w:b/>
                <w:sz w:val="13"/>
              </w:rPr>
              <w:t>DISTINCT</w:t>
            </w:r>
          </w:p>
        </w:tc>
        <w:tc>
          <w:tcPr>
            <w:tcW w:type="dxa" w:w="2891"/>
            <w:tcMar>
              <w:top w:w="70" w:type="dxa"/>
              <w:start w:w="80" w:type="dxa"/>
              <w:bottom w:w="70" w:type="dxa"/>
              <w:end w:w="80" w:type="dxa"/>
            </w:tcMar>
            <w:vAlign w:val="top"/>
          </w:tcPr>
          <w:p>
            <w:pPr>
              <w:spacing w:after="20"/>
            </w:pPr>
            <w:r>
              <w:rPr>
                <w:sz w:val="13"/>
              </w:rPr>
              <w:t>Élimine les doublons de la projection.</w:t>
            </w:r>
          </w:p>
        </w:tc>
        <w:tc>
          <w:tcPr>
            <w:tcW w:type="dxa" w:w="2891"/>
            <w:tcMar>
              <w:top w:w="70" w:type="dxa"/>
              <w:start w:w="80" w:type="dxa"/>
              <w:bottom w:w="70" w:type="dxa"/>
              <w:end w:w="80" w:type="dxa"/>
            </w:tcMar>
            <w:vAlign w:val="top"/>
          </w:tcPr>
          <w:p>
            <w:pPr>
              <w:spacing w:after="20"/>
            </w:pPr>
            <w:r>
              <w:rPr>
                <w:sz w:val="13"/>
              </w:rPr>
              <w:t>Removes duplicate projected rows.</w:t>
            </w:r>
          </w:p>
        </w:tc>
        <w:tc>
          <w:tcPr>
            <w:tcW w:type="dxa" w:w="2381"/>
            <w:tcMar>
              <w:top w:w="70" w:type="dxa"/>
              <w:start w:w="80" w:type="dxa"/>
              <w:bottom w:w="70" w:type="dxa"/>
              <w:end w:w="80" w:type="dxa"/>
            </w:tcMar>
            <w:vAlign w:val="top"/>
          </w:tcPr>
          <w:p>
            <w:pPr>
              <w:spacing w:after="20"/>
            </w:pPr>
            <w:r>
              <w:rPr>
                <w:sz w:val="13"/>
              </w:rPr>
              <w:t>SELECT DISTINCT villep ...</w:t>
            </w:r>
          </w:p>
        </w:tc>
      </w:tr>
      <w:tr>
        <w:tc>
          <w:tcPr>
            <w:tcW w:type="dxa" w:w="2324"/>
            <w:tcMar>
              <w:top w:w="70" w:type="dxa"/>
              <w:start w:w="80" w:type="dxa"/>
              <w:bottom w:w="70" w:type="dxa"/>
              <w:end w:w="80" w:type="dxa"/>
            </w:tcMar>
            <w:vAlign w:val="top"/>
            <w:shd w:fill="F5F7FB"/>
          </w:tcPr>
          <w:p>
            <w:pPr>
              <w:spacing w:after="20"/>
            </w:pPr>
            <w:r>
              <w:rPr>
                <w:b/>
                <w:sz w:val="13"/>
              </w:rPr>
              <w:t>WHERE</w:t>
            </w:r>
          </w:p>
        </w:tc>
        <w:tc>
          <w:tcPr>
            <w:tcW w:type="dxa" w:w="2891"/>
            <w:tcMar>
              <w:top w:w="70" w:type="dxa"/>
              <w:start w:w="80" w:type="dxa"/>
              <w:bottom w:w="70" w:type="dxa"/>
              <w:end w:w="80" w:type="dxa"/>
            </w:tcMar>
            <w:vAlign w:val="top"/>
            <w:shd w:fill="F5F7FB"/>
          </w:tcPr>
          <w:p>
            <w:pPr>
              <w:spacing w:after="20"/>
            </w:pPr>
            <w:r>
              <w:rPr>
                <w:sz w:val="13"/>
              </w:rPr>
              <w:t>Filtre les lignes avant regroupement.</w:t>
            </w:r>
          </w:p>
        </w:tc>
        <w:tc>
          <w:tcPr>
            <w:tcW w:type="dxa" w:w="2891"/>
            <w:tcMar>
              <w:top w:w="70" w:type="dxa"/>
              <w:start w:w="80" w:type="dxa"/>
              <w:bottom w:w="70" w:type="dxa"/>
              <w:end w:w="80" w:type="dxa"/>
            </w:tcMar>
            <w:vAlign w:val="top"/>
            <w:shd w:fill="F5F7FB"/>
          </w:tcPr>
          <w:p>
            <w:pPr>
              <w:spacing w:after="20"/>
            </w:pPr>
            <w:r>
              <w:rPr>
                <w:sz w:val="13"/>
              </w:rPr>
              <w:t>Filters rows before grouping.</w:t>
            </w:r>
          </w:p>
        </w:tc>
        <w:tc>
          <w:tcPr>
            <w:tcW w:type="dxa" w:w="2381"/>
            <w:tcMar>
              <w:top w:w="70" w:type="dxa"/>
              <w:start w:w="80" w:type="dxa"/>
              <w:bottom w:w="70" w:type="dxa"/>
              <w:end w:w="80" w:type="dxa"/>
            </w:tcMar>
            <w:vAlign w:val="top"/>
            <w:shd w:fill="F5F7FB"/>
          </w:tcPr>
          <w:p>
            <w:pPr>
              <w:spacing w:after="20"/>
            </w:pPr>
            <w:r>
              <w:rPr>
                <w:sz w:val="13"/>
              </w:rPr>
              <w:t>WHERE prixc &gt; 100</w:t>
            </w:r>
          </w:p>
        </w:tc>
      </w:tr>
      <w:tr>
        <w:tc>
          <w:tcPr>
            <w:tcW w:type="dxa" w:w="2324"/>
            <w:tcMar>
              <w:top w:w="70" w:type="dxa"/>
              <w:start w:w="80" w:type="dxa"/>
              <w:bottom w:w="70" w:type="dxa"/>
              <w:end w:w="80" w:type="dxa"/>
            </w:tcMar>
            <w:vAlign w:val="top"/>
          </w:tcPr>
          <w:p>
            <w:pPr>
              <w:spacing w:after="20"/>
            </w:pPr>
            <w:r>
              <w:rPr>
                <w:b/>
                <w:sz w:val="13"/>
              </w:rPr>
              <w:t>AND / OR / NOT</w:t>
            </w:r>
          </w:p>
        </w:tc>
        <w:tc>
          <w:tcPr>
            <w:tcW w:type="dxa" w:w="2891"/>
            <w:tcMar>
              <w:top w:w="70" w:type="dxa"/>
              <w:start w:w="80" w:type="dxa"/>
              <w:bottom w:w="70" w:type="dxa"/>
              <w:end w:w="80" w:type="dxa"/>
            </w:tcMar>
            <w:vAlign w:val="top"/>
          </w:tcPr>
          <w:p>
            <w:pPr>
              <w:spacing w:after="20"/>
            </w:pPr>
            <w:r>
              <w:rPr>
                <w:sz w:val="13"/>
              </w:rPr>
              <w:t>Combine ou nie des conditions.</w:t>
            </w:r>
          </w:p>
        </w:tc>
        <w:tc>
          <w:tcPr>
            <w:tcW w:type="dxa" w:w="2891"/>
            <w:tcMar>
              <w:top w:w="70" w:type="dxa"/>
              <w:start w:w="80" w:type="dxa"/>
              <w:bottom w:w="70" w:type="dxa"/>
              <w:end w:w="80" w:type="dxa"/>
            </w:tcMar>
            <w:vAlign w:val="top"/>
          </w:tcPr>
          <w:p>
            <w:pPr>
              <w:spacing w:after="20"/>
            </w:pPr>
            <w:r>
              <w:rPr>
                <w:sz w:val="13"/>
              </w:rPr>
              <w:t>Combines or negates conditions.</w:t>
            </w:r>
          </w:p>
        </w:tc>
        <w:tc>
          <w:tcPr>
            <w:tcW w:type="dxa" w:w="2381"/>
            <w:tcMar>
              <w:top w:w="70" w:type="dxa"/>
              <w:start w:w="80" w:type="dxa"/>
              <w:bottom w:w="70" w:type="dxa"/>
              <w:end w:w="80" w:type="dxa"/>
            </w:tcMar>
            <w:vAlign w:val="top"/>
          </w:tcPr>
          <w:p>
            <w:pPr>
              <w:spacing w:after="20"/>
            </w:pPr>
            <w:r>
              <w:rPr>
                <w:sz w:val="13"/>
              </w:rPr>
              <w:t>(A OR B) AND NOT C</w:t>
            </w:r>
          </w:p>
        </w:tc>
      </w:tr>
      <w:tr>
        <w:tc>
          <w:tcPr>
            <w:tcW w:type="dxa" w:w="2324"/>
            <w:tcMar>
              <w:top w:w="70" w:type="dxa"/>
              <w:start w:w="80" w:type="dxa"/>
              <w:bottom w:w="70" w:type="dxa"/>
              <w:end w:w="80" w:type="dxa"/>
            </w:tcMar>
            <w:vAlign w:val="top"/>
            <w:shd w:fill="F5F7FB"/>
          </w:tcPr>
          <w:p>
            <w:pPr>
              <w:spacing w:after="20"/>
            </w:pPr>
            <w:r>
              <w:rPr>
                <w:b/>
                <w:sz w:val="13"/>
              </w:rPr>
              <w:t>=, &lt;&gt;, !=, &lt;, &lt;=, &gt;, &gt;=</w:t>
            </w:r>
          </w:p>
        </w:tc>
        <w:tc>
          <w:tcPr>
            <w:tcW w:type="dxa" w:w="2891"/>
            <w:tcMar>
              <w:top w:w="70" w:type="dxa"/>
              <w:start w:w="80" w:type="dxa"/>
              <w:bottom w:w="70" w:type="dxa"/>
              <w:end w:w="80" w:type="dxa"/>
            </w:tcMar>
            <w:vAlign w:val="top"/>
            <w:shd w:fill="F5F7FB"/>
          </w:tcPr>
          <w:p>
            <w:pPr>
              <w:spacing w:after="20"/>
            </w:pPr>
            <w:r>
              <w:rPr>
                <w:sz w:val="13"/>
              </w:rPr>
              <w:t>Comparaisons.</w:t>
            </w:r>
          </w:p>
        </w:tc>
        <w:tc>
          <w:tcPr>
            <w:tcW w:type="dxa" w:w="2891"/>
            <w:tcMar>
              <w:top w:w="70" w:type="dxa"/>
              <w:start w:w="80" w:type="dxa"/>
              <w:bottom w:w="70" w:type="dxa"/>
              <w:end w:w="80" w:type="dxa"/>
            </w:tcMar>
            <w:vAlign w:val="top"/>
            <w:shd w:fill="F5F7FB"/>
          </w:tcPr>
          <w:p>
            <w:pPr>
              <w:spacing w:after="20"/>
            </w:pPr>
            <w:r>
              <w:rPr>
                <w:sz w:val="13"/>
              </w:rPr>
              <w:t>Comparisons.</w:t>
            </w:r>
          </w:p>
        </w:tc>
        <w:tc>
          <w:tcPr>
            <w:tcW w:type="dxa" w:w="2381"/>
            <w:tcMar>
              <w:top w:w="70" w:type="dxa"/>
              <w:start w:w="80" w:type="dxa"/>
              <w:bottom w:w="70" w:type="dxa"/>
              <w:end w:w="80" w:type="dxa"/>
            </w:tcMar>
            <w:vAlign w:val="top"/>
            <w:shd w:fill="F5F7FB"/>
          </w:tcPr>
          <w:p>
            <w:pPr>
              <w:spacing w:after="20"/>
            </w:pPr>
            <w:r>
              <w:rPr>
                <w:sz w:val="13"/>
              </w:rPr>
              <w:t>prixm &gt;= 50</w:t>
            </w:r>
          </w:p>
        </w:tc>
      </w:tr>
      <w:tr>
        <w:tc>
          <w:tcPr>
            <w:tcW w:type="dxa" w:w="2324"/>
            <w:tcMar>
              <w:top w:w="70" w:type="dxa"/>
              <w:start w:w="80" w:type="dxa"/>
              <w:bottom w:w="70" w:type="dxa"/>
              <w:end w:w="80" w:type="dxa"/>
            </w:tcMar>
            <w:vAlign w:val="top"/>
          </w:tcPr>
          <w:p>
            <w:pPr>
              <w:spacing w:after="20"/>
            </w:pPr>
            <w:r>
              <w:rPr>
                <w:b/>
                <w:sz w:val="13"/>
              </w:rPr>
              <w:t>BETWEEN</w:t>
            </w:r>
          </w:p>
        </w:tc>
        <w:tc>
          <w:tcPr>
            <w:tcW w:type="dxa" w:w="2891"/>
            <w:tcMar>
              <w:top w:w="70" w:type="dxa"/>
              <w:start w:w="80" w:type="dxa"/>
              <w:bottom w:w="70" w:type="dxa"/>
              <w:end w:w="80" w:type="dxa"/>
            </w:tcMar>
            <w:vAlign w:val="top"/>
          </w:tcPr>
          <w:p>
            <w:pPr>
              <w:spacing w:after="20"/>
            </w:pPr>
            <w:r>
              <w:rPr>
                <w:sz w:val="13"/>
              </w:rPr>
              <w:t>Intervalle inclusif.</w:t>
            </w:r>
          </w:p>
        </w:tc>
        <w:tc>
          <w:tcPr>
            <w:tcW w:type="dxa" w:w="2891"/>
            <w:tcMar>
              <w:top w:w="70" w:type="dxa"/>
              <w:start w:w="80" w:type="dxa"/>
              <w:bottom w:w="70" w:type="dxa"/>
              <w:end w:w="80" w:type="dxa"/>
            </w:tcMar>
            <w:vAlign w:val="top"/>
          </w:tcPr>
          <w:p>
            <w:pPr>
              <w:spacing w:after="20"/>
            </w:pPr>
            <w:r>
              <w:rPr>
                <w:sz w:val="13"/>
              </w:rPr>
              <w:t>Inclusive range.</w:t>
            </w:r>
          </w:p>
        </w:tc>
        <w:tc>
          <w:tcPr>
            <w:tcW w:type="dxa" w:w="2381"/>
            <w:tcMar>
              <w:top w:w="70" w:type="dxa"/>
              <w:start w:w="80" w:type="dxa"/>
              <w:bottom w:w="70" w:type="dxa"/>
              <w:end w:w="80" w:type="dxa"/>
            </w:tcMar>
            <w:vAlign w:val="top"/>
          </w:tcPr>
          <w:p>
            <w:pPr>
              <w:spacing w:after="20"/>
            </w:pPr>
            <w:r>
              <w:rPr>
                <w:sz w:val="13"/>
              </w:rPr>
              <w:t>prixc BETWEEN 200 AND 300</w:t>
            </w:r>
          </w:p>
        </w:tc>
      </w:tr>
      <w:tr>
        <w:tc>
          <w:tcPr>
            <w:tcW w:type="dxa" w:w="2324"/>
            <w:tcMar>
              <w:top w:w="70" w:type="dxa"/>
              <w:start w:w="80" w:type="dxa"/>
              <w:bottom w:w="70" w:type="dxa"/>
              <w:end w:w="80" w:type="dxa"/>
            </w:tcMar>
            <w:vAlign w:val="top"/>
            <w:shd w:fill="F5F7FB"/>
          </w:tcPr>
          <w:p>
            <w:pPr>
              <w:spacing w:after="20"/>
            </w:pPr>
            <w:r>
              <w:rPr>
                <w:b/>
                <w:sz w:val="13"/>
              </w:rPr>
              <w:t>IN / NOT IN</w:t>
            </w:r>
          </w:p>
        </w:tc>
        <w:tc>
          <w:tcPr>
            <w:tcW w:type="dxa" w:w="2891"/>
            <w:tcMar>
              <w:top w:w="70" w:type="dxa"/>
              <w:start w:w="80" w:type="dxa"/>
              <w:bottom w:w="70" w:type="dxa"/>
              <w:end w:w="80" w:type="dxa"/>
            </w:tcMar>
            <w:vAlign w:val="top"/>
            <w:shd w:fill="F5F7FB"/>
          </w:tcPr>
          <w:p>
            <w:pPr>
              <w:spacing w:after="20"/>
            </w:pPr>
            <w:r>
              <w:rPr>
                <w:sz w:val="13"/>
              </w:rPr>
              <w:t>Compare à une liste ou sous-requête.</w:t>
            </w:r>
          </w:p>
        </w:tc>
        <w:tc>
          <w:tcPr>
            <w:tcW w:type="dxa" w:w="2891"/>
            <w:tcMar>
              <w:top w:w="70" w:type="dxa"/>
              <w:start w:w="80" w:type="dxa"/>
              <w:bottom w:w="70" w:type="dxa"/>
              <w:end w:w="80" w:type="dxa"/>
            </w:tcMar>
            <w:vAlign w:val="top"/>
            <w:shd w:fill="F5F7FB"/>
          </w:tcPr>
          <w:p>
            <w:pPr>
              <w:spacing w:after="20"/>
            </w:pPr>
            <w:r>
              <w:rPr>
                <w:sz w:val="13"/>
              </w:rPr>
              <w:t>Compares with a list or subquery.</w:t>
            </w:r>
          </w:p>
        </w:tc>
        <w:tc>
          <w:tcPr>
            <w:tcW w:type="dxa" w:w="2381"/>
            <w:tcMar>
              <w:top w:w="70" w:type="dxa"/>
              <w:start w:w="80" w:type="dxa"/>
              <w:bottom w:w="70" w:type="dxa"/>
              <w:end w:w="80" w:type="dxa"/>
            </w:tcMar>
            <w:vAlign w:val="top"/>
            <w:shd w:fill="F5F7FB"/>
          </w:tcPr>
          <w:p>
            <w:pPr>
              <w:spacing w:after="20"/>
            </w:pPr>
            <w:r>
              <w:rPr>
                <w:sz w:val="13"/>
              </w:rPr>
              <w:t>villep IN ('Paris','Lyon')</w:t>
            </w:r>
          </w:p>
        </w:tc>
      </w:tr>
      <w:tr>
        <w:tc>
          <w:tcPr>
            <w:tcW w:type="dxa" w:w="2324"/>
            <w:tcMar>
              <w:top w:w="70" w:type="dxa"/>
              <w:start w:w="80" w:type="dxa"/>
              <w:bottom w:w="70" w:type="dxa"/>
              <w:end w:w="80" w:type="dxa"/>
            </w:tcMar>
            <w:vAlign w:val="top"/>
          </w:tcPr>
          <w:p>
            <w:pPr>
              <w:spacing w:after="20"/>
            </w:pPr>
            <w:r>
              <w:rPr>
                <w:b/>
                <w:sz w:val="13"/>
              </w:rPr>
              <w:t>LIKE / NOT LIKE</w:t>
            </w:r>
          </w:p>
        </w:tc>
        <w:tc>
          <w:tcPr>
            <w:tcW w:type="dxa" w:w="2891"/>
            <w:tcMar>
              <w:top w:w="70" w:type="dxa"/>
              <w:start w:w="80" w:type="dxa"/>
              <w:bottom w:w="70" w:type="dxa"/>
              <w:end w:w="80" w:type="dxa"/>
            </w:tcMar>
            <w:vAlign w:val="top"/>
          </w:tcPr>
          <w:p>
            <w:pPr>
              <w:spacing w:after="20"/>
            </w:pPr>
            <w:r>
              <w:rPr>
                <w:sz w:val="13"/>
              </w:rPr>
              <w:t>Recherche par motif.</w:t>
            </w:r>
          </w:p>
        </w:tc>
        <w:tc>
          <w:tcPr>
            <w:tcW w:type="dxa" w:w="2891"/>
            <w:tcMar>
              <w:top w:w="70" w:type="dxa"/>
              <w:start w:w="80" w:type="dxa"/>
              <w:bottom w:w="70" w:type="dxa"/>
              <w:end w:w="80" w:type="dxa"/>
            </w:tcMar>
            <w:vAlign w:val="top"/>
          </w:tcPr>
          <w:p>
            <w:pPr>
              <w:spacing w:after="20"/>
            </w:pPr>
            <w:r>
              <w:rPr>
                <w:sz w:val="13"/>
              </w:rPr>
              <w:t>Pattern matching.</w:t>
            </w:r>
          </w:p>
        </w:tc>
        <w:tc>
          <w:tcPr>
            <w:tcW w:type="dxa" w:w="2381"/>
            <w:tcMar>
              <w:top w:w="70" w:type="dxa"/>
              <w:start w:w="80" w:type="dxa"/>
              <w:bottom w:w="70" w:type="dxa"/>
              <w:end w:w="80" w:type="dxa"/>
            </w:tcMar>
            <w:vAlign w:val="top"/>
          </w:tcPr>
          <w:p>
            <w:pPr>
              <w:spacing w:after="20"/>
            </w:pPr>
            <w:r>
              <w:rPr>
                <w:sz w:val="13"/>
              </w:rPr>
              <w:t>nomv LIKE 'C%'</w:t>
            </w:r>
          </w:p>
        </w:tc>
      </w:tr>
      <w:tr>
        <w:tc>
          <w:tcPr>
            <w:tcW w:type="dxa" w:w="2324"/>
            <w:tcMar>
              <w:top w:w="70" w:type="dxa"/>
              <w:start w:w="80" w:type="dxa"/>
              <w:bottom w:w="70" w:type="dxa"/>
              <w:end w:w="80" w:type="dxa"/>
            </w:tcMar>
            <w:vAlign w:val="top"/>
            <w:shd w:fill="F5F7FB"/>
          </w:tcPr>
          <w:p>
            <w:pPr>
              <w:spacing w:after="20"/>
            </w:pPr>
            <w:r>
              <w:rPr>
                <w:b/>
                <w:sz w:val="13"/>
              </w:rPr>
              <w:t>IS NULL / IS NOT NULL</w:t>
            </w:r>
          </w:p>
        </w:tc>
        <w:tc>
          <w:tcPr>
            <w:tcW w:type="dxa" w:w="2891"/>
            <w:tcMar>
              <w:top w:w="70" w:type="dxa"/>
              <w:start w:w="80" w:type="dxa"/>
              <w:bottom w:w="70" w:type="dxa"/>
              <w:end w:w="80" w:type="dxa"/>
            </w:tcMar>
            <w:vAlign w:val="top"/>
            <w:shd w:fill="F5F7FB"/>
          </w:tcPr>
          <w:p>
            <w:pPr>
              <w:spacing w:after="20"/>
            </w:pPr>
            <w:r>
              <w:rPr>
                <w:sz w:val="13"/>
              </w:rPr>
              <w:t>Teste NULL.</w:t>
            </w:r>
          </w:p>
        </w:tc>
        <w:tc>
          <w:tcPr>
            <w:tcW w:type="dxa" w:w="2891"/>
            <w:tcMar>
              <w:top w:w="70" w:type="dxa"/>
              <w:start w:w="80" w:type="dxa"/>
              <w:bottom w:w="70" w:type="dxa"/>
              <w:end w:w="80" w:type="dxa"/>
            </w:tcMar>
            <w:vAlign w:val="top"/>
            <w:shd w:fill="F5F7FB"/>
          </w:tcPr>
          <w:p>
            <w:pPr>
              <w:spacing w:after="20"/>
            </w:pPr>
            <w:r>
              <w:rPr>
                <w:sz w:val="13"/>
              </w:rPr>
              <w:t>Tests NULL.</w:t>
            </w:r>
          </w:p>
        </w:tc>
        <w:tc>
          <w:tcPr>
            <w:tcW w:type="dxa" w:w="2381"/>
            <w:tcMar>
              <w:top w:w="70" w:type="dxa"/>
              <w:start w:w="80" w:type="dxa"/>
              <w:bottom w:w="70" w:type="dxa"/>
              <w:end w:w="80" w:type="dxa"/>
            </w:tcMar>
            <w:vAlign w:val="top"/>
            <w:shd w:fill="F5F7FB"/>
          </w:tcPr>
          <w:p>
            <w:pPr>
              <w:spacing w:after="20"/>
            </w:pPr>
            <w:r>
              <w:rPr>
                <w:sz w:val="13"/>
              </w:rPr>
              <w:t>email IS NULL</w:t>
            </w:r>
          </w:p>
        </w:tc>
      </w:tr>
      <w:tr>
        <w:tc>
          <w:tcPr>
            <w:tcW w:type="dxa" w:w="2324"/>
            <w:tcMar>
              <w:top w:w="70" w:type="dxa"/>
              <w:start w:w="80" w:type="dxa"/>
              <w:bottom w:w="70" w:type="dxa"/>
              <w:end w:w="80" w:type="dxa"/>
            </w:tcMar>
            <w:vAlign w:val="top"/>
          </w:tcPr>
          <w:p>
            <w:pPr>
              <w:spacing w:after="20"/>
            </w:pPr>
            <w:r>
              <w:rPr>
                <w:b/>
                <w:sz w:val="13"/>
              </w:rPr>
              <w:t>ORDER BY</w:t>
            </w:r>
          </w:p>
        </w:tc>
        <w:tc>
          <w:tcPr>
            <w:tcW w:type="dxa" w:w="2891"/>
            <w:tcMar>
              <w:top w:w="70" w:type="dxa"/>
              <w:start w:w="80" w:type="dxa"/>
              <w:bottom w:w="70" w:type="dxa"/>
              <w:end w:w="80" w:type="dxa"/>
            </w:tcMar>
            <w:vAlign w:val="top"/>
          </w:tcPr>
          <w:p>
            <w:pPr>
              <w:spacing w:after="20"/>
            </w:pPr>
            <w:r>
              <w:rPr>
                <w:sz w:val="13"/>
              </w:rPr>
              <w:t>Trie le résultat.</w:t>
            </w:r>
          </w:p>
        </w:tc>
        <w:tc>
          <w:tcPr>
            <w:tcW w:type="dxa" w:w="2891"/>
            <w:tcMar>
              <w:top w:w="70" w:type="dxa"/>
              <w:start w:w="80" w:type="dxa"/>
              <w:bottom w:w="70" w:type="dxa"/>
              <w:end w:w="80" w:type="dxa"/>
            </w:tcMar>
            <w:vAlign w:val="top"/>
          </w:tcPr>
          <w:p>
            <w:pPr>
              <w:spacing w:after="20"/>
            </w:pPr>
            <w:r>
              <w:rPr>
                <w:sz w:val="13"/>
              </w:rPr>
              <w:t>Sorts result.</w:t>
            </w:r>
          </w:p>
        </w:tc>
        <w:tc>
          <w:tcPr>
            <w:tcW w:type="dxa" w:w="2381"/>
            <w:tcMar>
              <w:top w:w="70" w:type="dxa"/>
              <w:start w:w="80" w:type="dxa"/>
              <w:bottom w:w="70" w:type="dxa"/>
              <w:end w:w="80" w:type="dxa"/>
            </w:tcMar>
            <w:vAlign w:val="top"/>
          </w:tcPr>
          <w:p>
            <w:pPr>
              <w:spacing w:after="20"/>
            </w:pPr>
            <w:r>
              <w:rPr>
                <w:sz w:val="13"/>
              </w:rPr>
              <w:t>ORDER BY prixc DESC</w:t>
            </w:r>
          </w:p>
        </w:tc>
      </w:tr>
      <w:tr>
        <w:tc>
          <w:tcPr>
            <w:tcW w:type="dxa" w:w="2324"/>
            <w:tcMar>
              <w:top w:w="70" w:type="dxa"/>
              <w:start w:w="80" w:type="dxa"/>
              <w:bottom w:w="70" w:type="dxa"/>
              <w:end w:w="80" w:type="dxa"/>
            </w:tcMar>
            <w:vAlign w:val="top"/>
            <w:shd w:fill="F5F7FB"/>
          </w:tcPr>
          <w:p>
            <w:pPr>
              <w:spacing w:after="20"/>
            </w:pPr>
            <w:r>
              <w:rPr>
                <w:b/>
                <w:sz w:val="13"/>
              </w:rPr>
              <w:t>ASC / DESC</w:t>
            </w:r>
          </w:p>
        </w:tc>
        <w:tc>
          <w:tcPr>
            <w:tcW w:type="dxa" w:w="2891"/>
            <w:tcMar>
              <w:top w:w="70" w:type="dxa"/>
              <w:start w:w="80" w:type="dxa"/>
              <w:bottom w:w="70" w:type="dxa"/>
              <w:end w:w="80" w:type="dxa"/>
            </w:tcMar>
            <w:vAlign w:val="top"/>
            <w:shd w:fill="F5F7FB"/>
          </w:tcPr>
          <w:p>
            <w:pPr>
              <w:spacing w:after="20"/>
            </w:pPr>
            <w:r>
              <w:rPr>
                <w:sz w:val="13"/>
              </w:rPr>
              <w:t>Croissant / décroissant.</w:t>
            </w:r>
          </w:p>
        </w:tc>
        <w:tc>
          <w:tcPr>
            <w:tcW w:type="dxa" w:w="2891"/>
            <w:tcMar>
              <w:top w:w="70" w:type="dxa"/>
              <w:start w:w="80" w:type="dxa"/>
              <w:bottom w:w="70" w:type="dxa"/>
              <w:end w:w="80" w:type="dxa"/>
            </w:tcMar>
            <w:vAlign w:val="top"/>
            <w:shd w:fill="F5F7FB"/>
          </w:tcPr>
          <w:p>
            <w:pPr>
              <w:spacing w:after="20"/>
            </w:pPr>
            <w:r>
              <w:rPr>
                <w:sz w:val="13"/>
              </w:rPr>
              <w:t>Ascending / descending.</w:t>
            </w:r>
          </w:p>
        </w:tc>
        <w:tc>
          <w:tcPr>
            <w:tcW w:type="dxa" w:w="2381"/>
            <w:tcMar>
              <w:top w:w="70" w:type="dxa"/>
              <w:start w:w="80" w:type="dxa"/>
              <w:bottom w:w="70" w:type="dxa"/>
              <w:end w:w="80" w:type="dxa"/>
            </w:tcMar>
            <w:vAlign w:val="top"/>
            <w:shd w:fill="F5F7FB"/>
          </w:tcPr>
          <w:p>
            <w:pPr>
              <w:spacing w:after="20"/>
            </w:pPr>
            <w:r>
              <w:rPr>
                <w:sz w:val="13"/>
              </w:rPr>
              <w:t>ORDER BY nom ASC</w:t>
            </w:r>
          </w:p>
        </w:tc>
      </w:tr>
      <w:tr>
        <w:tc>
          <w:tcPr>
            <w:tcW w:type="dxa" w:w="2324"/>
            <w:tcMar>
              <w:top w:w="70" w:type="dxa"/>
              <w:start w:w="80" w:type="dxa"/>
              <w:bottom w:w="70" w:type="dxa"/>
              <w:end w:w="80" w:type="dxa"/>
            </w:tcMar>
            <w:vAlign w:val="top"/>
          </w:tcPr>
          <w:p>
            <w:pPr>
              <w:spacing w:after="20"/>
            </w:pPr>
            <w:r>
              <w:rPr>
                <w:b/>
                <w:sz w:val="13"/>
              </w:rPr>
              <w:t>LIMIT</w:t>
            </w:r>
          </w:p>
        </w:tc>
        <w:tc>
          <w:tcPr>
            <w:tcW w:type="dxa" w:w="2891"/>
            <w:tcMar>
              <w:top w:w="70" w:type="dxa"/>
              <w:start w:w="80" w:type="dxa"/>
              <w:bottom w:w="70" w:type="dxa"/>
              <w:end w:w="80" w:type="dxa"/>
            </w:tcMar>
            <w:vAlign w:val="top"/>
          </w:tcPr>
          <w:p>
            <w:pPr>
              <w:spacing w:after="20"/>
            </w:pPr>
            <w:r>
              <w:rPr>
                <w:sz w:val="13"/>
              </w:rPr>
              <w:t>Limite le nombre de lignes.</w:t>
            </w:r>
          </w:p>
        </w:tc>
        <w:tc>
          <w:tcPr>
            <w:tcW w:type="dxa" w:w="2891"/>
            <w:tcMar>
              <w:top w:w="70" w:type="dxa"/>
              <w:start w:w="80" w:type="dxa"/>
              <w:bottom w:w="70" w:type="dxa"/>
              <w:end w:w="80" w:type="dxa"/>
            </w:tcMar>
            <w:vAlign w:val="top"/>
          </w:tcPr>
          <w:p>
            <w:pPr>
              <w:spacing w:after="20"/>
            </w:pPr>
            <w:r>
              <w:rPr>
                <w:sz w:val="13"/>
              </w:rPr>
              <w:t>Limits row count.</w:t>
            </w:r>
          </w:p>
        </w:tc>
        <w:tc>
          <w:tcPr>
            <w:tcW w:type="dxa" w:w="2381"/>
            <w:tcMar>
              <w:top w:w="70" w:type="dxa"/>
              <w:start w:w="80" w:type="dxa"/>
              <w:bottom w:w="70" w:type="dxa"/>
              <w:end w:w="80" w:type="dxa"/>
            </w:tcMar>
            <w:vAlign w:val="top"/>
          </w:tcPr>
          <w:p>
            <w:pPr>
              <w:spacing w:after="20"/>
            </w:pPr>
            <w:r>
              <w:rPr>
                <w:sz w:val="13"/>
              </w:rPr>
              <w:t>LIMIT 5</w:t>
            </w:r>
          </w:p>
        </w:tc>
      </w:tr>
      <w:tr>
        <w:tc>
          <w:tcPr>
            <w:tcW w:type="dxa" w:w="2324"/>
            <w:tcMar>
              <w:top w:w="70" w:type="dxa"/>
              <w:start w:w="80" w:type="dxa"/>
              <w:bottom w:w="70" w:type="dxa"/>
              <w:end w:w="80" w:type="dxa"/>
            </w:tcMar>
            <w:vAlign w:val="top"/>
            <w:shd w:fill="F5F7FB"/>
          </w:tcPr>
          <w:p>
            <w:pPr>
              <w:spacing w:after="20"/>
            </w:pPr>
            <w:r>
              <w:rPr>
                <w:b/>
                <w:sz w:val="13"/>
              </w:rPr>
              <w:t>COUNT(*)</w:t>
            </w:r>
          </w:p>
        </w:tc>
        <w:tc>
          <w:tcPr>
            <w:tcW w:type="dxa" w:w="2891"/>
            <w:tcMar>
              <w:top w:w="70" w:type="dxa"/>
              <w:start w:w="80" w:type="dxa"/>
              <w:bottom w:w="70" w:type="dxa"/>
              <w:end w:w="80" w:type="dxa"/>
            </w:tcMar>
            <w:vAlign w:val="top"/>
            <w:shd w:fill="F5F7FB"/>
          </w:tcPr>
          <w:p>
            <w:pPr>
              <w:spacing w:after="20"/>
            </w:pPr>
            <w:r>
              <w:rPr>
                <w:sz w:val="13"/>
              </w:rPr>
              <w:t>Compte les lignes.</w:t>
            </w:r>
          </w:p>
        </w:tc>
        <w:tc>
          <w:tcPr>
            <w:tcW w:type="dxa" w:w="2891"/>
            <w:tcMar>
              <w:top w:w="70" w:type="dxa"/>
              <w:start w:w="80" w:type="dxa"/>
              <w:bottom w:w="70" w:type="dxa"/>
              <w:end w:w="80" w:type="dxa"/>
            </w:tcMar>
            <w:vAlign w:val="top"/>
            <w:shd w:fill="F5F7FB"/>
          </w:tcPr>
          <w:p>
            <w:pPr>
              <w:spacing w:after="20"/>
            </w:pPr>
            <w:r>
              <w:rPr>
                <w:sz w:val="13"/>
              </w:rPr>
              <w:t>Counts rows.</w:t>
            </w:r>
          </w:p>
        </w:tc>
        <w:tc>
          <w:tcPr>
            <w:tcW w:type="dxa" w:w="2381"/>
            <w:tcMar>
              <w:top w:w="70" w:type="dxa"/>
              <w:start w:w="80" w:type="dxa"/>
              <w:bottom w:w="70" w:type="dxa"/>
              <w:end w:w="80" w:type="dxa"/>
            </w:tcMar>
            <w:vAlign w:val="top"/>
            <w:shd w:fill="F5F7FB"/>
          </w:tcPr>
          <w:p>
            <w:pPr>
              <w:spacing w:after="20"/>
            </w:pPr>
            <w:r>
              <w:rPr>
                <w:sz w:val="13"/>
              </w:rPr>
              <w:t>COUNT(*)</w:t>
            </w:r>
          </w:p>
        </w:tc>
      </w:tr>
      <w:tr>
        <w:tc>
          <w:tcPr>
            <w:tcW w:type="dxa" w:w="2324"/>
            <w:tcMar>
              <w:top w:w="70" w:type="dxa"/>
              <w:start w:w="80" w:type="dxa"/>
              <w:bottom w:w="70" w:type="dxa"/>
              <w:end w:w="80" w:type="dxa"/>
            </w:tcMar>
            <w:vAlign w:val="top"/>
          </w:tcPr>
          <w:p>
            <w:pPr>
              <w:spacing w:after="20"/>
            </w:pPr>
            <w:r>
              <w:rPr>
                <w:b/>
                <w:sz w:val="13"/>
              </w:rPr>
              <w:t>COUNT(col)</w:t>
            </w:r>
          </w:p>
        </w:tc>
        <w:tc>
          <w:tcPr>
            <w:tcW w:type="dxa" w:w="2891"/>
            <w:tcMar>
              <w:top w:w="70" w:type="dxa"/>
              <w:start w:w="80" w:type="dxa"/>
              <w:bottom w:w="70" w:type="dxa"/>
              <w:end w:w="80" w:type="dxa"/>
            </w:tcMar>
            <w:vAlign w:val="top"/>
          </w:tcPr>
          <w:p>
            <w:pPr>
              <w:spacing w:after="20"/>
            </w:pPr>
            <w:r>
              <w:rPr>
                <w:sz w:val="13"/>
              </w:rPr>
              <w:t>Compte les valeurs non NULL.</w:t>
            </w:r>
          </w:p>
        </w:tc>
        <w:tc>
          <w:tcPr>
            <w:tcW w:type="dxa" w:w="2891"/>
            <w:tcMar>
              <w:top w:w="70" w:type="dxa"/>
              <w:start w:w="80" w:type="dxa"/>
              <w:bottom w:w="70" w:type="dxa"/>
              <w:end w:w="80" w:type="dxa"/>
            </w:tcMar>
            <w:vAlign w:val="top"/>
          </w:tcPr>
          <w:p>
            <w:pPr>
              <w:spacing w:after="20"/>
            </w:pPr>
            <w:r>
              <w:rPr>
                <w:sz w:val="13"/>
              </w:rPr>
              <w:t>Counts non-NULL values.</w:t>
            </w:r>
          </w:p>
        </w:tc>
        <w:tc>
          <w:tcPr>
            <w:tcW w:type="dxa" w:w="2381"/>
            <w:tcMar>
              <w:top w:w="70" w:type="dxa"/>
              <w:start w:w="80" w:type="dxa"/>
              <w:bottom w:w="70" w:type="dxa"/>
              <w:end w:w="80" w:type="dxa"/>
            </w:tcMar>
            <w:vAlign w:val="top"/>
          </w:tcPr>
          <w:p>
            <w:pPr>
              <w:spacing w:after="20"/>
            </w:pPr>
            <w:r>
              <w:rPr>
                <w:sz w:val="13"/>
              </w:rPr>
              <w:t>COUNT(tatouage)</w:t>
            </w:r>
          </w:p>
        </w:tc>
      </w:tr>
      <w:tr>
        <w:tc>
          <w:tcPr>
            <w:tcW w:type="dxa" w:w="2324"/>
            <w:tcMar>
              <w:top w:w="70" w:type="dxa"/>
              <w:start w:w="80" w:type="dxa"/>
              <w:bottom w:w="70" w:type="dxa"/>
              <w:end w:w="80" w:type="dxa"/>
            </w:tcMar>
            <w:vAlign w:val="top"/>
            <w:shd w:fill="F5F7FB"/>
          </w:tcPr>
          <w:p>
            <w:pPr>
              <w:spacing w:after="20"/>
            </w:pPr>
            <w:r>
              <w:rPr>
                <w:b/>
                <w:sz w:val="13"/>
              </w:rPr>
              <w:t>COUNT(DISTINCT col)</w:t>
            </w:r>
          </w:p>
        </w:tc>
        <w:tc>
          <w:tcPr>
            <w:tcW w:type="dxa" w:w="2891"/>
            <w:tcMar>
              <w:top w:w="70" w:type="dxa"/>
              <w:start w:w="80" w:type="dxa"/>
              <w:bottom w:w="70" w:type="dxa"/>
              <w:end w:w="80" w:type="dxa"/>
            </w:tcMar>
            <w:vAlign w:val="top"/>
            <w:shd w:fill="F5F7FB"/>
          </w:tcPr>
          <w:p>
            <w:pPr>
              <w:spacing w:after="20"/>
            </w:pPr>
            <w:r>
              <w:rPr>
                <w:sz w:val="13"/>
              </w:rPr>
              <w:t>Compte les valeurs différentes non NULL.</w:t>
            </w:r>
          </w:p>
        </w:tc>
        <w:tc>
          <w:tcPr>
            <w:tcW w:type="dxa" w:w="2891"/>
            <w:tcMar>
              <w:top w:w="70" w:type="dxa"/>
              <w:start w:w="80" w:type="dxa"/>
              <w:bottom w:w="70" w:type="dxa"/>
              <w:end w:w="80" w:type="dxa"/>
            </w:tcMar>
            <w:vAlign w:val="top"/>
            <w:shd w:fill="F5F7FB"/>
          </w:tcPr>
          <w:p>
            <w:pPr>
              <w:spacing w:after="20"/>
            </w:pPr>
            <w:r>
              <w:rPr>
                <w:sz w:val="13"/>
              </w:rPr>
              <w:t>Counts distinct non-NULL values.</w:t>
            </w:r>
          </w:p>
        </w:tc>
        <w:tc>
          <w:tcPr>
            <w:tcW w:type="dxa" w:w="2381"/>
            <w:tcMar>
              <w:top w:w="70" w:type="dxa"/>
              <w:start w:w="80" w:type="dxa"/>
              <w:bottom w:w="70" w:type="dxa"/>
              <w:end w:w="80" w:type="dxa"/>
            </w:tcMar>
            <w:vAlign w:val="top"/>
            <w:shd w:fill="F5F7FB"/>
          </w:tcPr>
          <w:p>
            <w:pPr>
              <w:spacing w:after="20"/>
            </w:pPr>
            <w:r>
              <w:rPr>
                <w:sz w:val="13"/>
              </w:rPr>
              <w:t>COUNT(DISTINCT nomp)</w:t>
            </w:r>
          </w:p>
        </w:tc>
      </w:tr>
      <w:tr>
        <w:tc>
          <w:tcPr>
            <w:tcW w:type="dxa" w:w="2324"/>
            <w:tcMar>
              <w:top w:w="70" w:type="dxa"/>
              <w:start w:w="80" w:type="dxa"/>
              <w:bottom w:w="70" w:type="dxa"/>
              <w:end w:w="80" w:type="dxa"/>
            </w:tcMar>
            <w:vAlign w:val="top"/>
          </w:tcPr>
          <w:p>
            <w:pPr>
              <w:spacing w:after="20"/>
            </w:pPr>
            <w:r>
              <w:rPr>
                <w:b/>
                <w:sz w:val="13"/>
              </w:rPr>
              <w:t>SUM</w:t>
            </w:r>
          </w:p>
        </w:tc>
        <w:tc>
          <w:tcPr>
            <w:tcW w:type="dxa" w:w="2891"/>
            <w:tcMar>
              <w:top w:w="70" w:type="dxa"/>
              <w:start w:w="80" w:type="dxa"/>
              <w:bottom w:w="70" w:type="dxa"/>
              <w:end w:w="80" w:type="dxa"/>
            </w:tcMar>
            <w:vAlign w:val="top"/>
          </w:tcPr>
          <w:p>
            <w:pPr>
              <w:spacing w:after="20"/>
            </w:pPr>
            <w:r>
              <w:rPr>
                <w:sz w:val="13"/>
              </w:rPr>
              <w:t>Somme.</w:t>
            </w:r>
          </w:p>
        </w:tc>
        <w:tc>
          <w:tcPr>
            <w:tcW w:type="dxa" w:w="2891"/>
            <w:tcMar>
              <w:top w:w="70" w:type="dxa"/>
              <w:start w:w="80" w:type="dxa"/>
              <w:bottom w:w="70" w:type="dxa"/>
              <w:end w:w="80" w:type="dxa"/>
            </w:tcMar>
            <w:vAlign w:val="top"/>
          </w:tcPr>
          <w:p>
            <w:pPr>
              <w:spacing w:after="20"/>
            </w:pPr>
            <w:r>
              <w:rPr>
                <w:sz w:val="13"/>
              </w:rPr>
              <w:t>Sum.</w:t>
            </w:r>
          </w:p>
        </w:tc>
        <w:tc>
          <w:tcPr>
            <w:tcW w:type="dxa" w:w="2381"/>
            <w:tcMar>
              <w:top w:w="70" w:type="dxa"/>
              <w:start w:w="80" w:type="dxa"/>
              <w:bottom w:w="70" w:type="dxa"/>
              <w:end w:w="80" w:type="dxa"/>
            </w:tcMar>
            <w:vAlign w:val="top"/>
          </w:tcPr>
          <w:p>
            <w:pPr>
              <w:spacing w:after="20"/>
            </w:pPr>
            <w:r>
              <w:rPr>
                <w:sz w:val="13"/>
              </w:rPr>
              <w:t>SUM(prixc)</w:t>
            </w:r>
          </w:p>
        </w:tc>
      </w:tr>
      <w:tr>
        <w:tc>
          <w:tcPr>
            <w:tcW w:type="dxa" w:w="2324"/>
            <w:tcMar>
              <w:top w:w="70" w:type="dxa"/>
              <w:start w:w="80" w:type="dxa"/>
              <w:bottom w:w="70" w:type="dxa"/>
              <w:end w:w="80" w:type="dxa"/>
            </w:tcMar>
            <w:vAlign w:val="top"/>
            <w:shd w:fill="F5F7FB"/>
          </w:tcPr>
          <w:p>
            <w:pPr>
              <w:spacing w:after="20"/>
            </w:pPr>
            <w:r>
              <w:rPr>
                <w:b/>
                <w:sz w:val="13"/>
              </w:rPr>
              <w:t>AVG</w:t>
            </w:r>
          </w:p>
        </w:tc>
        <w:tc>
          <w:tcPr>
            <w:tcW w:type="dxa" w:w="2891"/>
            <w:tcMar>
              <w:top w:w="70" w:type="dxa"/>
              <w:start w:w="80" w:type="dxa"/>
              <w:bottom w:w="70" w:type="dxa"/>
              <w:end w:w="80" w:type="dxa"/>
            </w:tcMar>
            <w:vAlign w:val="top"/>
            <w:shd w:fill="F5F7FB"/>
          </w:tcPr>
          <w:p>
            <w:pPr>
              <w:spacing w:after="20"/>
            </w:pPr>
            <w:r>
              <w:rPr>
                <w:sz w:val="13"/>
              </w:rPr>
              <w:t>Moyenne.</w:t>
            </w:r>
          </w:p>
        </w:tc>
        <w:tc>
          <w:tcPr>
            <w:tcW w:type="dxa" w:w="2891"/>
            <w:tcMar>
              <w:top w:w="70" w:type="dxa"/>
              <w:start w:w="80" w:type="dxa"/>
              <w:bottom w:w="70" w:type="dxa"/>
              <w:end w:w="80" w:type="dxa"/>
            </w:tcMar>
            <w:vAlign w:val="top"/>
            <w:shd w:fill="F5F7FB"/>
          </w:tcPr>
          <w:p>
            <w:pPr>
              <w:spacing w:after="20"/>
            </w:pPr>
            <w:r>
              <w:rPr>
                <w:sz w:val="13"/>
              </w:rPr>
              <w:t>Average.</w:t>
            </w:r>
          </w:p>
        </w:tc>
        <w:tc>
          <w:tcPr>
            <w:tcW w:type="dxa" w:w="2381"/>
            <w:tcMar>
              <w:top w:w="70" w:type="dxa"/>
              <w:start w:w="80" w:type="dxa"/>
              <w:bottom w:w="70" w:type="dxa"/>
              <w:end w:w="80" w:type="dxa"/>
            </w:tcMar>
            <w:vAlign w:val="top"/>
            <w:shd w:fill="F5F7FB"/>
          </w:tcPr>
          <w:p>
            <w:pPr>
              <w:spacing w:after="20"/>
            </w:pPr>
            <w:r>
              <w:rPr>
                <w:sz w:val="13"/>
              </w:rPr>
              <w:t>AVG(sal)</w:t>
            </w:r>
          </w:p>
        </w:tc>
      </w:tr>
      <w:tr>
        <w:tc>
          <w:tcPr>
            <w:tcW w:type="dxa" w:w="2324"/>
            <w:tcMar>
              <w:top w:w="70" w:type="dxa"/>
              <w:start w:w="80" w:type="dxa"/>
              <w:bottom w:w="70" w:type="dxa"/>
              <w:end w:w="80" w:type="dxa"/>
            </w:tcMar>
            <w:vAlign w:val="top"/>
          </w:tcPr>
          <w:p>
            <w:pPr>
              <w:spacing w:after="20"/>
            </w:pPr>
            <w:r>
              <w:rPr>
                <w:b/>
                <w:sz w:val="13"/>
              </w:rPr>
              <w:t>MIN / MAX</w:t>
            </w:r>
          </w:p>
        </w:tc>
        <w:tc>
          <w:tcPr>
            <w:tcW w:type="dxa" w:w="2891"/>
            <w:tcMar>
              <w:top w:w="70" w:type="dxa"/>
              <w:start w:w="80" w:type="dxa"/>
              <w:bottom w:w="70" w:type="dxa"/>
              <w:end w:w="80" w:type="dxa"/>
            </w:tcMar>
            <w:vAlign w:val="top"/>
          </w:tcPr>
          <w:p>
            <w:pPr>
              <w:spacing w:after="20"/>
            </w:pPr>
            <w:r>
              <w:rPr>
                <w:sz w:val="13"/>
              </w:rPr>
              <w:t>Minimum / maximum.</w:t>
            </w:r>
          </w:p>
        </w:tc>
        <w:tc>
          <w:tcPr>
            <w:tcW w:type="dxa" w:w="2891"/>
            <w:tcMar>
              <w:top w:w="70" w:type="dxa"/>
              <w:start w:w="80" w:type="dxa"/>
              <w:bottom w:w="70" w:type="dxa"/>
              <w:end w:w="80" w:type="dxa"/>
            </w:tcMar>
            <w:vAlign w:val="top"/>
          </w:tcPr>
          <w:p>
            <w:pPr>
              <w:spacing w:after="20"/>
            </w:pPr>
            <w:r>
              <w:rPr>
                <w:sz w:val="13"/>
              </w:rPr>
              <w:t>Minimum / maximum.</w:t>
            </w:r>
          </w:p>
        </w:tc>
        <w:tc>
          <w:tcPr>
            <w:tcW w:type="dxa" w:w="2381"/>
            <w:tcMar>
              <w:top w:w="70" w:type="dxa"/>
              <w:start w:w="80" w:type="dxa"/>
              <w:bottom w:w="70" w:type="dxa"/>
              <w:end w:w="80" w:type="dxa"/>
            </w:tcMar>
            <w:vAlign w:val="top"/>
          </w:tcPr>
          <w:p>
            <w:pPr>
              <w:spacing w:after="20"/>
            </w:pPr>
            <w:r>
              <w:rPr>
                <w:sz w:val="13"/>
              </w:rPr>
              <w:t>MAX(prixm)</w:t>
            </w:r>
          </w:p>
        </w:tc>
      </w:tr>
      <w:tr>
        <w:tc>
          <w:tcPr>
            <w:tcW w:type="dxa" w:w="2324"/>
            <w:tcMar>
              <w:top w:w="70" w:type="dxa"/>
              <w:start w:w="80" w:type="dxa"/>
              <w:bottom w:w="70" w:type="dxa"/>
              <w:end w:w="80" w:type="dxa"/>
            </w:tcMar>
            <w:vAlign w:val="top"/>
            <w:shd w:fill="F5F7FB"/>
          </w:tcPr>
          <w:p>
            <w:pPr>
              <w:spacing w:after="20"/>
            </w:pPr>
            <w:r>
              <w:rPr>
                <w:b/>
                <w:sz w:val="13"/>
              </w:rPr>
              <w:t>GROUP BY</w:t>
            </w:r>
          </w:p>
        </w:tc>
        <w:tc>
          <w:tcPr>
            <w:tcW w:type="dxa" w:w="2891"/>
            <w:tcMar>
              <w:top w:w="70" w:type="dxa"/>
              <w:start w:w="80" w:type="dxa"/>
              <w:bottom w:w="70" w:type="dxa"/>
              <w:end w:w="80" w:type="dxa"/>
            </w:tcMar>
            <w:vAlign w:val="top"/>
            <w:shd w:fill="F5F7FB"/>
          </w:tcPr>
          <w:p>
            <w:pPr>
              <w:spacing w:after="20"/>
            </w:pPr>
            <w:r>
              <w:rPr>
                <w:sz w:val="13"/>
              </w:rPr>
              <w:t>Crée les groupes.</w:t>
            </w:r>
          </w:p>
        </w:tc>
        <w:tc>
          <w:tcPr>
            <w:tcW w:type="dxa" w:w="2891"/>
            <w:tcMar>
              <w:top w:w="70" w:type="dxa"/>
              <w:start w:w="80" w:type="dxa"/>
              <w:bottom w:w="70" w:type="dxa"/>
              <w:end w:w="80" w:type="dxa"/>
            </w:tcMar>
            <w:vAlign w:val="top"/>
            <w:shd w:fill="F5F7FB"/>
          </w:tcPr>
          <w:p>
            <w:pPr>
              <w:spacing w:after="20"/>
            </w:pPr>
            <w:r>
              <w:rPr>
                <w:sz w:val="13"/>
              </w:rPr>
              <w:t>Creates groups.</w:t>
            </w:r>
          </w:p>
        </w:tc>
        <w:tc>
          <w:tcPr>
            <w:tcW w:type="dxa" w:w="2381"/>
            <w:tcMar>
              <w:top w:w="70" w:type="dxa"/>
              <w:start w:w="80" w:type="dxa"/>
              <w:bottom w:w="70" w:type="dxa"/>
              <w:end w:w="80" w:type="dxa"/>
            </w:tcMar>
            <w:vAlign w:val="top"/>
            <w:shd w:fill="F5F7FB"/>
          </w:tcPr>
          <w:p>
            <w:pPr>
              <w:spacing w:after="20"/>
            </w:pPr>
            <w:r>
              <w:rPr>
                <w:sz w:val="13"/>
              </w:rPr>
              <w:t>GROUP BY numv</w:t>
            </w:r>
          </w:p>
        </w:tc>
      </w:tr>
      <w:tr>
        <w:tc>
          <w:tcPr>
            <w:tcW w:type="dxa" w:w="2324"/>
            <w:tcMar>
              <w:top w:w="70" w:type="dxa"/>
              <w:start w:w="80" w:type="dxa"/>
              <w:bottom w:w="70" w:type="dxa"/>
              <w:end w:w="80" w:type="dxa"/>
            </w:tcMar>
            <w:vAlign w:val="top"/>
          </w:tcPr>
          <w:p>
            <w:pPr>
              <w:spacing w:after="20"/>
            </w:pPr>
            <w:r>
              <w:rPr>
                <w:b/>
                <w:sz w:val="13"/>
              </w:rPr>
              <w:t>HAVING</w:t>
            </w:r>
          </w:p>
        </w:tc>
        <w:tc>
          <w:tcPr>
            <w:tcW w:type="dxa" w:w="2891"/>
            <w:tcMar>
              <w:top w:w="70" w:type="dxa"/>
              <w:start w:w="80" w:type="dxa"/>
              <w:bottom w:w="70" w:type="dxa"/>
              <w:end w:w="80" w:type="dxa"/>
            </w:tcMar>
            <w:vAlign w:val="top"/>
          </w:tcPr>
          <w:p>
            <w:pPr>
              <w:spacing w:after="20"/>
            </w:pPr>
            <w:r>
              <w:rPr>
                <w:sz w:val="13"/>
              </w:rPr>
              <w:t>Filtre les groupes.</w:t>
            </w:r>
          </w:p>
        </w:tc>
        <w:tc>
          <w:tcPr>
            <w:tcW w:type="dxa" w:w="2891"/>
            <w:tcMar>
              <w:top w:w="70" w:type="dxa"/>
              <w:start w:w="80" w:type="dxa"/>
              <w:bottom w:w="70" w:type="dxa"/>
              <w:end w:w="80" w:type="dxa"/>
            </w:tcMar>
            <w:vAlign w:val="top"/>
          </w:tcPr>
          <w:p>
            <w:pPr>
              <w:spacing w:after="20"/>
            </w:pPr>
            <w:r>
              <w:rPr>
                <w:sz w:val="13"/>
              </w:rPr>
              <w:t>Filters groups.</w:t>
            </w:r>
          </w:p>
        </w:tc>
        <w:tc>
          <w:tcPr>
            <w:tcW w:type="dxa" w:w="2381"/>
            <w:tcMar>
              <w:top w:w="70" w:type="dxa"/>
              <w:start w:w="80" w:type="dxa"/>
              <w:bottom w:w="70" w:type="dxa"/>
              <w:end w:w="80" w:type="dxa"/>
            </w:tcMar>
            <w:vAlign w:val="top"/>
          </w:tcPr>
          <w:p>
            <w:pPr>
              <w:spacing w:after="20"/>
            </w:pPr>
            <w:r>
              <w:rPr>
                <w:sz w:val="13"/>
              </w:rPr>
              <w:t>HAVING COUNT(*) &gt; 5</w:t>
            </w:r>
          </w:p>
        </w:tc>
      </w:tr>
      <w:tr>
        <w:tc>
          <w:tcPr>
            <w:tcW w:type="dxa" w:w="2324"/>
            <w:tcMar>
              <w:top w:w="70" w:type="dxa"/>
              <w:start w:w="80" w:type="dxa"/>
              <w:bottom w:w="70" w:type="dxa"/>
              <w:end w:w="80" w:type="dxa"/>
            </w:tcMar>
            <w:vAlign w:val="top"/>
            <w:shd w:fill="F5F7FB"/>
          </w:tcPr>
          <w:p>
            <w:pPr>
              <w:spacing w:after="20"/>
            </w:pPr>
            <w:r>
              <w:rPr>
                <w:b/>
                <w:sz w:val="13"/>
              </w:rPr>
              <w:t>GROUP_CONCAT</w:t>
            </w:r>
          </w:p>
        </w:tc>
        <w:tc>
          <w:tcPr>
            <w:tcW w:type="dxa" w:w="2891"/>
            <w:tcMar>
              <w:top w:w="70" w:type="dxa"/>
              <w:start w:w="80" w:type="dxa"/>
              <w:bottom w:w="70" w:type="dxa"/>
              <w:end w:w="80" w:type="dxa"/>
            </w:tcMar>
            <w:vAlign w:val="top"/>
            <w:shd w:fill="F5F7FB"/>
          </w:tcPr>
          <w:p>
            <w:pPr>
              <w:spacing w:after="20"/>
            </w:pPr>
            <w:r>
              <w:rPr>
                <w:sz w:val="13"/>
              </w:rPr>
              <w:t>Concatène les valeurs d’un groupe.</w:t>
            </w:r>
          </w:p>
        </w:tc>
        <w:tc>
          <w:tcPr>
            <w:tcW w:type="dxa" w:w="2891"/>
            <w:tcMar>
              <w:top w:w="70" w:type="dxa"/>
              <w:start w:w="80" w:type="dxa"/>
              <w:bottom w:w="70" w:type="dxa"/>
              <w:end w:w="80" w:type="dxa"/>
            </w:tcMar>
            <w:vAlign w:val="top"/>
            <w:shd w:fill="F5F7FB"/>
          </w:tcPr>
          <w:p>
            <w:pPr>
              <w:spacing w:after="20"/>
            </w:pPr>
            <w:r>
              <w:rPr>
                <w:sz w:val="13"/>
              </w:rPr>
              <w:t>Concatenates group values.</w:t>
            </w:r>
          </w:p>
        </w:tc>
        <w:tc>
          <w:tcPr>
            <w:tcW w:type="dxa" w:w="2381"/>
            <w:tcMar>
              <w:top w:w="70" w:type="dxa"/>
              <w:start w:w="80" w:type="dxa"/>
              <w:bottom w:w="70" w:type="dxa"/>
              <w:end w:w="80" w:type="dxa"/>
            </w:tcMar>
            <w:vAlign w:val="top"/>
            <w:shd w:fill="F5F7FB"/>
          </w:tcPr>
          <w:p>
            <w:pPr>
              <w:spacing w:after="20"/>
            </w:pPr>
            <w:r>
              <w:rPr>
                <w:sz w:val="13"/>
              </w:rPr>
              <w:t>GROUP_CONCAT(noma SEPARATOR ' , ')</w:t>
            </w:r>
          </w:p>
        </w:tc>
      </w:tr>
      <w:tr>
        <w:tc>
          <w:tcPr>
            <w:tcW w:type="dxa" w:w="2324"/>
            <w:tcMar>
              <w:top w:w="70" w:type="dxa"/>
              <w:start w:w="80" w:type="dxa"/>
              <w:bottom w:w="70" w:type="dxa"/>
              <w:end w:w="80" w:type="dxa"/>
            </w:tcMar>
            <w:vAlign w:val="top"/>
          </w:tcPr>
          <w:p>
            <w:pPr>
              <w:spacing w:after="20"/>
            </w:pPr>
            <w:r>
              <w:rPr>
                <w:b/>
                <w:sz w:val="13"/>
              </w:rPr>
              <w:t>WITH ROLLUP</w:t>
            </w:r>
          </w:p>
        </w:tc>
        <w:tc>
          <w:tcPr>
            <w:tcW w:type="dxa" w:w="2891"/>
            <w:tcMar>
              <w:top w:w="70" w:type="dxa"/>
              <w:start w:w="80" w:type="dxa"/>
              <w:bottom w:w="70" w:type="dxa"/>
              <w:end w:w="80" w:type="dxa"/>
            </w:tcMar>
            <w:vAlign w:val="top"/>
          </w:tcPr>
          <w:p>
            <w:pPr>
              <w:spacing w:after="20"/>
            </w:pPr>
            <w:r>
              <w:rPr>
                <w:sz w:val="13"/>
              </w:rPr>
              <w:t>Ajoute des sous-totaux/totaux.</w:t>
            </w:r>
          </w:p>
        </w:tc>
        <w:tc>
          <w:tcPr>
            <w:tcW w:type="dxa" w:w="2891"/>
            <w:tcMar>
              <w:top w:w="70" w:type="dxa"/>
              <w:start w:w="80" w:type="dxa"/>
              <w:bottom w:w="70" w:type="dxa"/>
              <w:end w:w="80" w:type="dxa"/>
            </w:tcMar>
            <w:vAlign w:val="top"/>
          </w:tcPr>
          <w:p>
            <w:pPr>
              <w:spacing w:after="20"/>
            </w:pPr>
            <w:r>
              <w:rPr>
                <w:sz w:val="13"/>
              </w:rPr>
              <w:t>Adds subtotal/total rows.</w:t>
            </w:r>
          </w:p>
        </w:tc>
        <w:tc>
          <w:tcPr>
            <w:tcW w:type="dxa" w:w="2381"/>
            <w:tcMar>
              <w:top w:w="70" w:type="dxa"/>
              <w:start w:w="80" w:type="dxa"/>
              <w:bottom w:w="70" w:type="dxa"/>
              <w:end w:w="80" w:type="dxa"/>
            </w:tcMar>
            <w:vAlign w:val="top"/>
          </w:tcPr>
          <w:p>
            <w:pPr>
              <w:spacing w:after="20"/>
            </w:pPr>
            <w:r>
              <w:rPr>
                <w:sz w:val="13"/>
              </w:rPr>
              <w:t>GROUP BY job WITH ROLLUP</w:t>
            </w:r>
          </w:p>
        </w:tc>
      </w:tr>
      <w:tr>
        <w:tc>
          <w:tcPr>
            <w:tcW w:type="dxa" w:w="2324"/>
            <w:tcMar>
              <w:top w:w="70" w:type="dxa"/>
              <w:start w:w="80" w:type="dxa"/>
              <w:bottom w:w="70" w:type="dxa"/>
              <w:end w:w="80" w:type="dxa"/>
            </w:tcMar>
            <w:vAlign w:val="top"/>
            <w:shd w:fill="F5F7FB"/>
          </w:tcPr>
          <w:p>
            <w:pPr>
              <w:spacing w:after="20"/>
            </w:pPr>
            <w:r>
              <w:rPr>
                <w:b/>
                <w:sz w:val="13"/>
              </w:rPr>
              <w:t>UPPER / LOWER</w:t>
            </w:r>
          </w:p>
        </w:tc>
        <w:tc>
          <w:tcPr>
            <w:tcW w:type="dxa" w:w="2891"/>
            <w:tcMar>
              <w:top w:w="70" w:type="dxa"/>
              <w:start w:w="80" w:type="dxa"/>
              <w:bottom w:w="70" w:type="dxa"/>
              <w:end w:w="80" w:type="dxa"/>
            </w:tcMar>
            <w:vAlign w:val="top"/>
            <w:shd w:fill="F5F7FB"/>
          </w:tcPr>
          <w:p>
            <w:pPr>
              <w:spacing w:after="20"/>
            </w:pPr>
            <w:r>
              <w:rPr>
                <w:sz w:val="13"/>
              </w:rPr>
              <w:t>Change la casse.</w:t>
            </w:r>
          </w:p>
        </w:tc>
        <w:tc>
          <w:tcPr>
            <w:tcW w:type="dxa" w:w="2891"/>
            <w:tcMar>
              <w:top w:w="70" w:type="dxa"/>
              <w:start w:w="80" w:type="dxa"/>
              <w:bottom w:w="70" w:type="dxa"/>
              <w:end w:w="80" w:type="dxa"/>
            </w:tcMar>
            <w:vAlign w:val="top"/>
            <w:shd w:fill="F5F7FB"/>
          </w:tcPr>
          <w:p>
            <w:pPr>
              <w:spacing w:after="20"/>
            </w:pPr>
            <w:r>
              <w:rPr>
                <w:sz w:val="13"/>
              </w:rPr>
              <w:t>Changes case.</w:t>
            </w:r>
          </w:p>
        </w:tc>
        <w:tc>
          <w:tcPr>
            <w:tcW w:type="dxa" w:w="2381"/>
            <w:tcMar>
              <w:top w:w="70" w:type="dxa"/>
              <w:start w:w="80" w:type="dxa"/>
              <w:bottom w:w="70" w:type="dxa"/>
              <w:end w:w="80" w:type="dxa"/>
            </w:tcMar>
            <w:vAlign w:val="top"/>
            <w:shd w:fill="F5F7FB"/>
          </w:tcPr>
          <w:p>
            <w:pPr>
              <w:spacing w:after="20"/>
            </w:pPr>
            <w:r>
              <w:rPr>
                <w:sz w:val="13"/>
              </w:rPr>
              <w:t>UPPER(nomp)</w:t>
            </w:r>
          </w:p>
        </w:tc>
      </w:tr>
      <w:tr>
        <w:tc>
          <w:tcPr>
            <w:tcW w:type="dxa" w:w="2324"/>
            <w:tcMar>
              <w:top w:w="70" w:type="dxa"/>
              <w:start w:w="80" w:type="dxa"/>
              <w:bottom w:w="70" w:type="dxa"/>
              <w:end w:w="80" w:type="dxa"/>
            </w:tcMar>
            <w:vAlign w:val="top"/>
          </w:tcPr>
          <w:p>
            <w:pPr>
              <w:spacing w:after="20"/>
            </w:pPr>
            <w:r>
              <w:rPr>
                <w:b/>
                <w:sz w:val="13"/>
              </w:rPr>
              <w:t>CONCAT</w:t>
            </w:r>
          </w:p>
        </w:tc>
        <w:tc>
          <w:tcPr>
            <w:tcW w:type="dxa" w:w="2891"/>
            <w:tcMar>
              <w:top w:w="70" w:type="dxa"/>
              <w:start w:w="80" w:type="dxa"/>
              <w:bottom w:w="70" w:type="dxa"/>
              <w:end w:w="80" w:type="dxa"/>
            </w:tcMar>
            <w:vAlign w:val="top"/>
          </w:tcPr>
          <w:p>
            <w:pPr>
              <w:spacing w:after="20"/>
            </w:pPr>
            <w:r>
              <w:rPr>
                <w:sz w:val="13"/>
              </w:rPr>
              <w:t>Assemble des chaînes.</w:t>
            </w:r>
          </w:p>
        </w:tc>
        <w:tc>
          <w:tcPr>
            <w:tcW w:type="dxa" w:w="2891"/>
            <w:tcMar>
              <w:top w:w="70" w:type="dxa"/>
              <w:start w:w="80" w:type="dxa"/>
              <w:bottom w:w="70" w:type="dxa"/>
              <w:end w:w="80" w:type="dxa"/>
            </w:tcMar>
            <w:vAlign w:val="top"/>
          </w:tcPr>
          <w:p>
            <w:pPr>
              <w:spacing w:after="20"/>
            </w:pPr>
            <w:r>
              <w:rPr>
                <w:sz w:val="13"/>
              </w:rPr>
              <w:t>Joins strings.</w:t>
            </w:r>
          </w:p>
        </w:tc>
        <w:tc>
          <w:tcPr>
            <w:tcW w:type="dxa" w:w="2381"/>
            <w:tcMar>
              <w:top w:w="70" w:type="dxa"/>
              <w:start w:w="80" w:type="dxa"/>
              <w:bottom w:w="70" w:type="dxa"/>
              <w:end w:w="80" w:type="dxa"/>
            </w:tcMar>
            <w:vAlign w:val="top"/>
          </w:tcPr>
          <w:p>
            <w:pPr>
              <w:spacing w:after="20"/>
            </w:pPr>
            <w:r>
              <w:rPr>
                <w:sz w:val="13"/>
              </w:rPr>
              <w:t>CONCAT(prenomp,' ',nomp)</w:t>
            </w:r>
          </w:p>
        </w:tc>
      </w:tr>
      <w:tr>
        <w:tc>
          <w:tcPr>
            <w:tcW w:type="dxa" w:w="2324"/>
            <w:tcMar>
              <w:top w:w="70" w:type="dxa"/>
              <w:start w:w="80" w:type="dxa"/>
              <w:bottom w:w="70" w:type="dxa"/>
              <w:end w:w="80" w:type="dxa"/>
            </w:tcMar>
            <w:vAlign w:val="top"/>
            <w:shd w:fill="F5F7FB"/>
          </w:tcPr>
          <w:p>
            <w:pPr>
              <w:spacing w:after="20"/>
            </w:pPr>
            <w:r>
              <w:rPr>
                <w:b/>
                <w:sz w:val="13"/>
              </w:rPr>
              <w:t>LENGTH / CHAR_LENGTH</w:t>
            </w:r>
          </w:p>
        </w:tc>
        <w:tc>
          <w:tcPr>
            <w:tcW w:type="dxa" w:w="2891"/>
            <w:tcMar>
              <w:top w:w="70" w:type="dxa"/>
              <w:start w:w="80" w:type="dxa"/>
              <w:bottom w:w="70" w:type="dxa"/>
              <w:end w:w="80" w:type="dxa"/>
            </w:tcMar>
            <w:vAlign w:val="top"/>
            <w:shd w:fill="F5F7FB"/>
          </w:tcPr>
          <w:p>
            <w:pPr>
              <w:spacing w:after="20"/>
            </w:pPr>
            <w:r>
              <w:rPr>
                <w:sz w:val="13"/>
              </w:rPr>
              <w:t>Octets / caractères.</w:t>
            </w:r>
          </w:p>
        </w:tc>
        <w:tc>
          <w:tcPr>
            <w:tcW w:type="dxa" w:w="2891"/>
            <w:tcMar>
              <w:top w:w="70" w:type="dxa"/>
              <w:start w:w="80" w:type="dxa"/>
              <w:bottom w:w="70" w:type="dxa"/>
              <w:end w:w="80" w:type="dxa"/>
            </w:tcMar>
            <w:vAlign w:val="top"/>
            <w:shd w:fill="F5F7FB"/>
          </w:tcPr>
          <w:p>
            <w:pPr>
              <w:spacing w:after="20"/>
            </w:pPr>
            <w:r>
              <w:rPr>
                <w:sz w:val="13"/>
              </w:rPr>
              <w:t>Bytes / characters.</w:t>
            </w:r>
          </w:p>
        </w:tc>
        <w:tc>
          <w:tcPr>
            <w:tcW w:type="dxa" w:w="2381"/>
            <w:tcMar>
              <w:top w:w="70" w:type="dxa"/>
              <w:start w:w="80" w:type="dxa"/>
              <w:bottom w:w="70" w:type="dxa"/>
              <w:end w:w="80" w:type="dxa"/>
            </w:tcMar>
            <w:vAlign w:val="top"/>
            <w:shd w:fill="F5F7FB"/>
          </w:tcPr>
          <w:p>
            <w:pPr>
              <w:spacing w:after="20"/>
            </w:pPr>
            <w:r>
              <w:rPr>
                <w:sz w:val="13"/>
              </w:rPr>
              <w:t>CHAR_LENGTH(noma)</w:t>
            </w:r>
          </w:p>
        </w:tc>
      </w:tr>
      <w:tr>
        <w:tc>
          <w:tcPr>
            <w:tcW w:type="dxa" w:w="2324"/>
            <w:tcMar>
              <w:top w:w="70" w:type="dxa"/>
              <w:start w:w="80" w:type="dxa"/>
              <w:bottom w:w="70" w:type="dxa"/>
              <w:end w:w="80" w:type="dxa"/>
            </w:tcMar>
            <w:vAlign w:val="top"/>
          </w:tcPr>
          <w:p>
            <w:pPr>
              <w:spacing w:after="20"/>
            </w:pPr>
            <w:r>
              <w:rPr>
                <w:b/>
                <w:sz w:val="13"/>
              </w:rPr>
              <w:t>SUBSTR / LEFT / RIGHT</w:t>
            </w:r>
          </w:p>
        </w:tc>
        <w:tc>
          <w:tcPr>
            <w:tcW w:type="dxa" w:w="2891"/>
            <w:tcMar>
              <w:top w:w="70" w:type="dxa"/>
              <w:start w:w="80" w:type="dxa"/>
              <w:bottom w:w="70" w:type="dxa"/>
              <w:end w:w="80" w:type="dxa"/>
            </w:tcMar>
            <w:vAlign w:val="top"/>
          </w:tcPr>
          <w:p>
            <w:pPr>
              <w:spacing w:after="20"/>
            </w:pPr>
            <w:r>
              <w:rPr>
                <w:sz w:val="13"/>
              </w:rPr>
              <w:t>Extrait une partie de chaîne.</w:t>
            </w:r>
          </w:p>
        </w:tc>
        <w:tc>
          <w:tcPr>
            <w:tcW w:type="dxa" w:w="2891"/>
            <w:tcMar>
              <w:top w:w="70" w:type="dxa"/>
              <w:start w:w="80" w:type="dxa"/>
              <w:bottom w:w="70" w:type="dxa"/>
              <w:end w:w="80" w:type="dxa"/>
            </w:tcMar>
            <w:vAlign w:val="top"/>
          </w:tcPr>
          <w:p>
            <w:pPr>
              <w:spacing w:after="20"/>
            </w:pPr>
            <w:r>
              <w:rPr>
                <w:sz w:val="13"/>
              </w:rPr>
              <w:t>Extracts part of a string.</w:t>
            </w:r>
          </w:p>
        </w:tc>
        <w:tc>
          <w:tcPr>
            <w:tcW w:type="dxa" w:w="2381"/>
            <w:tcMar>
              <w:top w:w="70" w:type="dxa"/>
              <w:start w:w="80" w:type="dxa"/>
              <w:bottom w:w="70" w:type="dxa"/>
              <w:end w:w="80" w:type="dxa"/>
            </w:tcMar>
            <w:vAlign w:val="top"/>
          </w:tcPr>
          <w:p>
            <w:pPr>
              <w:spacing w:after="20"/>
            </w:pPr>
            <w:r>
              <w:rPr>
                <w:sz w:val="13"/>
              </w:rPr>
              <w:t>SUBSTR(noma,1,1)</w:t>
            </w:r>
          </w:p>
        </w:tc>
      </w:tr>
      <w:tr>
        <w:tc>
          <w:tcPr>
            <w:tcW w:type="dxa" w:w="2324"/>
            <w:tcMar>
              <w:top w:w="70" w:type="dxa"/>
              <w:start w:w="80" w:type="dxa"/>
              <w:bottom w:w="70" w:type="dxa"/>
              <w:end w:w="80" w:type="dxa"/>
            </w:tcMar>
            <w:vAlign w:val="top"/>
            <w:shd w:fill="F5F7FB"/>
          </w:tcPr>
          <w:p>
            <w:pPr>
              <w:spacing w:after="20"/>
            </w:pPr>
            <w:r>
              <w:rPr>
                <w:b/>
                <w:sz w:val="13"/>
              </w:rPr>
              <w:t>REPLACE</w:t>
            </w:r>
          </w:p>
        </w:tc>
        <w:tc>
          <w:tcPr>
            <w:tcW w:type="dxa" w:w="2891"/>
            <w:tcMar>
              <w:top w:w="70" w:type="dxa"/>
              <w:start w:w="80" w:type="dxa"/>
              <w:bottom w:w="70" w:type="dxa"/>
              <w:end w:w="80" w:type="dxa"/>
            </w:tcMar>
            <w:vAlign w:val="top"/>
            <w:shd w:fill="F5F7FB"/>
          </w:tcPr>
          <w:p>
            <w:pPr>
              <w:spacing w:after="20"/>
            </w:pPr>
            <w:r>
              <w:rPr>
                <w:sz w:val="13"/>
              </w:rPr>
              <w:t>Remplace une sous-chaîne.</w:t>
            </w:r>
          </w:p>
        </w:tc>
        <w:tc>
          <w:tcPr>
            <w:tcW w:type="dxa" w:w="2891"/>
            <w:tcMar>
              <w:top w:w="70" w:type="dxa"/>
              <w:start w:w="80" w:type="dxa"/>
              <w:bottom w:w="70" w:type="dxa"/>
              <w:end w:w="80" w:type="dxa"/>
            </w:tcMar>
            <w:vAlign w:val="top"/>
            <w:shd w:fill="F5F7FB"/>
          </w:tcPr>
          <w:p>
            <w:pPr>
              <w:spacing w:after="20"/>
            </w:pPr>
            <w:r>
              <w:rPr>
                <w:sz w:val="13"/>
              </w:rPr>
              <w:t>Replaces substring.</w:t>
            </w:r>
          </w:p>
        </w:tc>
        <w:tc>
          <w:tcPr>
            <w:tcW w:type="dxa" w:w="2381"/>
            <w:tcMar>
              <w:top w:w="70" w:type="dxa"/>
              <w:start w:w="80" w:type="dxa"/>
              <w:bottom w:w="70" w:type="dxa"/>
              <w:end w:w="80" w:type="dxa"/>
            </w:tcMar>
            <w:vAlign w:val="top"/>
            <w:shd w:fill="F5F7FB"/>
          </w:tcPr>
          <w:p>
            <w:pPr>
              <w:spacing w:after="20"/>
            </w:pPr>
            <w:r>
              <w:rPr>
                <w:sz w:val="13"/>
              </w:rPr>
              <w:t>REPLACE(region,' ','')</w:t>
            </w:r>
          </w:p>
        </w:tc>
      </w:tr>
      <w:tr>
        <w:tc>
          <w:tcPr>
            <w:tcW w:type="dxa" w:w="2324"/>
            <w:tcMar>
              <w:top w:w="70" w:type="dxa"/>
              <w:start w:w="80" w:type="dxa"/>
              <w:bottom w:w="70" w:type="dxa"/>
              <w:end w:w="80" w:type="dxa"/>
            </w:tcMar>
            <w:vAlign w:val="top"/>
          </w:tcPr>
          <w:p>
            <w:pPr>
              <w:spacing w:after="20"/>
            </w:pPr>
            <w:r>
              <w:rPr>
                <w:b/>
                <w:sz w:val="13"/>
              </w:rPr>
              <w:t>ROUND / TRUNCATE</w:t>
            </w:r>
          </w:p>
        </w:tc>
        <w:tc>
          <w:tcPr>
            <w:tcW w:type="dxa" w:w="2891"/>
            <w:tcMar>
              <w:top w:w="70" w:type="dxa"/>
              <w:start w:w="80" w:type="dxa"/>
              <w:bottom w:w="70" w:type="dxa"/>
              <w:end w:w="80" w:type="dxa"/>
            </w:tcMar>
            <w:vAlign w:val="top"/>
          </w:tcPr>
          <w:p>
            <w:pPr>
              <w:spacing w:after="20"/>
            </w:pPr>
            <w:r>
              <w:rPr>
                <w:sz w:val="13"/>
              </w:rPr>
              <w:t>Arrondit / tronque.</w:t>
            </w:r>
          </w:p>
        </w:tc>
        <w:tc>
          <w:tcPr>
            <w:tcW w:type="dxa" w:w="2891"/>
            <w:tcMar>
              <w:top w:w="70" w:type="dxa"/>
              <w:start w:w="80" w:type="dxa"/>
              <w:bottom w:w="70" w:type="dxa"/>
              <w:end w:w="80" w:type="dxa"/>
            </w:tcMar>
            <w:vAlign w:val="top"/>
          </w:tcPr>
          <w:p>
            <w:pPr>
              <w:spacing w:after="20"/>
            </w:pPr>
            <w:r>
              <w:rPr>
                <w:sz w:val="13"/>
              </w:rPr>
              <w:t>Rounds / truncates.</w:t>
            </w:r>
          </w:p>
        </w:tc>
        <w:tc>
          <w:tcPr>
            <w:tcW w:type="dxa" w:w="2381"/>
            <w:tcMar>
              <w:top w:w="70" w:type="dxa"/>
              <w:start w:w="80" w:type="dxa"/>
              <w:bottom w:w="70" w:type="dxa"/>
              <w:end w:w="80" w:type="dxa"/>
            </w:tcMar>
            <w:vAlign w:val="top"/>
          </w:tcPr>
          <w:p>
            <w:pPr>
              <w:spacing w:after="20"/>
            </w:pPr>
            <w:r>
              <w:rPr>
                <w:sz w:val="13"/>
              </w:rPr>
              <w:t>ROUND(prixm,2)</w:t>
            </w:r>
          </w:p>
        </w:tc>
      </w:tr>
      <w:tr>
        <w:tc>
          <w:tcPr>
            <w:tcW w:type="dxa" w:w="2324"/>
            <w:tcMar>
              <w:top w:w="70" w:type="dxa"/>
              <w:start w:w="80" w:type="dxa"/>
              <w:bottom w:w="70" w:type="dxa"/>
              <w:end w:w="80" w:type="dxa"/>
            </w:tcMar>
            <w:vAlign w:val="top"/>
            <w:shd w:fill="F5F7FB"/>
          </w:tcPr>
          <w:p>
            <w:pPr>
              <w:spacing w:after="20"/>
            </w:pPr>
            <w:r>
              <w:rPr>
                <w:b/>
                <w:sz w:val="13"/>
              </w:rPr>
              <w:t>MOD / POWER / SQRT</w:t>
            </w:r>
          </w:p>
        </w:tc>
        <w:tc>
          <w:tcPr>
            <w:tcW w:type="dxa" w:w="2891"/>
            <w:tcMar>
              <w:top w:w="70" w:type="dxa"/>
              <w:start w:w="80" w:type="dxa"/>
              <w:bottom w:w="70" w:type="dxa"/>
              <w:end w:w="80" w:type="dxa"/>
            </w:tcMar>
            <w:vAlign w:val="top"/>
            <w:shd w:fill="F5F7FB"/>
          </w:tcPr>
          <w:p>
            <w:pPr>
              <w:spacing w:after="20"/>
            </w:pPr>
            <w:r>
              <w:rPr>
                <w:sz w:val="13"/>
              </w:rPr>
              <w:t>Fonctions mathématiques.</w:t>
            </w:r>
          </w:p>
        </w:tc>
        <w:tc>
          <w:tcPr>
            <w:tcW w:type="dxa" w:w="2891"/>
            <w:tcMar>
              <w:top w:w="70" w:type="dxa"/>
              <w:start w:w="80" w:type="dxa"/>
              <w:bottom w:w="70" w:type="dxa"/>
              <w:end w:w="80" w:type="dxa"/>
            </w:tcMar>
            <w:vAlign w:val="top"/>
            <w:shd w:fill="F5F7FB"/>
          </w:tcPr>
          <w:p>
            <w:pPr>
              <w:spacing w:after="20"/>
            </w:pPr>
            <w:r>
              <w:rPr>
                <w:sz w:val="13"/>
              </w:rPr>
              <w:t>Math functions.</w:t>
            </w:r>
          </w:p>
        </w:tc>
        <w:tc>
          <w:tcPr>
            <w:tcW w:type="dxa" w:w="2381"/>
            <w:tcMar>
              <w:top w:w="70" w:type="dxa"/>
              <w:start w:w="80" w:type="dxa"/>
              <w:bottom w:w="70" w:type="dxa"/>
              <w:end w:w="80" w:type="dxa"/>
            </w:tcMar>
            <w:vAlign w:val="top"/>
            <w:shd w:fill="F5F7FB"/>
          </w:tcPr>
          <w:p>
            <w:pPr>
              <w:spacing w:after="20"/>
            </w:pPr>
            <w:r>
              <w:rPr>
                <w:sz w:val="13"/>
              </w:rPr>
              <w:t>MOD(7,2)</w:t>
            </w:r>
          </w:p>
        </w:tc>
      </w:tr>
      <w:tr>
        <w:tc>
          <w:tcPr>
            <w:tcW w:type="dxa" w:w="2324"/>
            <w:tcMar>
              <w:top w:w="70" w:type="dxa"/>
              <w:start w:w="80" w:type="dxa"/>
              <w:bottom w:w="70" w:type="dxa"/>
              <w:end w:w="80" w:type="dxa"/>
            </w:tcMar>
            <w:vAlign w:val="top"/>
          </w:tcPr>
          <w:p>
            <w:pPr>
              <w:spacing w:after="20"/>
            </w:pPr>
            <w:r>
              <w:rPr>
                <w:b/>
                <w:sz w:val="13"/>
              </w:rPr>
              <w:t>YEAR / MONTH / CURDATE</w:t>
            </w:r>
          </w:p>
        </w:tc>
        <w:tc>
          <w:tcPr>
            <w:tcW w:type="dxa" w:w="2891"/>
            <w:tcMar>
              <w:top w:w="70" w:type="dxa"/>
              <w:start w:w="80" w:type="dxa"/>
              <w:bottom w:w="70" w:type="dxa"/>
              <w:end w:w="80" w:type="dxa"/>
            </w:tcMar>
            <w:vAlign w:val="top"/>
          </w:tcPr>
          <w:p>
            <w:pPr>
              <w:spacing w:after="20"/>
            </w:pPr>
            <w:r>
              <w:rPr>
                <w:sz w:val="13"/>
              </w:rPr>
              <w:t>Fonctions de date.</w:t>
            </w:r>
          </w:p>
        </w:tc>
        <w:tc>
          <w:tcPr>
            <w:tcW w:type="dxa" w:w="2891"/>
            <w:tcMar>
              <w:top w:w="70" w:type="dxa"/>
              <w:start w:w="80" w:type="dxa"/>
              <w:bottom w:w="70" w:type="dxa"/>
              <w:end w:w="80" w:type="dxa"/>
            </w:tcMar>
            <w:vAlign w:val="top"/>
          </w:tcPr>
          <w:p>
            <w:pPr>
              <w:spacing w:after="20"/>
            </w:pPr>
            <w:r>
              <w:rPr>
                <w:sz w:val="13"/>
              </w:rPr>
              <w:t>Date functions.</w:t>
            </w:r>
          </w:p>
        </w:tc>
        <w:tc>
          <w:tcPr>
            <w:tcW w:type="dxa" w:w="2381"/>
            <w:tcMar>
              <w:top w:w="70" w:type="dxa"/>
              <w:start w:w="80" w:type="dxa"/>
              <w:bottom w:w="70" w:type="dxa"/>
              <w:end w:w="80" w:type="dxa"/>
            </w:tcMar>
            <w:vAlign w:val="top"/>
          </w:tcPr>
          <w:p>
            <w:pPr>
              <w:spacing w:after="20"/>
            </w:pPr>
            <w:r>
              <w:rPr>
                <w:sz w:val="13"/>
              </w:rPr>
              <w:t>YEAR(datec)</w:t>
            </w:r>
          </w:p>
        </w:tc>
      </w:tr>
      <w:tr>
        <w:tc>
          <w:tcPr>
            <w:tcW w:type="dxa" w:w="2324"/>
            <w:tcMar>
              <w:top w:w="70" w:type="dxa"/>
              <w:start w:w="80" w:type="dxa"/>
              <w:bottom w:w="70" w:type="dxa"/>
              <w:end w:w="80" w:type="dxa"/>
            </w:tcMar>
            <w:vAlign w:val="top"/>
            <w:shd w:fill="F5F7FB"/>
          </w:tcPr>
          <w:p>
            <w:pPr>
              <w:spacing w:after="20"/>
            </w:pPr>
            <w:r>
              <w:rPr>
                <w:b/>
                <w:sz w:val="13"/>
              </w:rPr>
              <w:t>IFNULL / COALESCE</w:t>
            </w:r>
          </w:p>
        </w:tc>
        <w:tc>
          <w:tcPr>
            <w:tcW w:type="dxa" w:w="2891"/>
            <w:tcMar>
              <w:top w:w="70" w:type="dxa"/>
              <w:start w:w="80" w:type="dxa"/>
              <w:bottom w:w="70" w:type="dxa"/>
              <w:end w:w="80" w:type="dxa"/>
            </w:tcMar>
            <w:vAlign w:val="top"/>
            <w:shd w:fill="F5F7FB"/>
          </w:tcPr>
          <w:p>
            <w:pPr>
              <w:spacing w:after="20"/>
            </w:pPr>
            <w:r>
              <w:rPr>
                <w:sz w:val="13"/>
              </w:rPr>
              <w:t>Remplace un NULL.</w:t>
            </w:r>
          </w:p>
        </w:tc>
        <w:tc>
          <w:tcPr>
            <w:tcW w:type="dxa" w:w="2891"/>
            <w:tcMar>
              <w:top w:w="70" w:type="dxa"/>
              <w:start w:w="80" w:type="dxa"/>
              <w:bottom w:w="70" w:type="dxa"/>
              <w:end w:w="80" w:type="dxa"/>
            </w:tcMar>
            <w:vAlign w:val="top"/>
            <w:shd w:fill="F5F7FB"/>
          </w:tcPr>
          <w:p>
            <w:pPr>
              <w:spacing w:after="20"/>
            </w:pPr>
            <w:r>
              <w:rPr>
                <w:sz w:val="13"/>
              </w:rPr>
              <w:t>Provides NULL fallback.</w:t>
            </w:r>
          </w:p>
        </w:tc>
        <w:tc>
          <w:tcPr>
            <w:tcW w:type="dxa" w:w="2381"/>
            <w:tcMar>
              <w:top w:w="70" w:type="dxa"/>
              <w:start w:w="80" w:type="dxa"/>
              <w:bottom w:w="70" w:type="dxa"/>
              <w:end w:w="80" w:type="dxa"/>
            </w:tcMar>
            <w:vAlign w:val="top"/>
            <w:shd w:fill="F5F7FB"/>
          </w:tcPr>
          <w:p>
            <w:pPr>
              <w:spacing w:after="20"/>
            </w:pPr>
            <w:r>
              <w:rPr>
                <w:sz w:val="13"/>
              </w:rPr>
              <w:t>IFNULL(comm,0)</w:t>
            </w:r>
          </w:p>
        </w:tc>
      </w:tr>
      <w:tr>
        <w:tc>
          <w:tcPr>
            <w:tcW w:type="dxa" w:w="2324"/>
            <w:tcMar>
              <w:top w:w="70" w:type="dxa"/>
              <w:start w:w="80" w:type="dxa"/>
              <w:bottom w:w="70" w:type="dxa"/>
              <w:end w:w="80" w:type="dxa"/>
            </w:tcMar>
            <w:vAlign w:val="top"/>
          </w:tcPr>
          <w:p>
            <w:pPr>
              <w:spacing w:after="20"/>
            </w:pPr>
            <w:r>
              <w:rPr>
                <w:b/>
                <w:sz w:val="13"/>
              </w:rPr>
              <w:t>Sous-requête / Subquery</w:t>
            </w:r>
          </w:p>
        </w:tc>
        <w:tc>
          <w:tcPr>
            <w:tcW w:type="dxa" w:w="2891"/>
            <w:tcMar>
              <w:top w:w="70" w:type="dxa"/>
              <w:start w:w="80" w:type="dxa"/>
              <w:bottom w:w="70" w:type="dxa"/>
              <w:end w:w="80" w:type="dxa"/>
            </w:tcMar>
            <w:vAlign w:val="top"/>
          </w:tcPr>
          <w:p>
            <w:pPr>
              <w:spacing w:after="20"/>
            </w:pPr>
            <w:r>
              <w:rPr>
                <w:sz w:val="13"/>
              </w:rPr>
              <w:t>Requête imbriquée.</w:t>
            </w:r>
          </w:p>
        </w:tc>
        <w:tc>
          <w:tcPr>
            <w:tcW w:type="dxa" w:w="2891"/>
            <w:tcMar>
              <w:top w:w="70" w:type="dxa"/>
              <w:start w:w="80" w:type="dxa"/>
              <w:bottom w:w="70" w:type="dxa"/>
              <w:end w:w="80" w:type="dxa"/>
            </w:tcMar>
            <w:vAlign w:val="top"/>
          </w:tcPr>
          <w:p>
            <w:pPr>
              <w:spacing w:after="20"/>
            </w:pPr>
            <w:r>
              <w:rPr>
                <w:sz w:val="13"/>
              </w:rPr>
              <w:t>Nested query.</w:t>
            </w:r>
          </w:p>
        </w:tc>
        <w:tc>
          <w:tcPr>
            <w:tcW w:type="dxa" w:w="2381"/>
            <w:tcMar>
              <w:top w:w="70" w:type="dxa"/>
              <w:start w:w="80" w:type="dxa"/>
              <w:bottom w:w="70" w:type="dxa"/>
              <w:end w:w="80" w:type="dxa"/>
            </w:tcMar>
            <w:vAlign w:val="top"/>
          </w:tcPr>
          <w:p>
            <w:pPr>
              <w:spacing w:after="20"/>
            </w:pPr>
            <w:r>
              <w:rPr>
                <w:sz w:val="13"/>
              </w:rPr>
              <w:t>WHERE prixm=(SELECT MAX...)</w:t>
            </w:r>
          </w:p>
        </w:tc>
      </w:tr>
      <w:tr>
        <w:tc>
          <w:tcPr>
            <w:tcW w:type="dxa" w:w="2324"/>
            <w:tcMar>
              <w:top w:w="70" w:type="dxa"/>
              <w:start w:w="80" w:type="dxa"/>
              <w:bottom w:w="70" w:type="dxa"/>
              <w:end w:w="80" w:type="dxa"/>
            </w:tcMar>
            <w:vAlign w:val="top"/>
            <w:shd w:fill="F5F7FB"/>
          </w:tcPr>
          <w:p>
            <w:pPr>
              <w:spacing w:after="20"/>
            </w:pPr>
            <w:r>
              <w:rPr>
                <w:b/>
                <w:sz w:val="13"/>
              </w:rPr>
              <w:t>ALL</w:t>
            </w:r>
          </w:p>
        </w:tc>
        <w:tc>
          <w:tcPr>
            <w:tcW w:type="dxa" w:w="2891"/>
            <w:tcMar>
              <w:top w:w="70" w:type="dxa"/>
              <w:start w:w="80" w:type="dxa"/>
              <w:bottom w:w="70" w:type="dxa"/>
              <w:end w:w="80" w:type="dxa"/>
            </w:tcMar>
            <w:vAlign w:val="top"/>
            <w:shd w:fill="F5F7FB"/>
          </w:tcPr>
          <w:p>
            <w:pPr>
              <w:spacing w:after="20"/>
            </w:pPr>
            <w:r>
              <w:rPr>
                <w:sz w:val="13"/>
              </w:rPr>
              <w:t>Compare à toutes les valeurs.</w:t>
            </w:r>
          </w:p>
        </w:tc>
        <w:tc>
          <w:tcPr>
            <w:tcW w:type="dxa" w:w="2891"/>
            <w:tcMar>
              <w:top w:w="70" w:type="dxa"/>
              <w:start w:w="80" w:type="dxa"/>
              <w:bottom w:w="70" w:type="dxa"/>
              <w:end w:w="80" w:type="dxa"/>
            </w:tcMar>
            <w:vAlign w:val="top"/>
            <w:shd w:fill="F5F7FB"/>
          </w:tcPr>
          <w:p>
            <w:pPr>
              <w:spacing w:after="20"/>
            </w:pPr>
            <w:r>
              <w:rPr>
                <w:sz w:val="13"/>
              </w:rPr>
              <w:t>Compares with every value.</w:t>
            </w:r>
          </w:p>
        </w:tc>
        <w:tc>
          <w:tcPr>
            <w:tcW w:type="dxa" w:w="2381"/>
            <w:tcMar>
              <w:top w:w="70" w:type="dxa"/>
              <w:start w:w="80" w:type="dxa"/>
              <w:bottom w:w="70" w:type="dxa"/>
              <w:end w:w="80" w:type="dxa"/>
            </w:tcMar>
            <w:vAlign w:val="top"/>
            <w:shd w:fill="F5F7FB"/>
          </w:tcPr>
          <w:p>
            <w:pPr>
              <w:spacing w:after="20"/>
            </w:pPr>
            <w:r>
              <w:rPr>
                <w:sz w:val="13"/>
              </w:rPr>
              <w:t>prixc &gt; ALL (...)</w:t>
            </w:r>
          </w:p>
        </w:tc>
      </w:tr>
      <w:tr>
        <w:tc>
          <w:tcPr>
            <w:tcW w:type="dxa" w:w="2324"/>
            <w:tcMar>
              <w:top w:w="70" w:type="dxa"/>
              <w:start w:w="80" w:type="dxa"/>
              <w:bottom w:w="70" w:type="dxa"/>
              <w:end w:w="80" w:type="dxa"/>
            </w:tcMar>
            <w:vAlign w:val="top"/>
          </w:tcPr>
          <w:p>
            <w:pPr>
              <w:spacing w:after="20"/>
            </w:pPr>
            <w:r>
              <w:rPr>
                <w:b/>
                <w:sz w:val="13"/>
              </w:rPr>
              <w:t>EXISTS / NOT EXISTS</w:t>
            </w:r>
          </w:p>
        </w:tc>
        <w:tc>
          <w:tcPr>
            <w:tcW w:type="dxa" w:w="2891"/>
            <w:tcMar>
              <w:top w:w="70" w:type="dxa"/>
              <w:start w:w="80" w:type="dxa"/>
              <w:bottom w:w="70" w:type="dxa"/>
              <w:end w:w="80" w:type="dxa"/>
            </w:tcMar>
            <w:vAlign w:val="top"/>
          </w:tcPr>
          <w:p>
            <w:pPr>
              <w:spacing w:after="20"/>
            </w:pPr>
            <w:r>
              <w:rPr>
                <w:sz w:val="13"/>
              </w:rPr>
              <w:t>Teste l’existence.</w:t>
            </w:r>
          </w:p>
        </w:tc>
        <w:tc>
          <w:tcPr>
            <w:tcW w:type="dxa" w:w="2891"/>
            <w:tcMar>
              <w:top w:w="70" w:type="dxa"/>
              <w:start w:w="80" w:type="dxa"/>
              <w:bottom w:w="70" w:type="dxa"/>
              <w:end w:w="80" w:type="dxa"/>
            </w:tcMar>
            <w:vAlign w:val="top"/>
          </w:tcPr>
          <w:p>
            <w:pPr>
              <w:spacing w:after="20"/>
            </w:pPr>
            <w:r>
              <w:rPr>
                <w:sz w:val="13"/>
              </w:rPr>
              <w:t>Tests existence.</w:t>
            </w:r>
          </w:p>
        </w:tc>
        <w:tc>
          <w:tcPr>
            <w:tcW w:type="dxa" w:w="2381"/>
            <w:tcMar>
              <w:top w:w="70" w:type="dxa"/>
              <w:start w:w="80" w:type="dxa"/>
              <w:bottom w:w="70" w:type="dxa"/>
              <w:end w:w="80" w:type="dxa"/>
            </w:tcMar>
            <w:vAlign w:val="top"/>
          </w:tcPr>
          <w:p>
            <w:pPr>
              <w:spacing w:after="20"/>
            </w:pPr>
            <w:r>
              <w:rPr>
                <w:sz w:val="13"/>
              </w:rPr>
              <w:t>WHERE NOT EXISTS (...)</w:t>
            </w:r>
          </w:p>
        </w:tc>
      </w:tr>
      <w:tr>
        <w:tc>
          <w:tcPr>
            <w:tcW w:type="dxa" w:w="2324"/>
            <w:tcMar>
              <w:top w:w="70" w:type="dxa"/>
              <w:start w:w="80" w:type="dxa"/>
              <w:bottom w:w="70" w:type="dxa"/>
              <w:end w:w="80" w:type="dxa"/>
            </w:tcMar>
            <w:vAlign w:val="top"/>
            <w:shd w:fill="F5F7FB"/>
          </w:tcPr>
          <w:p>
            <w:pPr>
              <w:spacing w:after="20"/>
            </w:pPr>
            <w:r>
              <w:rPr>
                <w:b/>
                <w:sz w:val="13"/>
              </w:rPr>
              <w:t>INNER JOIN</w:t>
            </w:r>
          </w:p>
        </w:tc>
        <w:tc>
          <w:tcPr>
            <w:tcW w:type="dxa" w:w="2891"/>
            <w:tcMar>
              <w:top w:w="70" w:type="dxa"/>
              <w:start w:w="80" w:type="dxa"/>
              <w:bottom w:w="70" w:type="dxa"/>
              <w:end w:w="80" w:type="dxa"/>
            </w:tcMar>
            <w:vAlign w:val="top"/>
            <w:shd w:fill="F5F7FB"/>
          </w:tcPr>
          <w:p>
            <w:pPr>
              <w:spacing w:after="20"/>
            </w:pPr>
            <w:r>
              <w:rPr>
                <w:sz w:val="13"/>
              </w:rPr>
              <w:t>Conserve les correspondances.</w:t>
            </w:r>
          </w:p>
        </w:tc>
        <w:tc>
          <w:tcPr>
            <w:tcW w:type="dxa" w:w="2891"/>
            <w:tcMar>
              <w:top w:w="70" w:type="dxa"/>
              <w:start w:w="80" w:type="dxa"/>
              <w:bottom w:w="70" w:type="dxa"/>
              <w:end w:w="80" w:type="dxa"/>
            </w:tcMar>
            <w:vAlign w:val="top"/>
            <w:shd w:fill="F5F7FB"/>
          </w:tcPr>
          <w:p>
            <w:pPr>
              <w:spacing w:after="20"/>
            </w:pPr>
            <w:r>
              <w:rPr>
                <w:sz w:val="13"/>
              </w:rPr>
              <w:t>Keeps matching rows.</w:t>
            </w:r>
          </w:p>
        </w:tc>
        <w:tc>
          <w:tcPr>
            <w:tcW w:type="dxa" w:w="2381"/>
            <w:tcMar>
              <w:top w:w="70" w:type="dxa"/>
              <w:start w:w="80" w:type="dxa"/>
              <w:bottom w:w="70" w:type="dxa"/>
              <w:end w:w="80" w:type="dxa"/>
            </w:tcMar>
            <w:vAlign w:val="top"/>
            <w:shd w:fill="F5F7FB"/>
          </w:tcPr>
          <w:p>
            <w:pPr>
              <w:spacing w:after="20"/>
            </w:pPr>
            <w:r>
              <w:rPr>
                <w:sz w:val="13"/>
              </w:rPr>
              <w:t>JOIN race r ON ...</w:t>
            </w:r>
          </w:p>
        </w:tc>
      </w:tr>
      <w:tr>
        <w:tc>
          <w:tcPr>
            <w:tcW w:type="dxa" w:w="2324"/>
            <w:tcMar>
              <w:top w:w="70" w:type="dxa"/>
              <w:start w:w="80" w:type="dxa"/>
              <w:bottom w:w="70" w:type="dxa"/>
              <w:end w:w="80" w:type="dxa"/>
            </w:tcMar>
            <w:vAlign w:val="top"/>
          </w:tcPr>
          <w:p>
            <w:pPr>
              <w:spacing w:after="20"/>
            </w:pPr>
            <w:r>
              <w:rPr>
                <w:b/>
                <w:sz w:val="13"/>
              </w:rPr>
              <w:t>LEFT JOIN</w:t>
            </w:r>
          </w:p>
        </w:tc>
        <w:tc>
          <w:tcPr>
            <w:tcW w:type="dxa" w:w="2891"/>
            <w:tcMar>
              <w:top w:w="70" w:type="dxa"/>
              <w:start w:w="80" w:type="dxa"/>
              <w:bottom w:w="70" w:type="dxa"/>
              <w:end w:w="80" w:type="dxa"/>
            </w:tcMar>
            <w:vAlign w:val="top"/>
          </w:tcPr>
          <w:p>
            <w:pPr>
              <w:spacing w:after="20"/>
            </w:pPr>
            <w:r>
              <w:rPr>
                <w:sz w:val="13"/>
              </w:rPr>
              <w:t>Conserve toutes les lignes à gauche.</w:t>
            </w:r>
          </w:p>
        </w:tc>
        <w:tc>
          <w:tcPr>
            <w:tcW w:type="dxa" w:w="2891"/>
            <w:tcMar>
              <w:top w:w="70" w:type="dxa"/>
              <w:start w:w="80" w:type="dxa"/>
              <w:bottom w:w="70" w:type="dxa"/>
              <w:end w:w="80" w:type="dxa"/>
            </w:tcMar>
            <w:vAlign w:val="top"/>
          </w:tcPr>
          <w:p>
            <w:pPr>
              <w:spacing w:after="20"/>
            </w:pPr>
            <w:r>
              <w:rPr>
                <w:sz w:val="13"/>
              </w:rPr>
              <w:t>Keeps all left rows.</w:t>
            </w:r>
          </w:p>
        </w:tc>
        <w:tc>
          <w:tcPr>
            <w:tcW w:type="dxa" w:w="2381"/>
            <w:tcMar>
              <w:top w:w="70" w:type="dxa"/>
              <w:start w:w="80" w:type="dxa"/>
              <w:bottom w:w="70" w:type="dxa"/>
              <w:end w:w="80" w:type="dxa"/>
            </w:tcMar>
            <w:vAlign w:val="top"/>
          </w:tcPr>
          <w:p>
            <w:pPr>
              <w:spacing w:after="20"/>
            </w:pPr>
            <w:r>
              <w:rPr>
                <w:sz w:val="13"/>
              </w:rPr>
              <w:t>race r LEFT JOIN animal a ...</w:t>
            </w:r>
          </w:p>
        </w:tc>
      </w:tr>
      <w:tr>
        <w:tc>
          <w:tcPr>
            <w:tcW w:type="dxa" w:w="2324"/>
            <w:tcMar>
              <w:top w:w="70" w:type="dxa"/>
              <w:start w:w="80" w:type="dxa"/>
              <w:bottom w:w="70" w:type="dxa"/>
              <w:end w:w="80" w:type="dxa"/>
            </w:tcMar>
            <w:vAlign w:val="top"/>
            <w:shd w:fill="F5F7FB"/>
          </w:tcPr>
          <w:p>
            <w:pPr>
              <w:spacing w:after="20"/>
            </w:pPr>
            <w:r>
              <w:rPr>
                <w:b/>
                <w:sz w:val="13"/>
              </w:rPr>
              <w:t>CREATE DATABASE</w:t>
            </w:r>
          </w:p>
        </w:tc>
        <w:tc>
          <w:tcPr>
            <w:tcW w:type="dxa" w:w="2891"/>
            <w:tcMar>
              <w:top w:w="70" w:type="dxa"/>
              <w:start w:w="80" w:type="dxa"/>
              <w:bottom w:w="70" w:type="dxa"/>
              <w:end w:w="80" w:type="dxa"/>
            </w:tcMar>
            <w:vAlign w:val="top"/>
            <w:shd w:fill="F5F7FB"/>
          </w:tcPr>
          <w:p>
            <w:pPr>
              <w:spacing w:after="20"/>
            </w:pPr>
            <w:r>
              <w:rPr>
                <w:sz w:val="13"/>
              </w:rPr>
              <w:t>Crée une base.</w:t>
            </w:r>
          </w:p>
        </w:tc>
        <w:tc>
          <w:tcPr>
            <w:tcW w:type="dxa" w:w="2891"/>
            <w:tcMar>
              <w:top w:w="70" w:type="dxa"/>
              <w:start w:w="80" w:type="dxa"/>
              <w:bottom w:w="70" w:type="dxa"/>
              <w:end w:w="80" w:type="dxa"/>
            </w:tcMar>
            <w:vAlign w:val="top"/>
            <w:shd w:fill="F5F7FB"/>
          </w:tcPr>
          <w:p>
            <w:pPr>
              <w:spacing w:after="20"/>
            </w:pPr>
            <w:r>
              <w:rPr>
                <w:sz w:val="13"/>
              </w:rPr>
              <w:t>Creates a database.</w:t>
            </w:r>
          </w:p>
        </w:tc>
        <w:tc>
          <w:tcPr>
            <w:tcW w:type="dxa" w:w="2381"/>
            <w:tcMar>
              <w:top w:w="70" w:type="dxa"/>
              <w:start w:w="80" w:type="dxa"/>
              <w:bottom w:w="70" w:type="dxa"/>
              <w:end w:w="80" w:type="dxa"/>
            </w:tcMar>
            <w:vAlign w:val="top"/>
            <w:shd w:fill="F5F7FB"/>
          </w:tcPr>
          <w:p>
            <w:pPr>
              <w:spacing w:after="20"/>
            </w:pPr>
            <w:r>
              <w:rPr>
                <w:sz w:val="13"/>
              </w:rPr>
              <w:t>CREATE DATABASE ldd;</w:t>
            </w:r>
          </w:p>
        </w:tc>
      </w:tr>
      <w:tr>
        <w:tc>
          <w:tcPr>
            <w:tcW w:type="dxa" w:w="2324"/>
            <w:tcMar>
              <w:top w:w="70" w:type="dxa"/>
              <w:start w:w="80" w:type="dxa"/>
              <w:bottom w:w="70" w:type="dxa"/>
              <w:end w:w="80" w:type="dxa"/>
            </w:tcMar>
            <w:vAlign w:val="top"/>
          </w:tcPr>
          <w:p>
            <w:pPr>
              <w:spacing w:after="20"/>
            </w:pPr>
            <w:r>
              <w:rPr>
                <w:b/>
                <w:sz w:val="13"/>
              </w:rPr>
              <w:t>DROP DATABASE IF EXISTS</w:t>
            </w:r>
          </w:p>
        </w:tc>
        <w:tc>
          <w:tcPr>
            <w:tcW w:type="dxa" w:w="2891"/>
            <w:tcMar>
              <w:top w:w="70" w:type="dxa"/>
              <w:start w:w="80" w:type="dxa"/>
              <w:bottom w:w="70" w:type="dxa"/>
              <w:end w:w="80" w:type="dxa"/>
            </w:tcMar>
            <w:vAlign w:val="top"/>
          </w:tcPr>
          <w:p>
            <w:pPr>
              <w:spacing w:after="20"/>
            </w:pPr>
            <w:r>
              <w:rPr>
                <w:sz w:val="13"/>
              </w:rPr>
              <w:t>Supprime une base si elle existe.</w:t>
            </w:r>
          </w:p>
        </w:tc>
        <w:tc>
          <w:tcPr>
            <w:tcW w:type="dxa" w:w="2891"/>
            <w:tcMar>
              <w:top w:w="70" w:type="dxa"/>
              <w:start w:w="80" w:type="dxa"/>
              <w:bottom w:w="70" w:type="dxa"/>
              <w:end w:w="80" w:type="dxa"/>
            </w:tcMar>
            <w:vAlign w:val="top"/>
          </w:tcPr>
          <w:p>
            <w:pPr>
              <w:spacing w:after="20"/>
            </w:pPr>
            <w:r>
              <w:rPr>
                <w:sz w:val="13"/>
              </w:rPr>
              <w:t>Drops database if present.</w:t>
            </w:r>
          </w:p>
        </w:tc>
        <w:tc>
          <w:tcPr>
            <w:tcW w:type="dxa" w:w="2381"/>
            <w:tcMar>
              <w:top w:w="70" w:type="dxa"/>
              <w:start w:w="80" w:type="dxa"/>
              <w:bottom w:w="70" w:type="dxa"/>
              <w:end w:w="80" w:type="dxa"/>
            </w:tcMar>
            <w:vAlign w:val="top"/>
          </w:tcPr>
          <w:p>
            <w:pPr>
              <w:spacing w:after="20"/>
            </w:pPr>
            <w:r>
              <w:rPr>
                <w:sz w:val="13"/>
              </w:rPr>
              <w:t>DROP DATABASE IF EXISTS ldd;</w:t>
            </w:r>
          </w:p>
        </w:tc>
      </w:tr>
      <w:tr>
        <w:tc>
          <w:tcPr>
            <w:tcW w:type="dxa" w:w="2324"/>
            <w:tcMar>
              <w:top w:w="70" w:type="dxa"/>
              <w:start w:w="80" w:type="dxa"/>
              <w:bottom w:w="70" w:type="dxa"/>
              <w:end w:w="80" w:type="dxa"/>
            </w:tcMar>
            <w:vAlign w:val="top"/>
            <w:shd w:fill="F5F7FB"/>
          </w:tcPr>
          <w:p>
            <w:pPr>
              <w:spacing w:after="20"/>
            </w:pPr>
            <w:r>
              <w:rPr>
                <w:b/>
                <w:sz w:val="13"/>
              </w:rPr>
              <w:t>USE</w:t>
            </w:r>
          </w:p>
        </w:tc>
        <w:tc>
          <w:tcPr>
            <w:tcW w:type="dxa" w:w="2891"/>
            <w:tcMar>
              <w:top w:w="70" w:type="dxa"/>
              <w:start w:w="80" w:type="dxa"/>
              <w:bottom w:w="70" w:type="dxa"/>
              <w:end w:w="80" w:type="dxa"/>
            </w:tcMar>
            <w:vAlign w:val="top"/>
            <w:shd w:fill="F5F7FB"/>
          </w:tcPr>
          <w:p>
            <w:pPr>
              <w:spacing w:after="20"/>
            </w:pPr>
            <w:r>
              <w:rPr>
                <w:sz w:val="13"/>
              </w:rPr>
              <w:t>Sélectionne la base active.</w:t>
            </w:r>
          </w:p>
        </w:tc>
        <w:tc>
          <w:tcPr>
            <w:tcW w:type="dxa" w:w="2891"/>
            <w:tcMar>
              <w:top w:w="70" w:type="dxa"/>
              <w:start w:w="80" w:type="dxa"/>
              <w:bottom w:w="70" w:type="dxa"/>
              <w:end w:w="80" w:type="dxa"/>
            </w:tcMar>
            <w:vAlign w:val="top"/>
            <w:shd w:fill="F5F7FB"/>
          </w:tcPr>
          <w:p>
            <w:pPr>
              <w:spacing w:after="20"/>
            </w:pPr>
            <w:r>
              <w:rPr>
                <w:sz w:val="13"/>
              </w:rPr>
              <w:t>Selects active database.</w:t>
            </w:r>
          </w:p>
        </w:tc>
        <w:tc>
          <w:tcPr>
            <w:tcW w:type="dxa" w:w="2381"/>
            <w:tcMar>
              <w:top w:w="70" w:type="dxa"/>
              <w:start w:w="80" w:type="dxa"/>
              <w:bottom w:w="70" w:type="dxa"/>
              <w:end w:w="80" w:type="dxa"/>
            </w:tcMar>
            <w:vAlign w:val="top"/>
            <w:shd w:fill="F5F7FB"/>
          </w:tcPr>
          <w:p>
            <w:pPr>
              <w:spacing w:after="20"/>
            </w:pPr>
            <w:r>
              <w:rPr>
                <w:sz w:val="13"/>
              </w:rPr>
              <w:t>USE ldd;</w:t>
            </w:r>
          </w:p>
        </w:tc>
      </w:tr>
      <w:tr>
        <w:tc>
          <w:tcPr>
            <w:tcW w:type="dxa" w:w="2324"/>
            <w:tcMar>
              <w:top w:w="70" w:type="dxa"/>
              <w:start w:w="80" w:type="dxa"/>
              <w:bottom w:w="70" w:type="dxa"/>
              <w:end w:w="80" w:type="dxa"/>
            </w:tcMar>
            <w:vAlign w:val="top"/>
          </w:tcPr>
          <w:p>
            <w:pPr>
              <w:spacing w:after="20"/>
            </w:pPr>
            <w:r>
              <w:rPr>
                <w:b/>
                <w:sz w:val="13"/>
              </w:rPr>
              <w:t>CREATE TABLE</w:t>
            </w:r>
          </w:p>
        </w:tc>
        <w:tc>
          <w:tcPr>
            <w:tcW w:type="dxa" w:w="2891"/>
            <w:tcMar>
              <w:top w:w="70" w:type="dxa"/>
              <w:start w:w="80" w:type="dxa"/>
              <w:bottom w:w="70" w:type="dxa"/>
              <w:end w:w="80" w:type="dxa"/>
            </w:tcMar>
            <w:vAlign w:val="top"/>
          </w:tcPr>
          <w:p>
            <w:pPr>
              <w:spacing w:after="20"/>
            </w:pPr>
            <w:r>
              <w:rPr>
                <w:sz w:val="13"/>
              </w:rPr>
              <w:t>Crée une table.</w:t>
            </w:r>
          </w:p>
        </w:tc>
        <w:tc>
          <w:tcPr>
            <w:tcW w:type="dxa" w:w="2891"/>
            <w:tcMar>
              <w:top w:w="70" w:type="dxa"/>
              <w:start w:w="80" w:type="dxa"/>
              <w:bottom w:w="70" w:type="dxa"/>
              <w:end w:w="80" w:type="dxa"/>
            </w:tcMar>
            <w:vAlign w:val="top"/>
          </w:tcPr>
          <w:p>
            <w:pPr>
              <w:spacing w:after="20"/>
            </w:pPr>
            <w:r>
              <w:rPr>
                <w:sz w:val="13"/>
              </w:rPr>
              <w:t>Creates a table.</w:t>
            </w:r>
          </w:p>
        </w:tc>
        <w:tc>
          <w:tcPr>
            <w:tcW w:type="dxa" w:w="2381"/>
            <w:tcMar>
              <w:top w:w="70" w:type="dxa"/>
              <w:start w:w="80" w:type="dxa"/>
              <w:bottom w:w="70" w:type="dxa"/>
              <w:end w:w="80" w:type="dxa"/>
            </w:tcMar>
            <w:vAlign w:val="top"/>
          </w:tcPr>
          <w:p>
            <w:pPr>
              <w:spacing w:after="20"/>
            </w:pPr>
            <w:r>
              <w:rPr>
                <w:sz w:val="13"/>
              </w:rPr>
              <w:t>CREATE TABLE assistant (...);</w:t>
            </w:r>
          </w:p>
        </w:tc>
      </w:tr>
      <w:tr>
        <w:tc>
          <w:tcPr>
            <w:tcW w:type="dxa" w:w="2324"/>
            <w:tcMar>
              <w:top w:w="70" w:type="dxa"/>
              <w:start w:w="80" w:type="dxa"/>
              <w:bottom w:w="70" w:type="dxa"/>
              <w:end w:w="80" w:type="dxa"/>
            </w:tcMar>
            <w:vAlign w:val="top"/>
            <w:shd w:fill="F5F7FB"/>
          </w:tcPr>
          <w:p>
            <w:pPr>
              <w:spacing w:after="20"/>
            </w:pPr>
            <w:r>
              <w:rPr>
                <w:b/>
                <w:sz w:val="13"/>
              </w:rPr>
              <w:t>DROP TABLE</w:t>
            </w:r>
          </w:p>
        </w:tc>
        <w:tc>
          <w:tcPr>
            <w:tcW w:type="dxa" w:w="2891"/>
            <w:tcMar>
              <w:top w:w="70" w:type="dxa"/>
              <w:start w:w="80" w:type="dxa"/>
              <w:bottom w:w="70" w:type="dxa"/>
              <w:end w:w="80" w:type="dxa"/>
            </w:tcMar>
            <w:vAlign w:val="top"/>
            <w:shd w:fill="F5F7FB"/>
          </w:tcPr>
          <w:p>
            <w:pPr>
              <w:spacing w:after="20"/>
            </w:pPr>
            <w:r>
              <w:rPr>
                <w:sz w:val="13"/>
              </w:rPr>
              <w:t>Supprime table et structure.</w:t>
            </w:r>
          </w:p>
        </w:tc>
        <w:tc>
          <w:tcPr>
            <w:tcW w:type="dxa" w:w="2891"/>
            <w:tcMar>
              <w:top w:w="70" w:type="dxa"/>
              <w:start w:w="80" w:type="dxa"/>
              <w:bottom w:w="70" w:type="dxa"/>
              <w:end w:w="80" w:type="dxa"/>
            </w:tcMar>
            <w:vAlign w:val="top"/>
            <w:shd w:fill="F5F7FB"/>
          </w:tcPr>
          <w:p>
            <w:pPr>
              <w:spacing w:after="20"/>
            </w:pPr>
            <w:r>
              <w:rPr>
                <w:sz w:val="13"/>
              </w:rPr>
              <w:t>Drops table and structure.</w:t>
            </w:r>
          </w:p>
        </w:tc>
        <w:tc>
          <w:tcPr>
            <w:tcW w:type="dxa" w:w="2381"/>
            <w:tcMar>
              <w:top w:w="70" w:type="dxa"/>
              <w:start w:w="80" w:type="dxa"/>
              <w:bottom w:w="70" w:type="dxa"/>
              <w:end w:w="80" w:type="dxa"/>
            </w:tcMar>
            <w:vAlign w:val="top"/>
            <w:shd w:fill="F5F7FB"/>
          </w:tcPr>
          <w:p>
            <w:pPr>
              <w:spacing w:after="20"/>
            </w:pPr>
            <w:r>
              <w:rPr>
                <w:sz w:val="13"/>
              </w:rPr>
              <w:t>DROP TABLE test;</w:t>
            </w:r>
          </w:p>
        </w:tc>
      </w:tr>
      <w:tr>
        <w:tc>
          <w:tcPr>
            <w:tcW w:type="dxa" w:w="2324"/>
            <w:tcMar>
              <w:top w:w="70" w:type="dxa"/>
              <w:start w:w="80" w:type="dxa"/>
              <w:bottom w:w="70" w:type="dxa"/>
              <w:end w:w="80" w:type="dxa"/>
            </w:tcMar>
            <w:vAlign w:val="top"/>
          </w:tcPr>
          <w:p>
            <w:pPr>
              <w:spacing w:after="20"/>
            </w:pPr>
            <w:r>
              <w:rPr>
                <w:b/>
                <w:sz w:val="13"/>
              </w:rPr>
              <w:t>ALTER TABLE ADD</w:t>
            </w:r>
          </w:p>
        </w:tc>
        <w:tc>
          <w:tcPr>
            <w:tcW w:type="dxa" w:w="2891"/>
            <w:tcMar>
              <w:top w:w="70" w:type="dxa"/>
              <w:start w:w="80" w:type="dxa"/>
              <w:bottom w:w="70" w:type="dxa"/>
              <w:end w:w="80" w:type="dxa"/>
            </w:tcMar>
            <w:vAlign w:val="top"/>
          </w:tcPr>
          <w:p>
            <w:pPr>
              <w:spacing w:after="20"/>
            </w:pPr>
            <w:r>
              <w:rPr>
                <w:sz w:val="13"/>
              </w:rPr>
              <w:t>Ajoute colonne ou contrainte.</w:t>
            </w:r>
          </w:p>
        </w:tc>
        <w:tc>
          <w:tcPr>
            <w:tcW w:type="dxa" w:w="2891"/>
            <w:tcMar>
              <w:top w:w="70" w:type="dxa"/>
              <w:start w:w="80" w:type="dxa"/>
              <w:bottom w:w="70" w:type="dxa"/>
              <w:end w:w="80" w:type="dxa"/>
            </w:tcMar>
            <w:vAlign w:val="top"/>
          </w:tcPr>
          <w:p>
            <w:pPr>
              <w:spacing w:after="20"/>
            </w:pPr>
            <w:r>
              <w:rPr>
                <w:sz w:val="13"/>
              </w:rPr>
              <w:t>Adds column or constraint.</w:t>
            </w:r>
          </w:p>
        </w:tc>
        <w:tc>
          <w:tcPr>
            <w:tcW w:type="dxa" w:w="2381"/>
            <w:tcMar>
              <w:top w:w="70" w:type="dxa"/>
              <w:start w:w="80" w:type="dxa"/>
              <w:bottom w:w="70" w:type="dxa"/>
              <w:end w:w="80" w:type="dxa"/>
            </w:tcMar>
            <w:vAlign w:val="top"/>
          </w:tcPr>
          <w:p>
            <w:pPr>
              <w:spacing w:after="20"/>
            </w:pPr>
            <w:r>
              <w:rPr>
                <w:sz w:val="13"/>
              </w:rPr>
              <w:t>ALTER TABLE t ADD col INT;</w:t>
            </w:r>
          </w:p>
        </w:tc>
      </w:tr>
      <w:tr>
        <w:tc>
          <w:tcPr>
            <w:tcW w:type="dxa" w:w="2324"/>
            <w:tcMar>
              <w:top w:w="70" w:type="dxa"/>
              <w:start w:w="80" w:type="dxa"/>
              <w:bottom w:w="70" w:type="dxa"/>
              <w:end w:w="80" w:type="dxa"/>
            </w:tcMar>
            <w:vAlign w:val="top"/>
            <w:shd w:fill="F5F7FB"/>
          </w:tcPr>
          <w:p>
            <w:pPr>
              <w:spacing w:after="20"/>
            </w:pPr>
            <w:r>
              <w:rPr>
                <w:b/>
                <w:sz w:val="13"/>
              </w:rPr>
              <w:t>ALTER TABLE MODIFY</w:t>
            </w:r>
          </w:p>
        </w:tc>
        <w:tc>
          <w:tcPr>
            <w:tcW w:type="dxa" w:w="2891"/>
            <w:tcMar>
              <w:top w:w="70" w:type="dxa"/>
              <w:start w:w="80" w:type="dxa"/>
              <w:bottom w:w="70" w:type="dxa"/>
              <w:end w:w="80" w:type="dxa"/>
            </w:tcMar>
            <w:vAlign w:val="top"/>
            <w:shd w:fill="F5F7FB"/>
          </w:tcPr>
          <w:p>
            <w:pPr>
              <w:spacing w:after="20"/>
            </w:pPr>
            <w:r>
              <w:rPr>
                <w:sz w:val="13"/>
              </w:rPr>
              <w:t>Modifie la définition d’une colonne.</w:t>
            </w:r>
          </w:p>
        </w:tc>
        <w:tc>
          <w:tcPr>
            <w:tcW w:type="dxa" w:w="2891"/>
            <w:tcMar>
              <w:top w:w="70" w:type="dxa"/>
              <w:start w:w="80" w:type="dxa"/>
              <w:bottom w:w="70" w:type="dxa"/>
              <w:end w:w="80" w:type="dxa"/>
            </w:tcMar>
            <w:vAlign w:val="top"/>
            <w:shd w:fill="F5F7FB"/>
          </w:tcPr>
          <w:p>
            <w:pPr>
              <w:spacing w:after="20"/>
            </w:pPr>
            <w:r>
              <w:rPr>
                <w:sz w:val="13"/>
              </w:rPr>
              <w:t>Changes column definition.</w:t>
            </w:r>
          </w:p>
        </w:tc>
        <w:tc>
          <w:tcPr>
            <w:tcW w:type="dxa" w:w="2381"/>
            <w:tcMar>
              <w:top w:w="70" w:type="dxa"/>
              <w:start w:w="80" w:type="dxa"/>
              <w:bottom w:w="70" w:type="dxa"/>
              <w:end w:w="80" w:type="dxa"/>
            </w:tcMar>
            <w:vAlign w:val="top"/>
            <w:shd w:fill="F5F7FB"/>
          </w:tcPr>
          <w:p>
            <w:pPr>
              <w:spacing w:after="20"/>
            </w:pPr>
            <w:r>
              <w:rPr>
                <w:sz w:val="13"/>
              </w:rPr>
              <w:t>MODIFY tel VARCHAR(20)</w:t>
            </w:r>
          </w:p>
        </w:tc>
      </w:tr>
      <w:tr>
        <w:tc>
          <w:tcPr>
            <w:tcW w:type="dxa" w:w="2324"/>
            <w:tcMar>
              <w:top w:w="70" w:type="dxa"/>
              <w:start w:w="80" w:type="dxa"/>
              <w:bottom w:w="70" w:type="dxa"/>
              <w:end w:w="80" w:type="dxa"/>
            </w:tcMar>
            <w:vAlign w:val="top"/>
          </w:tcPr>
          <w:p>
            <w:pPr>
              <w:spacing w:after="20"/>
            </w:pPr>
            <w:r>
              <w:rPr>
                <w:b/>
                <w:sz w:val="13"/>
              </w:rPr>
              <w:t>ALTER TABLE CHANGE</w:t>
            </w:r>
          </w:p>
        </w:tc>
        <w:tc>
          <w:tcPr>
            <w:tcW w:type="dxa" w:w="2891"/>
            <w:tcMar>
              <w:top w:w="70" w:type="dxa"/>
              <w:start w:w="80" w:type="dxa"/>
              <w:bottom w:w="70" w:type="dxa"/>
              <w:end w:w="80" w:type="dxa"/>
            </w:tcMar>
            <w:vAlign w:val="top"/>
          </w:tcPr>
          <w:p>
            <w:pPr>
              <w:spacing w:after="20"/>
            </w:pPr>
            <w:r>
              <w:rPr>
                <w:sz w:val="13"/>
              </w:rPr>
              <w:t>Renomme et redéfinit une colonne.</w:t>
            </w:r>
          </w:p>
        </w:tc>
        <w:tc>
          <w:tcPr>
            <w:tcW w:type="dxa" w:w="2891"/>
            <w:tcMar>
              <w:top w:w="70" w:type="dxa"/>
              <w:start w:w="80" w:type="dxa"/>
              <w:bottom w:w="70" w:type="dxa"/>
              <w:end w:w="80" w:type="dxa"/>
            </w:tcMar>
            <w:vAlign w:val="top"/>
          </w:tcPr>
          <w:p>
            <w:pPr>
              <w:spacing w:after="20"/>
            </w:pPr>
            <w:r>
              <w:rPr>
                <w:sz w:val="13"/>
              </w:rPr>
              <w:t>Renames and redefines a column.</w:t>
            </w:r>
          </w:p>
        </w:tc>
        <w:tc>
          <w:tcPr>
            <w:tcW w:type="dxa" w:w="2381"/>
            <w:tcMar>
              <w:top w:w="70" w:type="dxa"/>
              <w:start w:w="80" w:type="dxa"/>
              <w:bottom w:w="70" w:type="dxa"/>
              <w:end w:w="80" w:type="dxa"/>
            </w:tcMar>
            <w:vAlign w:val="top"/>
          </w:tcPr>
          <w:p>
            <w:pPr>
              <w:spacing w:after="20"/>
            </w:pPr>
            <w:r>
              <w:rPr>
                <w:sz w:val="13"/>
              </w:rPr>
              <w:t>CHANGE ancien nouveau VARCHAR(20)</w:t>
            </w:r>
          </w:p>
        </w:tc>
      </w:tr>
      <w:tr>
        <w:tc>
          <w:tcPr>
            <w:tcW w:type="dxa" w:w="2324"/>
            <w:tcMar>
              <w:top w:w="70" w:type="dxa"/>
              <w:start w:w="80" w:type="dxa"/>
              <w:bottom w:w="70" w:type="dxa"/>
              <w:end w:w="80" w:type="dxa"/>
            </w:tcMar>
            <w:vAlign w:val="top"/>
            <w:shd w:fill="F5F7FB"/>
          </w:tcPr>
          <w:p>
            <w:pPr>
              <w:spacing w:after="20"/>
            </w:pPr>
            <w:r>
              <w:rPr>
                <w:b/>
                <w:sz w:val="13"/>
              </w:rPr>
              <w:t>ALTER TABLE RENAME</w:t>
            </w:r>
          </w:p>
        </w:tc>
        <w:tc>
          <w:tcPr>
            <w:tcW w:type="dxa" w:w="2891"/>
            <w:tcMar>
              <w:top w:w="70" w:type="dxa"/>
              <w:start w:w="80" w:type="dxa"/>
              <w:bottom w:w="70" w:type="dxa"/>
              <w:end w:w="80" w:type="dxa"/>
            </w:tcMar>
            <w:vAlign w:val="top"/>
            <w:shd w:fill="F5F7FB"/>
          </w:tcPr>
          <w:p>
            <w:pPr>
              <w:spacing w:after="20"/>
            </w:pPr>
            <w:r>
              <w:rPr>
                <w:sz w:val="13"/>
              </w:rPr>
              <w:t>Renomme une table.</w:t>
            </w:r>
          </w:p>
        </w:tc>
        <w:tc>
          <w:tcPr>
            <w:tcW w:type="dxa" w:w="2891"/>
            <w:tcMar>
              <w:top w:w="70" w:type="dxa"/>
              <w:start w:w="80" w:type="dxa"/>
              <w:bottom w:w="70" w:type="dxa"/>
              <w:end w:w="80" w:type="dxa"/>
            </w:tcMar>
            <w:vAlign w:val="top"/>
            <w:shd w:fill="F5F7FB"/>
          </w:tcPr>
          <w:p>
            <w:pPr>
              <w:spacing w:after="20"/>
            </w:pPr>
            <w:r>
              <w:rPr>
                <w:sz w:val="13"/>
              </w:rPr>
              <w:t>Renames a table.</w:t>
            </w:r>
          </w:p>
        </w:tc>
        <w:tc>
          <w:tcPr>
            <w:tcW w:type="dxa" w:w="2381"/>
            <w:tcMar>
              <w:top w:w="70" w:type="dxa"/>
              <w:start w:w="80" w:type="dxa"/>
              <w:bottom w:w="70" w:type="dxa"/>
              <w:end w:w="80" w:type="dxa"/>
            </w:tcMar>
            <w:vAlign w:val="top"/>
            <w:shd w:fill="F5F7FB"/>
          </w:tcPr>
          <w:p>
            <w:pPr>
              <w:spacing w:after="20"/>
            </w:pPr>
            <w:r>
              <w:rPr>
                <w:sz w:val="13"/>
              </w:rPr>
              <w:t>ALTER TABLE a RENAME b;</w:t>
            </w:r>
          </w:p>
        </w:tc>
      </w:tr>
      <w:tr>
        <w:tc>
          <w:tcPr>
            <w:tcW w:type="dxa" w:w="2324"/>
            <w:tcMar>
              <w:top w:w="70" w:type="dxa"/>
              <w:start w:w="80" w:type="dxa"/>
              <w:bottom w:w="70" w:type="dxa"/>
              <w:end w:w="80" w:type="dxa"/>
            </w:tcMar>
            <w:vAlign w:val="top"/>
          </w:tcPr>
          <w:p>
            <w:pPr>
              <w:spacing w:after="20"/>
            </w:pPr>
            <w:r>
              <w:rPr>
                <w:b/>
                <w:sz w:val="13"/>
              </w:rPr>
              <w:t>DROP COLUMN</w:t>
            </w:r>
          </w:p>
        </w:tc>
        <w:tc>
          <w:tcPr>
            <w:tcW w:type="dxa" w:w="2891"/>
            <w:tcMar>
              <w:top w:w="70" w:type="dxa"/>
              <w:start w:w="80" w:type="dxa"/>
              <w:bottom w:w="70" w:type="dxa"/>
              <w:end w:w="80" w:type="dxa"/>
            </w:tcMar>
            <w:vAlign w:val="top"/>
          </w:tcPr>
          <w:p>
            <w:pPr>
              <w:spacing w:after="20"/>
            </w:pPr>
            <w:r>
              <w:rPr>
                <w:sz w:val="13"/>
              </w:rPr>
              <w:t>Supprime une colonne.</w:t>
            </w:r>
          </w:p>
        </w:tc>
        <w:tc>
          <w:tcPr>
            <w:tcW w:type="dxa" w:w="2891"/>
            <w:tcMar>
              <w:top w:w="70" w:type="dxa"/>
              <w:start w:w="80" w:type="dxa"/>
              <w:bottom w:w="70" w:type="dxa"/>
              <w:end w:w="80" w:type="dxa"/>
            </w:tcMar>
            <w:vAlign w:val="top"/>
          </w:tcPr>
          <w:p>
            <w:pPr>
              <w:spacing w:after="20"/>
            </w:pPr>
            <w:r>
              <w:rPr>
                <w:sz w:val="13"/>
              </w:rPr>
              <w:t>Drops a column.</w:t>
            </w:r>
          </w:p>
        </w:tc>
        <w:tc>
          <w:tcPr>
            <w:tcW w:type="dxa" w:w="2381"/>
            <w:tcMar>
              <w:top w:w="70" w:type="dxa"/>
              <w:start w:w="80" w:type="dxa"/>
              <w:bottom w:w="70" w:type="dxa"/>
              <w:end w:w="80" w:type="dxa"/>
            </w:tcMar>
            <w:vAlign w:val="top"/>
          </w:tcPr>
          <w:p>
            <w:pPr>
              <w:spacing w:after="20"/>
            </w:pPr>
            <w:r>
              <w:rPr>
                <w:sz w:val="13"/>
              </w:rPr>
              <w:t>ALTER TABLE t DROP COLUMN x;</w:t>
            </w:r>
          </w:p>
        </w:tc>
      </w:tr>
      <w:tr>
        <w:tc>
          <w:tcPr>
            <w:tcW w:type="dxa" w:w="2324"/>
            <w:tcMar>
              <w:top w:w="70" w:type="dxa"/>
              <w:start w:w="80" w:type="dxa"/>
              <w:bottom w:w="70" w:type="dxa"/>
              <w:end w:w="80" w:type="dxa"/>
            </w:tcMar>
            <w:vAlign w:val="top"/>
            <w:shd w:fill="F5F7FB"/>
          </w:tcPr>
          <w:p>
            <w:pPr>
              <w:spacing w:after="20"/>
            </w:pPr>
            <w:r>
              <w:rPr>
                <w:b/>
                <w:sz w:val="13"/>
              </w:rPr>
              <w:t>PRIMARY KEY</w:t>
            </w:r>
          </w:p>
        </w:tc>
        <w:tc>
          <w:tcPr>
            <w:tcW w:type="dxa" w:w="2891"/>
            <w:tcMar>
              <w:top w:w="70" w:type="dxa"/>
              <w:start w:w="80" w:type="dxa"/>
              <w:bottom w:w="70" w:type="dxa"/>
              <w:end w:w="80" w:type="dxa"/>
            </w:tcMar>
            <w:vAlign w:val="top"/>
            <w:shd w:fill="F5F7FB"/>
          </w:tcPr>
          <w:p>
            <w:pPr>
              <w:spacing w:after="20"/>
            </w:pPr>
            <w:r>
              <w:rPr>
                <w:sz w:val="13"/>
              </w:rPr>
              <w:t>Clé principale unique et non NULL.</w:t>
            </w:r>
          </w:p>
        </w:tc>
        <w:tc>
          <w:tcPr>
            <w:tcW w:type="dxa" w:w="2891"/>
            <w:tcMar>
              <w:top w:w="70" w:type="dxa"/>
              <w:start w:w="80" w:type="dxa"/>
              <w:bottom w:w="70" w:type="dxa"/>
              <w:end w:w="80" w:type="dxa"/>
            </w:tcMar>
            <w:vAlign w:val="top"/>
            <w:shd w:fill="F5F7FB"/>
          </w:tcPr>
          <w:p>
            <w:pPr>
              <w:spacing w:after="20"/>
            </w:pPr>
            <w:r>
              <w:rPr>
                <w:sz w:val="13"/>
              </w:rPr>
              <w:t>Unique non-NULL primary key.</w:t>
            </w:r>
          </w:p>
        </w:tc>
        <w:tc>
          <w:tcPr>
            <w:tcW w:type="dxa" w:w="2381"/>
            <w:tcMar>
              <w:top w:w="70" w:type="dxa"/>
              <w:start w:w="80" w:type="dxa"/>
              <w:bottom w:w="70" w:type="dxa"/>
              <w:end w:w="80" w:type="dxa"/>
            </w:tcMar>
            <w:vAlign w:val="top"/>
            <w:shd w:fill="F5F7FB"/>
          </w:tcPr>
          <w:p>
            <w:pPr>
              <w:spacing w:after="20"/>
            </w:pPr>
            <w:r>
              <w:rPr>
                <w:sz w:val="13"/>
              </w:rPr>
              <w:t>PRIMARY KEY(id)</w:t>
            </w:r>
          </w:p>
        </w:tc>
      </w:tr>
      <w:tr>
        <w:tc>
          <w:tcPr>
            <w:tcW w:type="dxa" w:w="2324"/>
            <w:tcMar>
              <w:top w:w="70" w:type="dxa"/>
              <w:start w:w="80" w:type="dxa"/>
              <w:bottom w:w="70" w:type="dxa"/>
              <w:end w:w="80" w:type="dxa"/>
            </w:tcMar>
            <w:vAlign w:val="top"/>
          </w:tcPr>
          <w:p>
            <w:pPr>
              <w:spacing w:after="20"/>
            </w:pPr>
            <w:r>
              <w:rPr>
                <w:b/>
                <w:sz w:val="13"/>
              </w:rPr>
              <w:t>FOREIGN KEY ... REFERENCES</w:t>
            </w:r>
          </w:p>
        </w:tc>
        <w:tc>
          <w:tcPr>
            <w:tcW w:type="dxa" w:w="2891"/>
            <w:tcMar>
              <w:top w:w="70" w:type="dxa"/>
              <w:start w:w="80" w:type="dxa"/>
              <w:bottom w:w="70" w:type="dxa"/>
              <w:end w:w="80" w:type="dxa"/>
            </w:tcMar>
            <w:vAlign w:val="top"/>
          </w:tcPr>
          <w:p>
            <w:pPr>
              <w:spacing w:after="20"/>
            </w:pPr>
            <w:r>
              <w:rPr>
                <w:sz w:val="13"/>
              </w:rPr>
              <w:t>Crée une référence.</w:t>
            </w:r>
          </w:p>
        </w:tc>
        <w:tc>
          <w:tcPr>
            <w:tcW w:type="dxa" w:w="2891"/>
            <w:tcMar>
              <w:top w:w="70" w:type="dxa"/>
              <w:start w:w="80" w:type="dxa"/>
              <w:bottom w:w="70" w:type="dxa"/>
              <w:end w:w="80" w:type="dxa"/>
            </w:tcMar>
            <w:vAlign w:val="top"/>
          </w:tcPr>
          <w:p>
            <w:pPr>
              <w:spacing w:after="20"/>
            </w:pPr>
            <w:r>
              <w:rPr>
                <w:sz w:val="13"/>
              </w:rPr>
              <w:t>Creates a reference.</w:t>
            </w:r>
          </w:p>
        </w:tc>
        <w:tc>
          <w:tcPr>
            <w:tcW w:type="dxa" w:w="2381"/>
            <w:tcMar>
              <w:top w:w="70" w:type="dxa"/>
              <w:start w:w="80" w:type="dxa"/>
              <w:bottom w:w="70" w:type="dxa"/>
              <w:end w:w="80" w:type="dxa"/>
            </w:tcMar>
            <w:vAlign w:val="top"/>
          </w:tcPr>
          <w:p>
            <w:pPr>
              <w:spacing w:after="20"/>
            </w:pPr>
            <w:r>
              <w:rPr>
                <w:sz w:val="13"/>
              </w:rPr>
              <w:t>FOREIGN KEY(numv) REFERENCES veterinaire(numv)</w:t>
            </w:r>
          </w:p>
        </w:tc>
      </w:tr>
      <w:tr>
        <w:tc>
          <w:tcPr>
            <w:tcW w:type="dxa" w:w="2324"/>
            <w:tcMar>
              <w:top w:w="70" w:type="dxa"/>
              <w:start w:w="80" w:type="dxa"/>
              <w:bottom w:w="70" w:type="dxa"/>
              <w:end w:w="80" w:type="dxa"/>
            </w:tcMar>
            <w:vAlign w:val="top"/>
            <w:shd w:fill="F5F7FB"/>
          </w:tcPr>
          <w:p>
            <w:pPr>
              <w:spacing w:after="20"/>
            </w:pPr>
            <w:r>
              <w:rPr>
                <w:b/>
                <w:sz w:val="13"/>
              </w:rPr>
              <w:t>UNIQUE</w:t>
            </w:r>
          </w:p>
        </w:tc>
        <w:tc>
          <w:tcPr>
            <w:tcW w:type="dxa" w:w="2891"/>
            <w:tcMar>
              <w:top w:w="70" w:type="dxa"/>
              <w:start w:w="80" w:type="dxa"/>
              <w:bottom w:w="70" w:type="dxa"/>
              <w:end w:w="80" w:type="dxa"/>
            </w:tcMar>
            <w:vAlign w:val="top"/>
            <w:shd w:fill="F5F7FB"/>
          </w:tcPr>
          <w:p>
            <w:pPr>
              <w:spacing w:after="20"/>
            </w:pPr>
            <w:r>
              <w:rPr>
                <w:sz w:val="13"/>
              </w:rPr>
              <w:t>Interdit les doublons.</w:t>
            </w:r>
          </w:p>
        </w:tc>
        <w:tc>
          <w:tcPr>
            <w:tcW w:type="dxa" w:w="2891"/>
            <w:tcMar>
              <w:top w:w="70" w:type="dxa"/>
              <w:start w:w="80" w:type="dxa"/>
              <w:bottom w:w="70" w:type="dxa"/>
              <w:end w:w="80" w:type="dxa"/>
            </w:tcMar>
            <w:vAlign w:val="top"/>
            <w:shd w:fill="F5F7FB"/>
          </w:tcPr>
          <w:p>
            <w:pPr>
              <w:spacing w:after="20"/>
            </w:pPr>
            <w:r>
              <w:rPr>
                <w:sz w:val="13"/>
              </w:rPr>
              <w:t>Prevents duplicates.</w:t>
            </w:r>
          </w:p>
        </w:tc>
        <w:tc>
          <w:tcPr>
            <w:tcW w:type="dxa" w:w="2381"/>
            <w:tcMar>
              <w:top w:w="70" w:type="dxa"/>
              <w:start w:w="80" w:type="dxa"/>
              <w:bottom w:w="70" w:type="dxa"/>
              <w:end w:w="80" w:type="dxa"/>
            </w:tcMar>
            <w:vAlign w:val="top"/>
            <w:shd w:fill="F5F7FB"/>
          </w:tcPr>
          <w:p>
            <w:pPr>
              <w:spacing w:after="20"/>
            </w:pPr>
            <w:r>
              <w:rPr>
                <w:sz w:val="13"/>
              </w:rPr>
              <w:t>UNIQUE(mail)</w:t>
            </w:r>
          </w:p>
        </w:tc>
      </w:tr>
      <w:tr>
        <w:tc>
          <w:tcPr>
            <w:tcW w:type="dxa" w:w="2324"/>
            <w:tcMar>
              <w:top w:w="70" w:type="dxa"/>
              <w:start w:w="80" w:type="dxa"/>
              <w:bottom w:w="70" w:type="dxa"/>
              <w:end w:w="80" w:type="dxa"/>
            </w:tcMar>
            <w:vAlign w:val="top"/>
          </w:tcPr>
          <w:p>
            <w:pPr>
              <w:spacing w:after="20"/>
            </w:pPr>
            <w:r>
              <w:rPr>
                <w:b/>
                <w:sz w:val="13"/>
              </w:rPr>
              <w:t>CHECK</w:t>
            </w:r>
          </w:p>
        </w:tc>
        <w:tc>
          <w:tcPr>
            <w:tcW w:type="dxa" w:w="2891"/>
            <w:tcMar>
              <w:top w:w="70" w:type="dxa"/>
              <w:start w:w="80" w:type="dxa"/>
              <w:bottom w:w="70" w:type="dxa"/>
              <w:end w:w="80" w:type="dxa"/>
            </w:tcMar>
            <w:vAlign w:val="top"/>
          </w:tcPr>
          <w:p>
            <w:pPr>
              <w:spacing w:after="20"/>
            </w:pPr>
            <w:r>
              <w:rPr>
                <w:sz w:val="13"/>
              </w:rPr>
              <w:t>Contrôle une condition.</w:t>
            </w:r>
          </w:p>
        </w:tc>
        <w:tc>
          <w:tcPr>
            <w:tcW w:type="dxa" w:w="2891"/>
            <w:tcMar>
              <w:top w:w="70" w:type="dxa"/>
              <w:start w:w="80" w:type="dxa"/>
              <w:bottom w:w="70" w:type="dxa"/>
              <w:end w:w="80" w:type="dxa"/>
            </w:tcMar>
            <w:vAlign w:val="top"/>
          </w:tcPr>
          <w:p>
            <w:pPr>
              <w:spacing w:after="20"/>
            </w:pPr>
            <w:r>
              <w:rPr>
                <w:sz w:val="13"/>
              </w:rPr>
              <w:t>Checks a condition.</w:t>
            </w:r>
          </w:p>
        </w:tc>
        <w:tc>
          <w:tcPr>
            <w:tcW w:type="dxa" w:w="2381"/>
            <w:tcMar>
              <w:top w:w="70" w:type="dxa"/>
              <w:start w:w="80" w:type="dxa"/>
              <w:bottom w:w="70" w:type="dxa"/>
              <w:end w:w="80" w:type="dxa"/>
            </w:tcMar>
            <w:vAlign w:val="top"/>
          </w:tcPr>
          <w:p>
            <w:pPr>
              <w:spacing w:after="20"/>
            </w:pPr>
            <w:r>
              <w:rPr>
                <w:sz w:val="13"/>
              </w:rPr>
              <w:t>CHECK(note BETWEEN 0 AND 20)</w:t>
            </w:r>
          </w:p>
        </w:tc>
      </w:tr>
      <w:tr>
        <w:tc>
          <w:tcPr>
            <w:tcW w:type="dxa" w:w="2324"/>
            <w:tcMar>
              <w:top w:w="70" w:type="dxa"/>
              <w:start w:w="80" w:type="dxa"/>
              <w:bottom w:w="70" w:type="dxa"/>
              <w:end w:w="80" w:type="dxa"/>
            </w:tcMar>
            <w:vAlign w:val="top"/>
            <w:shd w:fill="F5F7FB"/>
          </w:tcPr>
          <w:p>
            <w:pPr>
              <w:spacing w:after="20"/>
            </w:pPr>
            <w:r>
              <w:rPr>
                <w:b/>
                <w:sz w:val="13"/>
              </w:rPr>
              <w:t>DEFAULT</w:t>
            </w:r>
          </w:p>
        </w:tc>
        <w:tc>
          <w:tcPr>
            <w:tcW w:type="dxa" w:w="2891"/>
            <w:tcMar>
              <w:top w:w="70" w:type="dxa"/>
              <w:start w:w="80" w:type="dxa"/>
              <w:bottom w:w="70" w:type="dxa"/>
              <w:end w:w="80" w:type="dxa"/>
            </w:tcMar>
            <w:vAlign w:val="top"/>
            <w:shd w:fill="F5F7FB"/>
          </w:tcPr>
          <w:p>
            <w:pPr>
              <w:spacing w:after="20"/>
            </w:pPr>
            <w:r>
              <w:rPr>
                <w:sz w:val="13"/>
              </w:rPr>
              <w:t>Valeur par défaut.</w:t>
            </w:r>
          </w:p>
        </w:tc>
        <w:tc>
          <w:tcPr>
            <w:tcW w:type="dxa" w:w="2891"/>
            <w:tcMar>
              <w:top w:w="70" w:type="dxa"/>
              <w:start w:w="80" w:type="dxa"/>
              <w:bottom w:w="70" w:type="dxa"/>
              <w:end w:w="80" w:type="dxa"/>
            </w:tcMar>
            <w:vAlign w:val="top"/>
            <w:shd w:fill="F5F7FB"/>
          </w:tcPr>
          <w:p>
            <w:pPr>
              <w:spacing w:after="20"/>
            </w:pPr>
            <w:r>
              <w:rPr>
                <w:sz w:val="13"/>
              </w:rPr>
              <w:t>Default value.</w:t>
            </w:r>
          </w:p>
        </w:tc>
        <w:tc>
          <w:tcPr>
            <w:tcW w:type="dxa" w:w="2381"/>
            <w:tcMar>
              <w:top w:w="70" w:type="dxa"/>
              <w:start w:w="80" w:type="dxa"/>
              <w:bottom w:w="70" w:type="dxa"/>
              <w:end w:w="80" w:type="dxa"/>
            </w:tcMar>
            <w:vAlign w:val="top"/>
            <w:shd w:fill="F5F7FB"/>
          </w:tcPr>
          <w:p>
            <w:pPr>
              <w:spacing w:after="20"/>
            </w:pPr>
            <w:r>
              <w:rPr>
                <w:sz w:val="13"/>
              </w:rPr>
              <w:t>DEFAULT 'licence'</w:t>
            </w:r>
          </w:p>
        </w:tc>
      </w:tr>
      <w:tr>
        <w:tc>
          <w:tcPr>
            <w:tcW w:type="dxa" w:w="2324"/>
            <w:tcMar>
              <w:top w:w="70" w:type="dxa"/>
              <w:start w:w="80" w:type="dxa"/>
              <w:bottom w:w="70" w:type="dxa"/>
              <w:end w:w="80" w:type="dxa"/>
            </w:tcMar>
            <w:vAlign w:val="top"/>
          </w:tcPr>
          <w:p>
            <w:pPr>
              <w:spacing w:after="20"/>
            </w:pPr>
            <w:r>
              <w:rPr>
                <w:b/>
                <w:sz w:val="13"/>
              </w:rPr>
              <w:t>AUTO_INCREMENT</w:t>
            </w:r>
          </w:p>
        </w:tc>
        <w:tc>
          <w:tcPr>
            <w:tcW w:type="dxa" w:w="2891"/>
            <w:tcMar>
              <w:top w:w="70" w:type="dxa"/>
              <w:start w:w="80" w:type="dxa"/>
              <w:bottom w:w="70" w:type="dxa"/>
              <w:end w:w="80" w:type="dxa"/>
            </w:tcMar>
            <w:vAlign w:val="top"/>
          </w:tcPr>
          <w:p>
            <w:pPr>
              <w:spacing w:after="20"/>
            </w:pPr>
            <w:r>
              <w:rPr>
                <w:sz w:val="13"/>
              </w:rPr>
              <w:t>Génère les identifiants.</w:t>
            </w:r>
          </w:p>
        </w:tc>
        <w:tc>
          <w:tcPr>
            <w:tcW w:type="dxa" w:w="2891"/>
            <w:tcMar>
              <w:top w:w="70" w:type="dxa"/>
              <w:start w:w="80" w:type="dxa"/>
              <w:bottom w:w="70" w:type="dxa"/>
              <w:end w:w="80" w:type="dxa"/>
            </w:tcMar>
            <w:vAlign w:val="top"/>
          </w:tcPr>
          <w:p>
            <w:pPr>
              <w:spacing w:after="20"/>
            </w:pPr>
            <w:r>
              <w:rPr>
                <w:sz w:val="13"/>
              </w:rPr>
              <w:t>Generates identifiers.</w:t>
            </w:r>
          </w:p>
        </w:tc>
        <w:tc>
          <w:tcPr>
            <w:tcW w:type="dxa" w:w="2381"/>
            <w:tcMar>
              <w:top w:w="70" w:type="dxa"/>
              <w:start w:w="80" w:type="dxa"/>
              <w:bottom w:w="70" w:type="dxa"/>
              <w:end w:w="80" w:type="dxa"/>
            </w:tcMar>
            <w:vAlign w:val="top"/>
          </w:tcPr>
          <w:p>
            <w:pPr>
              <w:spacing w:after="20"/>
            </w:pPr>
            <w:r>
              <w:rPr>
                <w:sz w:val="13"/>
              </w:rPr>
              <w:t>id INT AUTO_INCREMENT</w:t>
            </w:r>
          </w:p>
        </w:tc>
      </w:tr>
      <w:tr>
        <w:tc>
          <w:tcPr>
            <w:tcW w:type="dxa" w:w="2324"/>
            <w:tcMar>
              <w:top w:w="70" w:type="dxa"/>
              <w:start w:w="80" w:type="dxa"/>
              <w:bottom w:w="70" w:type="dxa"/>
              <w:end w:w="80" w:type="dxa"/>
            </w:tcMar>
            <w:vAlign w:val="top"/>
            <w:shd w:fill="F5F7FB"/>
          </w:tcPr>
          <w:p>
            <w:pPr>
              <w:spacing w:after="20"/>
            </w:pPr>
            <w:r>
              <w:rPr>
                <w:b/>
                <w:sz w:val="13"/>
              </w:rPr>
              <w:t>INSERT INTO</w:t>
            </w:r>
          </w:p>
        </w:tc>
        <w:tc>
          <w:tcPr>
            <w:tcW w:type="dxa" w:w="2891"/>
            <w:tcMar>
              <w:top w:w="70" w:type="dxa"/>
              <w:start w:w="80" w:type="dxa"/>
              <w:bottom w:w="70" w:type="dxa"/>
              <w:end w:w="80" w:type="dxa"/>
            </w:tcMar>
            <w:vAlign w:val="top"/>
            <w:shd w:fill="F5F7FB"/>
          </w:tcPr>
          <w:p>
            <w:pPr>
              <w:spacing w:after="20"/>
            </w:pPr>
            <w:r>
              <w:rPr>
                <w:sz w:val="13"/>
              </w:rPr>
              <w:t>Ajoute des lignes.</w:t>
            </w:r>
          </w:p>
        </w:tc>
        <w:tc>
          <w:tcPr>
            <w:tcW w:type="dxa" w:w="2891"/>
            <w:tcMar>
              <w:top w:w="70" w:type="dxa"/>
              <w:start w:w="80" w:type="dxa"/>
              <w:bottom w:w="70" w:type="dxa"/>
              <w:end w:w="80" w:type="dxa"/>
            </w:tcMar>
            <w:vAlign w:val="top"/>
            <w:shd w:fill="F5F7FB"/>
          </w:tcPr>
          <w:p>
            <w:pPr>
              <w:spacing w:after="20"/>
            </w:pPr>
            <w:r>
              <w:rPr>
                <w:sz w:val="13"/>
              </w:rPr>
              <w:t>Inserts rows.</w:t>
            </w:r>
          </w:p>
        </w:tc>
        <w:tc>
          <w:tcPr>
            <w:tcW w:type="dxa" w:w="2381"/>
            <w:tcMar>
              <w:top w:w="70" w:type="dxa"/>
              <w:start w:w="80" w:type="dxa"/>
              <w:bottom w:w="70" w:type="dxa"/>
              <w:end w:w="80" w:type="dxa"/>
            </w:tcMar>
            <w:vAlign w:val="top"/>
            <w:shd w:fill="F5F7FB"/>
          </w:tcPr>
          <w:p>
            <w:pPr>
              <w:spacing w:after="20"/>
            </w:pPr>
            <w:r>
              <w:rPr>
                <w:sz w:val="13"/>
              </w:rPr>
              <w:t>INSERT INTO t(col) VALUES(...);</w:t>
            </w:r>
          </w:p>
        </w:tc>
      </w:tr>
      <w:tr>
        <w:tc>
          <w:tcPr>
            <w:tcW w:type="dxa" w:w="2324"/>
            <w:tcMar>
              <w:top w:w="70" w:type="dxa"/>
              <w:start w:w="80" w:type="dxa"/>
              <w:bottom w:w="70" w:type="dxa"/>
              <w:end w:w="80" w:type="dxa"/>
            </w:tcMar>
            <w:vAlign w:val="top"/>
          </w:tcPr>
          <w:p>
            <w:pPr>
              <w:spacing w:after="20"/>
            </w:pPr>
            <w:r>
              <w:rPr>
                <w:b/>
                <w:sz w:val="13"/>
              </w:rPr>
              <w:t>UPDATE</w:t>
            </w:r>
          </w:p>
        </w:tc>
        <w:tc>
          <w:tcPr>
            <w:tcW w:type="dxa" w:w="2891"/>
            <w:tcMar>
              <w:top w:w="70" w:type="dxa"/>
              <w:start w:w="80" w:type="dxa"/>
              <w:bottom w:w="70" w:type="dxa"/>
              <w:end w:w="80" w:type="dxa"/>
            </w:tcMar>
            <w:vAlign w:val="top"/>
          </w:tcPr>
          <w:p>
            <w:pPr>
              <w:spacing w:after="20"/>
            </w:pPr>
            <w:r>
              <w:rPr>
                <w:sz w:val="13"/>
              </w:rPr>
              <w:t>Modifie des lignes.</w:t>
            </w:r>
          </w:p>
        </w:tc>
        <w:tc>
          <w:tcPr>
            <w:tcW w:type="dxa" w:w="2891"/>
            <w:tcMar>
              <w:top w:w="70" w:type="dxa"/>
              <w:start w:w="80" w:type="dxa"/>
              <w:bottom w:w="70" w:type="dxa"/>
              <w:end w:w="80" w:type="dxa"/>
            </w:tcMar>
            <w:vAlign w:val="top"/>
          </w:tcPr>
          <w:p>
            <w:pPr>
              <w:spacing w:after="20"/>
            </w:pPr>
            <w:r>
              <w:rPr>
                <w:sz w:val="13"/>
              </w:rPr>
              <w:t>Updates rows.</w:t>
            </w:r>
          </w:p>
        </w:tc>
        <w:tc>
          <w:tcPr>
            <w:tcW w:type="dxa" w:w="2381"/>
            <w:tcMar>
              <w:top w:w="70" w:type="dxa"/>
              <w:start w:w="80" w:type="dxa"/>
              <w:bottom w:w="70" w:type="dxa"/>
              <w:end w:w="80" w:type="dxa"/>
            </w:tcMar>
            <w:vAlign w:val="top"/>
          </w:tcPr>
          <w:p>
            <w:pPr>
              <w:spacing w:after="20"/>
            </w:pPr>
            <w:r>
              <w:rPr>
                <w:sz w:val="13"/>
              </w:rPr>
              <w:t>UPDATE t SET x=... WHERE ...;</w:t>
            </w:r>
          </w:p>
        </w:tc>
      </w:tr>
      <w:tr>
        <w:tc>
          <w:tcPr>
            <w:tcW w:type="dxa" w:w="2324"/>
            <w:tcMar>
              <w:top w:w="70" w:type="dxa"/>
              <w:start w:w="80" w:type="dxa"/>
              <w:bottom w:w="70" w:type="dxa"/>
              <w:end w:w="80" w:type="dxa"/>
            </w:tcMar>
            <w:vAlign w:val="top"/>
            <w:shd w:fill="F5F7FB"/>
          </w:tcPr>
          <w:p>
            <w:pPr>
              <w:spacing w:after="20"/>
            </w:pPr>
            <w:r>
              <w:rPr>
                <w:b/>
                <w:sz w:val="13"/>
              </w:rPr>
              <w:t>DELETE FROM</w:t>
            </w:r>
          </w:p>
        </w:tc>
        <w:tc>
          <w:tcPr>
            <w:tcW w:type="dxa" w:w="2891"/>
            <w:tcMar>
              <w:top w:w="70" w:type="dxa"/>
              <w:start w:w="80" w:type="dxa"/>
              <w:bottom w:w="70" w:type="dxa"/>
              <w:end w:w="80" w:type="dxa"/>
            </w:tcMar>
            <w:vAlign w:val="top"/>
            <w:shd w:fill="F5F7FB"/>
          </w:tcPr>
          <w:p>
            <w:pPr>
              <w:spacing w:after="20"/>
            </w:pPr>
            <w:r>
              <w:rPr>
                <w:sz w:val="13"/>
              </w:rPr>
              <w:t>Supprime des lignes.</w:t>
            </w:r>
          </w:p>
        </w:tc>
        <w:tc>
          <w:tcPr>
            <w:tcW w:type="dxa" w:w="2891"/>
            <w:tcMar>
              <w:top w:w="70" w:type="dxa"/>
              <w:start w:w="80" w:type="dxa"/>
              <w:bottom w:w="70" w:type="dxa"/>
              <w:end w:w="80" w:type="dxa"/>
            </w:tcMar>
            <w:vAlign w:val="top"/>
            <w:shd w:fill="F5F7FB"/>
          </w:tcPr>
          <w:p>
            <w:pPr>
              <w:spacing w:after="20"/>
            </w:pPr>
            <w:r>
              <w:rPr>
                <w:sz w:val="13"/>
              </w:rPr>
              <w:t>Deletes rows.</w:t>
            </w:r>
          </w:p>
        </w:tc>
        <w:tc>
          <w:tcPr>
            <w:tcW w:type="dxa" w:w="2381"/>
            <w:tcMar>
              <w:top w:w="70" w:type="dxa"/>
              <w:start w:w="80" w:type="dxa"/>
              <w:bottom w:w="70" w:type="dxa"/>
              <w:end w:w="80" w:type="dxa"/>
            </w:tcMar>
            <w:vAlign w:val="top"/>
            <w:shd w:fill="F5F7FB"/>
          </w:tcPr>
          <w:p>
            <w:pPr>
              <w:spacing w:after="20"/>
            </w:pPr>
            <w:r>
              <w:rPr>
                <w:sz w:val="13"/>
              </w:rPr>
              <w:t>DELETE FROM t WHERE ...;</w:t>
            </w:r>
          </w:p>
        </w:tc>
      </w:tr>
      <w:tr>
        <w:tc>
          <w:tcPr>
            <w:tcW w:type="dxa" w:w="2324"/>
            <w:tcMar>
              <w:top w:w="70" w:type="dxa"/>
              <w:start w:w="80" w:type="dxa"/>
              <w:bottom w:w="70" w:type="dxa"/>
              <w:end w:w="80" w:type="dxa"/>
            </w:tcMar>
            <w:vAlign w:val="top"/>
          </w:tcPr>
          <w:p>
            <w:pPr>
              <w:spacing w:after="20"/>
            </w:pPr>
            <w:r>
              <w:rPr>
                <w:b/>
                <w:sz w:val="13"/>
              </w:rPr>
              <w:t>CREATE TABLE ... LIKE</w:t>
            </w:r>
          </w:p>
        </w:tc>
        <w:tc>
          <w:tcPr>
            <w:tcW w:type="dxa" w:w="2891"/>
            <w:tcMar>
              <w:top w:w="70" w:type="dxa"/>
              <w:start w:w="80" w:type="dxa"/>
              <w:bottom w:w="70" w:type="dxa"/>
              <w:end w:w="80" w:type="dxa"/>
            </w:tcMar>
            <w:vAlign w:val="top"/>
          </w:tcPr>
          <w:p>
            <w:pPr>
              <w:spacing w:after="20"/>
            </w:pPr>
            <w:r>
              <w:rPr>
                <w:sz w:val="13"/>
              </w:rPr>
              <w:t>Copie la structure.</w:t>
            </w:r>
          </w:p>
        </w:tc>
        <w:tc>
          <w:tcPr>
            <w:tcW w:type="dxa" w:w="2891"/>
            <w:tcMar>
              <w:top w:w="70" w:type="dxa"/>
              <w:start w:w="80" w:type="dxa"/>
              <w:bottom w:w="70" w:type="dxa"/>
              <w:end w:w="80" w:type="dxa"/>
            </w:tcMar>
            <w:vAlign w:val="top"/>
          </w:tcPr>
          <w:p>
            <w:pPr>
              <w:spacing w:after="20"/>
            </w:pPr>
            <w:r>
              <w:rPr>
                <w:sz w:val="13"/>
              </w:rPr>
              <w:t>Copies structure.</w:t>
            </w:r>
          </w:p>
        </w:tc>
        <w:tc>
          <w:tcPr>
            <w:tcW w:type="dxa" w:w="2381"/>
            <w:tcMar>
              <w:top w:w="70" w:type="dxa"/>
              <w:start w:w="80" w:type="dxa"/>
              <w:bottom w:w="70" w:type="dxa"/>
              <w:end w:w="80" w:type="dxa"/>
            </w:tcMar>
            <w:vAlign w:val="top"/>
          </w:tcPr>
          <w:p>
            <w:pPr>
              <w:spacing w:after="20"/>
            </w:pPr>
            <w:r>
              <w:rPr>
                <w:sz w:val="13"/>
              </w:rPr>
              <w:t>CREATE TABLE b LIKE a;</w:t>
            </w:r>
          </w:p>
        </w:tc>
      </w:tr>
      <w:tr>
        <w:tc>
          <w:tcPr>
            <w:tcW w:type="dxa" w:w="2324"/>
            <w:tcMar>
              <w:top w:w="70" w:type="dxa"/>
              <w:start w:w="80" w:type="dxa"/>
              <w:bottom w:w="70" w:type="dxa"/>
              <w:end w:w="80" w:type="dxa"/>
            </w:tcMar>
            <w:vAlign w:val="top"/>
            <w:shd w:fill="F5F7FB"/>
          </w:tcPr>
          <w:p>
            <w:pPr>
              <w:spacing w:after="20"/>
            </w:pPr>
            <w:r>
              <w:rPr>
                <w:b/>
                <w:sz w:val="13"/>
              </w:rPr>
              <w:t>CREATE TABLE ... AS SELECT</w:t>
            </w:r>
          </w:p>
        </w:tc>
        <w:tc>
          <w:tcPr>
            <w:tcW w:type="dxa" w:w="2891"/>
            <w:tcMar>
              <w:top w:w="70" w:type="dxa"/>
              <w:start w:w="80" w:type="dxa"/>
              <w:bottom w:w="70" w:type="dxa"/>
              <w:end w:w="80" w:type="dxa"/>
            </w:tcMar>
            <w:vAlign w:val="top"/>
            <w:shd w:fill="F5F7FB"/>
          </w:tcPr>
          <w:p>
            <w:pPr>
              <w:spacing w:after="20"/>
            </w:pPr>
            <w:r>
              <w:rPr>
                <w:sz w:val="13"/>
              </w:rPr>
              <w:t>Crée depuis un résultat.</w:t>
            </w:r>
          </w:p>
        </w:tc>
        <w:tc>
          <w:tcPr>
            <w:tcW w:type="dxa" w:w="2891"/>
            <w:tcMar>
              <w:top w:w="70" w:type="dxa"/>
              <w:start w:w="80" w:type="dxa"/>
              <w:bottom w:w="70" w:type="dxa"/>
              <w:end w:w="80" w:type="dxa"/>
            </w:tcMar>
            <w:vAlign w:val="top"/>
            <w:shd w:fill="F5F7FB"/>
          </w:tcPr>
          <w:p>
            <w:pPr>
              <w:spacing w:after="20"/>
            </w:pPr>
            <w:r>
              <w:rPr>
                <w:sz w:val="13"/>
              </w:rPr>
              <w:t>Creates from query result.</w:t>
            </w:r>
          </w:p>
        </w:tc>
        <w:tc>
          <w:tcPr>
            <w:tcW w:type="dxa" w:w="2381"/>
            <w:tcMar>
              <w:top w:w="70" w:type="dxa"/>
              <w:start w:w="80" w:type="dxa"/>
              <w:bottom w:w="70" w:type="dxa"/>
              <w:end w:w="80" w:type="dxa"/>
            </w:tcMar>
            <w:vAlign w:val="top"/>
            <w:shd w:fill="F5F7FB"/>
          </w:tcPr>
          <w:p>
            <w:pPr>
              <w:spacing w:after="20"/>
            </w:pPr>
            <w:r>
              <w:rPr>
                <w:sz w:val="13"/>
              </w:rPr>
              <w:t>CREATE TABLE b AS SELECT * FROM a;</w:t>
            </w:r>
          </w:p>
        </w:tc>
      </w:tr>
      <w:tr>
        <w:tc>
          <w:tcPr>
            <w:tcW w:type="dxa" w:w="2324"/>
            <w:tcMar>
              <w:top w:w="70" w:type="dxa"/>
              <w:start w:w="80" w:type="dxa"/>
              <w:bottom w:w="70" w:type="dxa"/>
              <w:end w:w="80" w:type="dxa"/>
            </w:tcMar>
            <w:vAlign w:val="top"/>
          </w:tcPr>
          <w:p>
            <w:pPr>
              <w:spacing w:after="20"/>
            </w:pPr>
            <w:r>
              <w:rPr>
                <w:b/>
                <w:sz w:val="13"/>
              </w:rPr>
              <w:t>SHOW TABLES</w:t>
            </w:r>
          </w:p>
        </w:tc>
        <w:tc>
          <w:tcPr>
            <w:tcW w:type="dxa" w:w="2891"/>
            <w:tcMar>
              <w:top w:w="70" w:type="dxa"/>
              <w:start w:w="80" w:type="dxa"/>
              <w:bottom w:w="70" w:type="dxa"/>
              <w:end w:w="80" w:type="dxa"/>
            </w:tcMar>
            <w:vAlign w:val="top"/>
          </w:tcPr>
          <w:p>
            <w:pPr>
              <w:spacing w:after="20"/>
            </w:pPr>
            <w:r>
              <w:rPr>
                <w:sz w:val="13"/>
              </w:rPr>
              <w:t>Liste les tables.</w:t>
            </w:r>
          </w:p>
        </w:tc>
        <w:tc>
          <w:tcPr>
            <w:tcW w:type="dxa" w:w="2891"/>
            <w:tcMar>
              <w:top w:w="70" w:type="dxa"/>
              <w:start w:w="80" w:type="dxa"/>
              <w:bottom w:w="70" w:type="dxa"/>
              <w:end w:w="80" w:type="dxa"/>
            </w:tcMar>
            <w:vAlign w:val="top"/>
          </w:tcPr>
          <w:p>
            <w:pPr>
              <w:spacing w:after="20"/>
            </w:pPr>
            <w:r>
              <w:rPr>
                <w:sz w:val="13"/>
              </w:rPr>
              <w:t>Lists tables.</w:t>
            </w:r>
          </w:p>
        </w:tc>
        <w:tc>
          <w:tcPr>
            <w:tcW w:type="dxa" w:w="2381"/>
            <w:tcMar>
              <w:top w:w="70" w:type="dxa"/>
              <w:start w:w="80" w:type="dxa"/>
              <w:bottom w:w="70" w:type="dxa"/>
              <w:end w:w="80" w:type="dxa"/>
            </w:tcMar>
            <w:vAlign w:val="top"/>
          </w:tcPr>
          <w:p>
            <w:pPr>
              <w:spacing w:after="20"/>
            </w:pPr>
            <w:r>
              <w:rPr>
                <w:sz w:val="13"/>
              </w:rPr>
              <w:t>SHOW TABLES;</w:t>
            </w:r>
          </w:p>
        </w:tc>
      </w:tr>
      <w:tr>
        <w:tc>
          <w:tcPr>
            <w:tcW w:type="dxa" w:w="2324"/>
            <w:tcMar>
              <w:top w:w="70" w:type="dxa"/>
              <w:start w:w="80" w:type="dxa"/>
              <w:bottom w:w="70" w:type="dxa"/>
              <w:end w:w="80" w:type="dxa"/>
            </w:tcMar>
            <w:vAlign w:val="top"/>
            <w:shd w:fill="F5F7FB"/>
          </w:tcPr>
          <w:p>
            <w:pPr>
              <w:spacing w:after="20"/>
            </w:pPr>
            <w:r>
              <w:rPr>
                <w:b/>
                <w:sz w:val="13"/>
              </w:rPr>
              <w:t>DESC / DESCRIBE</w:t>
            </w:r>
          </w:p>
        </w:tc>
        <w:tc>
          <w:tcPr>
            <w:tcW w:type="dxa" w:w="2891"/>
            <w:tcMar>
              <w:top w:w="70" w:type="dxa"/>
              <w:start w:w="80" w:type="dxa"/>
              <w:bottom w:w="70" w:type="dxa"/>
              <w:end w:w="80" w:type="dxa"/>
            </w:tcMar>
            <w:vAlign w:val="top"/>
            <w:shd w:fill="F5F7FB"/>
          </w:tcPr>
          <w:p>
            <w:pPr>
              <w:spacing w:after="20"/>
            </w:pPr>
            <w:r>
              <w:rPr>
                <w:sz w:val="13"/>
              </w:rPr>
              <w:t>Affiche la structure.</w:t>
            </w:r>
          </w:p>
        </w:tc>
        <w:tc>
          <w:tcPr>
            <w:tcW w:type="dxa" w:w="2891"/>
            <w:tcMar>
              <w:top w:w="70" w:type="dxa"/>
              <w:start w:w="80" w:type="dxa"/>
              <w:bottom w:w="70" w:type="dxa"/>
              <w:end w:w="80" w:type="dxa"/>
            </w:tcMar>
            <w:vAlign w:val="top"/>
            <w:shd w:fill="F5F7FB"/>
          </w:tcPr>
          <w:p>
            <w:pPr>
              <w:spacing w:after="20"/>
            </w:pPr>
            <w:r>
              <w:rPr>
                <w:sz w:val="13"/>
              </w:rPr>
              <w:t>Shows table structure.</w:t>
            </w:r>
          </w:p>
        </w:tc>
        <w:tc>
          <w:tcPr>
            <w:tcW w:type="dxa" w:w="2381"/>
            <w:tcMar>
              <w:top w:w="70" w:type="dxa"/>
              <w:start w:w="80" w:type="dxa"/>
              <w:bottom w:w="70" w:type="dxa"/>
              <w:end w:w="80" w:type="dxa"/>
            </w:tcMar>
            <w:vAlign w:val="top"/>
            <w:shd w:fill="F5F7FB"/>
          </w:tcPr>
          <w:p>
            <w:pPr>
              <w:spacing w:after="20"/>
            </w:pPr>
            <w:r>
              <w:rPr>
                <w:sz w:val="13"/>
              </w:rPr>
              <w:t>DESC animal;</w:t>
            </w:r>
          </w:p>
        </w:tc>
      </w:tr>
      <w:tr>
        <w:tc>
          <w:tcPr>
            <w:tcW w:type="dxa" w:w="2324"/>
            <w:tcMar>
              <w:top w:w="70" w:type="dxa"/>
              <w:start w:w="80" w:type="dxa"/>
              <w:bottom w:w="70" w:type="dxa"/>
              <w:end w:w="80" w:type="dxa"/>
            </w:tcMar>
            <w:vAlign w:val="top"/>
          </w:tcPr>
          <w:p>
            <w:pPr>
              <w:spacing w:after="20"/>
            </w:pPr>
            <w:r>
              <w:rPr>
                <w:b/>
                <w:sz w:val="13"/>
              </w:rPr>
              <w:t>SHOW CREATE TABLE</w:t>
            </w:r>
          </w:p>
        </w:tc>
        <w:tc>
          <w:tcPr>
            <w:tcW w:type="dxa" w:w="2891"/>
            <w:tcMar>
              <w:top w:w="70" w:type="dxa"/>
              <w:start w:w="80" w:type="dxa"/>
              <w:bottom w:w="70" w:type="dxa"/>
              <w:end w:w="80" w:type="dxa"/>
            </w:tcMar>
            <w:vAlign w:val="top"/>
          </w:tcPr>
          <w:p>
            <w:pPr>
              <w:spacing w:after="20"/>
            </w:pPr>
            <w:r>
              <w:rPr>
                <w:sz w:val="13"/>
              </w:rPr>
              <w:t>Affiche le SQL de création.</w:t>
            </w:r>
          </w:p>
        </w:tc>
        <w:tc>
          <w:tcPr>
            <w:tcW w:type="dxa" w:w="2891"/>
            <w:tcMar>
              <w:top w:w="70" w:type="dxa"/>
              <w:start w:w="80" w:type="dxa"/>
              <w:bottom w:w="70" w:type="dxa"/>
              <w:end w:w="80" w:type="dxa"/>
            </w:tcMar>
            <w:vAlign w:val="top"/>
          </w:tcPr>
          <w:p>
            <w:pPr>
              <w:spacing w:after="20"/>
            </w:pPr>
            <w:r>
              <w:rPr>
                <w:sz w:val="13"/>
              </w:rPr>
              <w:t>Shows creation SQL.</w:t>
            </w:r>
          </w:p>
        </w:tc>
        <w:tc>
          <w:tcPr>
            <w:tcW w:type="dxa" w:w="2381"/>
            <w:tcMar>
              <w:top w:w="70" w:type="dxa"/>
              <w:start w:w="80" w:type="dxa"/>
              <w:bottom w:w="70" w:type="dxa"/>
              <w:end w:w="80" w:type="dxa"/>
            </w:tcMar>
            <w:vAlign w:val="top"/>
          </w:tcPr>
          <w:p>
            <w:pPr>
              <w:spacing w:after="20"/>
            </w:pPr>
            <w:r>
              <w:rPr>
                <w:sz w:val="13"/>
              </w:rPr>
              <w:t>SHOW CREATE TABLE animal;</w:t>
            </w:r>
          </w:p>
        </w:tc>
      </w:tr>
      <w:tr>
        <w:tc>
          <w:tcPr>
            <w:tcW w:type="dxa" w:w="2324"/>
            <w:tcMar>
              <w:top w:w="70" w:type="dxa"/>
              <w:start w:w="80" w:type="dxa"/>
              <w:bottom w:w="70" w:type="dxa"/>
              <w:end w:w="80" w:type="dxa"/>
            </w:tcMar>
            <w:vAlign w:val="top"/>
            <w:shd w:fill="F5F7FB"/>
          </w:tcPr>
          <w:p>
            <w:pPr>
              <w:spacing w:after="20"/>
            </w:pPr>
            <w:r>
              <w:rPr>
                <w:b/>
                <w:sz w:val="13"/>
              </w:rPr>
              <w:t>SHOW KEYS</w:t>
            </w:r>
          </w:p>
        </w:tc>
        <w:tc>
          <w:tcPr>
            <w:tcW w:type="dxa" w:w="2891"/>
            <w:tcMar>
              <w:top w:w="70" w:type="dxa"/>
              <w:start w:w="80" w:type="dxa"/>
              <w:bottom w:w="70" w:type="dxa"/>
              <w:end w:w="80" w:type="dxa"/>
            </w:tcMar>
            <w:vAlign w:val="top"/>
            <w:shd w:fill="F5F7FB"/>
          </w:tcPr>
          <w:p>
            <w:pPr>
              <w:spacing w:after="20"/>
            </w:pPr>
            <w:r>
              <w:rPr>
                <w:sz w:val="13"/>
              </w:rPr>
              <w:t>Affiche index et clés.</w:t>
            </w:r>
          </w:p>
        </w:tc>
        <w:tc>
          <w:tcPr>
            <w:tcW w:type="dxa" w:w="2891"/>
            <w:tcMar>
              <w:top w:w="70" w:type="dxa"/>
              <w:start w:w="80" w:type="dxa"/>
              <w:bottom w:w="70" w:type="dxa"/>
              <w:end w:w="80" w:type="dxa"/>
            </w:tcMar>
            <w:vAlign w:val="top"/>
            <w:shd w:fill="F5F7FB"/>
          </w:tcPr>
          <w:p>
            <w:pPr>
              <w:spacing w:after="20"/>
            </w:pPr>
            <w:r>
              <w:rPr>
                <w:sz w:val="13"/>
              </w:rPr>
              <w:t>Shows indexes and keys.</w:t>
            </w:r>
          </w:p>
        </w:tc>
        <w:tc>
          <w:tcPr>
            <w:tcW w:type="dxa" w:w="2381"/>
            <w:tcMar>
              <w:top w:w="70" w:type="dxa"/>
              <w:start w:w="80" w:type="dxa"/>
              <w:bottom w:w="70" w:type="dxa"/>
              <w:end w:w="80" w:type="dxa"/>
            </w:tcMar>
            <w:vAlign w:val="top"/>
            <w:shd w:fill="F5F7FB"/>
          </w:tcPr>
          <w:p>
            <w:pPr>
              <w:spacing w:after="20"/>
            </w:pPr>
            <w:r>
              <w:rPr>
                <w:sz w:val="13"/>
              </w:rPr>
              <w:t>SHOW KEYS FROM animal;</w:t>
            </w:r>
          </w:p>
        </w:tc>
      </w:tr>
      <w:tr>
        <w:tc>
          <w:tcPr>
            <w:tcW w:type="dxa" w:w="2324"/>
            <w:tcMar>
              <w:top w:w="70" w:type="dxa"/>
              <w:start w:w="80" w:type="dxa"/>
              <w:bottom w:w="70" w:type="dxa"/>
              <w:end w:w="80" w:type="dxa"/>
            </w:tcMar>
            <w:vAlign w:val="top"/>
          </w:tcPr>
          <w:p>
            <w:pPr>
              <w:spacing w:after="20"/>
            </w:pPr>
            <w:r>
              <w:rPr>
                <w:b/>
                <w:sz w:val="13"/>
              </w:rPr>
              <w:t>SET FOREIGN_KEY_CHECKS</w:t>
            </w:r>
          </w:p>
        </w:tc>
        <w:tc>
          <w:tcPr>
            <w:tcW w:type="dxa" w:w="2891"/>
            <w:tcMar>
              <w:top w:w="70" w:type="dxa"/>
              <w:start w:w="80" w:type="dxa"/>
              <w:bottom w:w="70" w:type="dxa"/>
              <w:end w:w="80" w:type="dxa"/>
            </w:tcMar>
            <w:vAlign w:val="top"/>
          </w:tcPr>
          <w:p>
            <w:pPr>
              <w:spacing w:after="20"/>
            </w:pPr>
            <w:r>
              <w:rPr>
                <w:sz w:val="13"/>
              </w:rPr>
              <w:t>Active/désactive contrôles FK.</w:t>
            </w:r>
          </w:p>
        </w:tc>
        <w:tc>
          <w:tcPr>
            <w:tcW w:type="dxa" w:w="2891"/>
            <w:tcMar>
              <w:top w:w="70" w:type="dxa"/>
              <w:start w:w="80" w:type="dxa"/>
              <w:bottom w:w="70" w:type="dxa"/>
              <w:end w:w="80" w:type="dxa"/>
            </w:tcMar>
            <w:vAlign w:val="top"/>
          </w:tcPr>
          <w:p>
            <w:pPr>
              <w:spacing w:after="20"/>
            </w:pPr>
            <w:r>
              <w:rPr>
                <w:sz w:val="13"/>
              </w:rPr>
              <w:t>Enables/disables FK checks.</w:t>
            </w:r>
          </w:p>
        </w:tc>
        <w:tc>
          <w:tcPr>
            <w:tcW w:type="dxa" w:w="2381"/>
            <w:tcMar>
              <w:top w:w="70" w:type="dxa"/>
              <w:start w:w="80" w:type="dxa"/>
              <w:bottom w:w="70" w:type="dxa"/>
              <w:end w:w="80" w:type="dxa"/>
            </w:tcMar>
            <w:vAlign w:val="top"/>
          </w:tcPr>
          <w:p>
            <w:pPr>
              <w:spacing w:after="20"/>
            </w:pPr>
            <w:r>
              <w:rPr>
                <w:sz w:val="13"/>
              </w:rPr>
              <w:t>SET FOREIGN_KEY_CHECKS=0;</w:t>
            </w:r>
          </w:p>
        </w:tc>
      </w:tr>
      <w:tr>
        <w:tc>
          <w:tcPr>
            <w:tcW w:type="dxa" w:w="2324"/>
            <w:tcMar>
              <w:top w:w="70" w:type="dxa"/>
              <w:start w:w="80" w:type="dxa"/>
              <w:bottom w:w="70" w:type="dxa"/>
              <w:end w:w="80" w:type="dxa"/>
            </w:tcMar>
            <w:vAlign w:val="top"/>
            <w:shd w:fill="F5F7FB"/>
          </w:tcPr>
          <w:p>
            <w:pPr>
              <w:spacing w:after="20"/>
            </w:pPr>
            <w:r>
              <w:rPr>
                <w:b/>
                <w:sz w:val="13"/>
              </w:rPr>
              <w:t>\G</w:t>
            </w:r>
          </w:p>
        </w:tc>
        <w:tc>
          <w:tcPr>
            <w:tcW w:type="dxa" w:w="2891"/>
            <w:tcMar>
              <w:top w:w="70" w:type="dxa"/>
              <w:start w:w="80" w:type="dxa"/>
              <w:bottom w:w="70" w:type="dxa"/>
              <w:end w:w="80" w:type="dxa"/>
            </w:tcMar>
            <w:vAlign w:val="top"/>
            <w:shd w:fill="F5F7FB"/>
          </w:tcPr>
          <w:p>
            <w:pPr>
              <w:spacing w:after="20"/>
            </w:pPr>
            <w:r>
              <w:rPr>
                <w:sz w:val="13"/>
              </w:rPr>
              <w:t>Affichage vertical dans le client MySQL.</w:t>
            </w:r>
          </w:p>
        </w:tc>
        <w:tc>
          <w:tcPr>
            <w:tcW w:type="dxa" w:w="2891"/>
            <w:tcMar>
              <w:top w:w="70" w:type="dxa"/>
              <w:start w:w="80" w:type="dxa"/>
              <w:bottom w:w="70" w:type="dxa"/>
              <w:end w:w="80" w:type="dxa"/>
            </w:tcMar>
            <w:vAlign w:val="top"/>
            <w:shd w:fill="F5F7FB"/>
          </w:tcPr>
          <w:p>
            <w:pPr>
              <w:spacing w:after="20"/>
            </w:pPr>
            <w:r>
              <w:rPr>
                <w:sz w:val="13"/>
              </w:rPr>
              <w:t>Vertical output in MySQL client.</w:t>
            </w:r>
          </w:p>
        </w:tc>
        <w:tc>
          <w:tcPr>
            <w:tcW w:type="dxa" w:w="2381"/>
            <w:tcMar>
              <w:top w:w="70" w:type="dxa"/>
              <w:start w:w="80" w:type="dxa"/>
              <w:bottom w:w="70" w:type="dxa"/>
              <w:end w:w="80" w:type="dxa"/>
            </w:tcMar>
            <w:vAlign w:val="top"/>
            <w:shd w:fill="F5F7FB"/>
          </w:tcPr>
          <w:p>
            <w:pPr>
              <w:spacing w:after="20"/>
            </w:pPr>
            <w:r>
              <w:rPr>
                <w:sz w:val="13"/>
              </w:rPr>
              <w:t>SELECT * FROM animal\G</w:t>
            </w:r>
          </w:p>
        </w:tc>
      </w:tr>
      <w:tr>
        <w:tc>
          <w:tcPr>
            <w:tcW w:type="dxa" w:w="2324"/>
            <w:tcMar>
              <w:top w:w="70" w:type="dxa"/>
              <w:start w:w="80" w:type="dxa"/>
              <w:bottom w:w="70" w:type="dxa"/>
              <w:end w:w="80" w:type="dxa"/>
            </w:tcMar>
            <w:vAlign w:val="top"/>
          </w:tcPr>
          <w:p>
            <w:pPr>
              <w:spacing w:after="20"/>
            </w:pPr>
            <w:r>
              <w:rPr>
                <w:b/>
                <w:sz w:val="13"/>
              </w:rPr>
              <w:t>\T fichier</w:t>
            </w:r>
          </w:p>
        </w:tc>
        <w:tc>
          <w:tcPr>
            <w:tcW w:type="dxa" w:w="2891"/>
            <w:tcMar>
              <w:top w:w="70" w:type="dxa"/>
              <w:start w:w="80" w:type="dxa"/>
              <w:bottom w:w="70" w:type="dxa"/>
              <w:end w:w="80" w:type="dxa"/>
            </w:tcMar>
            <w:vAlign w:val="top"/>
          </w:tcPr>
          <w:p>
            <w:pPr>
              <w:spacing w:after="20"/>
            </w:pPr>
            <w:r>
              <w:rPr>
                <w:sz w:val="13"/>
              </w:rPr>
              <w:t>Journalise la session client.</w:t>
            </w:r>
          </w:p>
        </w:tc>
        <w:tc>
          <w:tcPr>
            <w:tcW w:type="dxa" w:w="2891"/>
            <w:tcMar>
              <w:top w:w="70" w:type="dxa"/>
              <w:start w:w="80" w:type="dxa"/>
              <w:bottom w:w="70" w:type="dxa"/>
              <w:end w:w="80" w:type="dxa"/>
            </w:tcMar>
            <w:vAlign w:val="top"/>
          </w:tcPr>
          <w:p>
            <w:pPr>
              <w:spacing w:after="20"/>
            </w:pPr>
            <w:r>
              <w:rPr>
                <w:sz w:val="13"/>
              </w:rPr>
              <w:t>Logs client session.</w:t>
            </w:r>
          </w:p>
        </w:tc>
        <w:tc>
          <w:tcPr>
            <w:tcW w:type="dxa" w:w="2381"/>
            <w:tcMar>
              <w:top w:w="70" w:type="dxa"/>
              <w:start w:w="80" w:type="dxa"/>
              <w:bottom w:w="70" w:type="dxa"/>
              <w:end w:w="80" w:type="dxa"/>
            </w:tcMar>
            <w:vAlign w:val="top"/>
          </w:tcPr>
          <w:p>
            <w:pPr>
              <w:spacing w:after="20"/>
            </w:pPr>
            <w:r>
              <w:rPr>
                <w:sz w:val="13"/>
              </w:rPr>
              <w:t>\T c:\temp\cours.sql</w:t>
            </w:r>
          </w:p>
        </w:tc>
      </w:tr>
      <w:tr>
        <w:tc>
          <w:tcPr>
            <w:tcW w:type="dxa" w:w="2324"/>
            <w:tcMar>
              <w:top w:w="70" w:type="dxa"/>
              <w:start w:w="80" w:type="dxa"/>
              <w:bottom w:w="70" w:type="dxa"/>
              <w:end w:w="80" w:type="dxa"/>
            </w:tcMar>
            <w:vAlign w:val="top"/>
            <w:shd w:fill="F5F7FB"/>
          </w:tcPr>
          <w:p>
            <w:pPr>
              <w:spacing w:after="20"/>
            </w:pPr>
            <w:r>
              <w:rPr>
                <w:b/>
                <w:sz w:val="13"/>
              </w:rPr>
              <w:t>CREATE VIEW</w:t>
            </w:r>
          </w:p>
        </w:tc>
        <w:tc>
          <w:tcPr>
            <w:tcW w:type="dxa" w:w="2891"/>
            <w:tcMar>
              <w:top w:w="70" w:type="dxa"/>
              <w:start w:w="80" w:type="dxa"/>
              <w:bottom w:w="70" w:type="dxa"/>
              <w:end w:w="80" w:type="dxa"/>
            </w:tcMar>
            <w:vAlign w:val="top"/>
            <w:shd w:fill="F5F7FB"/>
          </w:tcPr>
          <w:p>
            <w:pPr>
              <w:spacing w:after="20"/>
            </w:pPr>
            <w:r>
              <w:rPr>
                <w:sz w:val="13"/>
              </w:rPr>
              <w:t>Crée une vue.</w:t>
            </w:r>
          </w:p>
        </w:tc>
        <w:tc>
          <w:tcPr>
            <w:tcW w:type="dxa" w:w="2891"/>
            <w:tcMar>
              <w:top w:w="70" w:type="dxa"/>
              <w:start w:w="80" w:type="dxa"/>
              <w:bottom w:w="70" w:type="dxa"/>
              <w:end w:w="80" w:type="dxa"/>
            </w:tcMar>
            <w:vAlign w:val="top"/>
            <w:shd w:fill="F5F7FB"/>
          </w:tcPr>
          <w:p>
            <w:pPr>
              <w:spacing w:after="20"/>
            </w:pPr>
            <w:r>
              <w:rPr>
                <w:sz w:val="13"/>
              </w:rPr>
              <w:t>Creates a view.</w:t>
            </w:r>
          </w:p>
        </w:tc>
        <w:tc>
          <w:tcPr>
            <w:tcW w:type="dxa" w:w="2381"/>
            <w:tcMar>
              <w:top w:w="70" w:type="dxa"/>
              <w:start w:w="80" w:type="dxa"/>
              <w:bottom w:w="70" w:type="dxa"/>
              <w:end w:w="80" w:type="dxa"/>
            </w:tcMar>
            <w:vAlign w:val="top"/>
            <w:shd w:fill="F5F7FB"/>
          </w:tcPr>
          <w:p>
            <w:pPr>
              <w:spacing w:after="20"/>
            </w:pPr>
            <w:r>
              <w:rPr>
                <w:sz w:val="13"/>
              </w:rPr>
              <w:t>CREATE VIEW v AS SELECT ...;</w:t>
            </w:r>
          </w:p>
        </w:tc>
      </w:tr>
      <w:tr>
        <w:tc>
          <w:tcPr>
            <w:tcW w:type="dxa" w:w="2324"/>
            <w:tcMar>
              <w:top w:w="70" w:type="dxa"/>
              <w:start w:w="80" w:type="dxa"/>
              <w:bottom w:w="70" w:type="dxa"/>
              <w:end w:w="80" w:type="dxa"/>
            </w:tcMar>
            <w:vAlign w:val="top"/>
          </w:tcPr>
          <w:p>
            <w:pPr>
              <w:spacing w:after="20"/>
            </w:pPr>
            <w:r>
              <w:rPr>
                <w:b/>
                <w:sz w:val="13"/>
              </w:rPr>
              <w:t>WITH CHECK OPTION</w:t>
            </w:r>
          </w:p>
        </w:tc>
        <w:tc>
          <w:tcPr>
            <w:tcW w:type="dxa" w:w="2891"/>
            <w:tcMar>
              <w:top w:w="70" w:type="dxa"/>
              <w:start w:w="80" w:type="dxa"/>
              <w:bottom w:w="70" w:type="dxa"/>
              <w:end w:w="80" w:type="dxa"/>
            </w:tcMar>
            <w:vAlign w:val="top"/>
          </w:tcPr>
          <w:p>
            <w:pPr>
              <w:spacing w:after="20"/>
            </w:pPr>
            <w:r>
              <w:rPr>
                <w:sz w:val="13"/>
              </w:rPr>
              <w:t>Contrôle les écritures via une vue.</w:t>
            </w:r>
          </w:p>
        </w:tc>
        <w:tc>
          <w:tcPr>
            <w:tcW w:type="dxa" w:w="2891"/>
            <w:tcMar>
              <w:top w:w="70" w:type="dxa"/>
              <w:start w:w="80" w:type="dxa"/>
              <w:bottom w:w="70" w:type="dxa"/>
              <w:end w:w="80" w:type="dxa"/>
            </w:tcMar>
            <w:vAlign w:val="top"/>
          </w:tcPr>
          <w:p>
            <w:pPr>
              <w:spacing w:after="20"/>
            </w:pPr>
            <w:r>
              <w:rPr>
                <w:sz w:val="13"/>
              </w:rPr>
              <w:t>Checks writes through a view.</w:t>
            </w:r>
          </w:p>
        </w:tc>
        <w:tc>
          <w:tcPr>
            <w:tcW w:type="dxa" w:w="2381"/>
            <w:tcMar>
              <w:top w:w="70" w:type="dxa"/>
              <w:start w:w="80" w:type="dxa"/>
              <w:bottom w:w="70" w:type="dxa"/>
              <w:end w:w="80" w:type="dxa"/>
            </w:tcMar>
            <w:vAlign w:val="top"/>
          </w:tcPr>
          <w:p>
            <w:pPr>
              <w:spacing w:after="20"/>
            </w:pPr>
            <w:r>
              <w:rPr>
                <w:sz w:val="13"/>
              </w:rPr>
              <w:t>... WITH CHECK OPTION</w:t>
            </w:r>
          </w:p>
        </w:tc>
      </w:tr>
      <w:tr>
        <w:tc>
          <w:tcPr>
            <w:tcW w:type="dxa" w:w="2324"/>
            <w:tcMar>
              <w:top w:w="70" w:type="dxa"/>
              <w:start w:w="80" w:type="dxa"/>
              <w:bottom w:w="70" w:type="dxa"/>
              <w:end w:w="80" w:type="dxa"/>
            </w:tcMar>
            <w:vAlign w:val="top"/>
            <w:shd w:fill="F5F7FB"/>
          </w:tcPr>
          <w:p>
            <w:pPr>
              <w:spacing w:after="20"/>
            </w:pPr>
            <w:r>
              <w:rPr>
                <w:b/>
                <w:sz w:val="13"/>
              </w:rPr>
              <w:t>CREATE TRIGGER</w:t>
            </w:r>
          </w:p>
        </w:tc>
        <w:tc>
          <w:tcPr>
            <w:tcW w:type="dxa" w:w="2891"/>
            <w:tcMar>
              <w:top w:w="70" w:type="dxa"/>
              <w:start w:w="80" w:type="dxa"/>
              <w:bottom w:w="70" w:type="dxa"/>
              <w:end w:w="80" w:type="dxa"/>
            </w:tcMar>
            <w:vAlign w:val="top"/>
            <w:shd w:fill="F5F7FB"/>
          </w:tcPr>
          <w:p>
            <w:pPr>
              <w:spacing w:after="20"/>
            </w:pPr>
            <w:r>
              <w:rPr>
                <w:sz w:val="13"/>
              </w:rPr>
              <w:t>Crée un déclencheur.</w:t>
            </w:r>
          </w:p>
        </w:tc>
        <w:tc>
          <w:tcPr>
            <w:tcW w:type="dxa" w:w="2891"/>
            <w:tcMar>
              <w:top w:w="70" w:type="dxa"/>
              <w:start w:w="80" w:type="dxa"/>
              <w:bottom w:w="70" w:type="dxa"/>
              <w:end w:w="80" w:type="dxa"/>
            </w:tcMar>
            <w:vAlign w:val="top"/>
            <w:shd w:fill="F5F7FB"/>
          </w:tcPr>
          <w:p>
            <w:pPr>
              <w:spacing w:after="20"/>
            </w:pPr>
            <w:r>
              <w:rPr>
                <w:sz w:val="13"/>
              </w:rPr>
              <w:t>Creates a trigger.</w:t>
            </w:r>
          </w:p>
        </w:tc>
        <w:tc>
          <w:tcPr>
            <w:tcW w:type="dxa" w:w="2381"/>
            <w:tcMar>
              <w:top w:w="70" w:type="dxa"/>
              <w:start w:w="80" w:type="dxa"/>
              <w:bottom w:w="70" w:type="dxa"/>
              <w:end w:w="80" w:type="dxa"/>
            </w:tcMar>
            <w:vAlign w:val="top"/>
            <w:shd w:fill="F5F7FB"/>
          </w:tcPr>
          <w:p>
            <w:pPr>
              <w:spacing w:after="20"/>
            </w:pPr>
            <w:r>
              <w:rPr>
                <w:sz w:val="13"/>
              </w:rPr>
              <w:t>CREATE TRIGGER ...</w:t>
            </w:r>
          </w:p>
        </w:tc>
      </w:tr>
      <w:tr>
        <w:tc>
          <w:tcPr>
            <w:tcW w:type="dxa" w:w="2324"/>
            <w:tcMar>
              <w:top w:w="70" w:type="dxa"/>
              <w:start w:w="80" w:type="dxa"/>
              <w:bottom w:w="70" w:type="dxa"/>
              <w:end w:w="80" w:type="dxa"/>
            </w:tcMar>
            <w:vAlign w:val="top"/>
          </w:tcPr>
          <w:p>
            <w:pPr>
              <w:spacing w:after="20"/>
            </w:pPr>
            <w:r>
              <w:rPr>
                <w:b/>
                <w:sz w:val="13"/>
              </w:rPr>
              <w:t>DELIMITER</w:t>
            </w:r>
          </w:p>
        </w:tc>
        <w:tc>
          <w:tcPr>
            <w:tcW w:type="dxa" w:w="2891"/>
            <w:tcMar>
              <w:top w:w="70" w:type="dxa"/>
              <w:start w:w="80" w:type="dxa"/>
              <w:bottom w:w="70" w:type="dxa"/>
              <w:end w:w="80" w:type="dxa"/>
            </w:tcMar>
            <w:vAlign w:val="top"/>
          </w:tcPr>
          <w:p>
            <w:pPr>
              <w:spacing w:after="20"/>
            </w:pPr>
            <w:r>
              <w:rPr>
                <w:sz w:val="13"/>
              </w:rPr>
              <w:t>Change temporairement le délimiteur client.</w:t>
            </w:r>
          </w:p>
        </w:tc>
        <w:tc>
          <w:tcPr>
            <w:tcW w:type="dxa" w:w="2891"/>
            <w:tcMar>
              <w:top w:w="70" w:type="dxa"/>
              <w:start w:w="80" w:type="dxa"/>
              <w:bottom w:w="70" w:type="dxa"/>
              <w:end w:w="80" w:type="dxa"/>
            </w:tcMar>
            <w:vAlign w:val="top"/>
          </w:tcPr>
          <w:p>
            <w:pPr>
              <w:spacing w:after="20"/>
            </w:pPr>
            <w:r>
              <w:rPr>
                <w:sz w:val="13"/>
              </w:rPr>
              <w:t>Temporarily changes client delimiter.</w:t>
            </w:r>
          </w:p>
        </w:tc>
        <w:tc>
          <w:tcPr>
            <w:tcW w:type="dxa" w:w="2381"/>
            <w:tcMar>
              <w:top w:w="70" w:type="dxa"/>
              <w:start w:w="80" w:type="dxa"/>
              <w:bottom w:w="70" w:type="dxa"/>
              <w:end w:w="80" w:type="dxa"/>
            </w:tcMar>
            <w:vAlign w:val="top"/>
          </w:tcPr>
          <w:p>
            <w:pPr>
              <w:spacing w:after="20"/>
            </w:pPr>
            <w:r>
              <w:rPr>
                <w:sz w:val="13"/>
              </w:rPr>
              <w:t>DELIMITER //</w:t>
            </w:r>
          </w:p>
        </w:tc>
      </w:tr>
    </w:tbl>
    <w:p/>
    <w:p>
      <w:pPr>
        <w:pStyle w:val="Heading1"/>
      </w:pPr>
      <w:r>
        <w:t>16. Méthode de traduction d’un énoncé / Translating a prompt into SQL</w:t>
      </w:r>
    </w:p>
    <w:p>
      <w:pPr/>
      <w:r>
        <w:rPr>
          <w:b w:val="0"/>
        </w:rPr>
        <w:t>Avant d’écrire, découpez l’énoncé en six questions. Cette méthode évite d’oublier un filtre, un regroupement ou un tri.</w:t>
      </w:r>
    </w:p>
    <w:p>
      <w:pPr>
        <w:pStyle w:val="EnglishSubtext"/>
      </w:pPr>
      <w:r>
        <w:t>Before writing SQL, split the prompt into six questions. This prevents missing a filter, grouping, or sort.</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4535"/>
            <w:shd w:fill="17365D"/>
            <w:vAlign w:val="center"/>
            <w:tcMar>
              <w:top w:w="70" w:type="dxa"/>
              <w:start w:w="80" w:type="dxa"/>
              <w:bottom w:w="70" w:type="dxa"/>
              <w:end w:w="80" w:type="dxa"/>
            </w:tcMar>
          </w:tcPr>
          <w:p>
            <w:r>
              <w:rPr>
                <w:b/>
                <w:color w:val="FFFFFF"/>
                <w:sz w:val="15"/>
              </w:rPr>
              <w:t>Question mentale / Mental question</w:t>
            </w:r>
          </w:p>
        </w:tc>
        <w:tc>
          <w:tcPr>
            <w:tcW w:type="dxa" w:w="1814"/>
            <w:shd w:fill="17365D"/>
            <w:vAlign w:val="center"/>
            <w:tcMar>
              <w:top w:w="70" w:type="dxa"/>
              <w:start w:w="80" w:type="dxa"/>
              <w:bottom w:w="70" w:type="dxa"/>
              <w:end w:w="80" w:type="dxa"/>
            </w:tcMar>
          </w:tcPr>
          <w:p>
            <w:r>
              <w:rPr>
                <w:b/>
                <w:color w:val="FFFFFF"/>
                <w:sz w:val="15"/>
              </w:rPr>
              <w:t>Clause</w:t>
            </w:r>
          </w:p>
        </w:tc>
        <w:tc>
          <w:tcPr>
            <w:tcW w:type="dxa" w:w="3402"/>
            <w:shd w:fill="17365D"/>
            <w:vAlign w:val="center"/>
            <w:tcMar>
              <w:top w:w="70" w:type="dxa"/>
              <w:start w:w="80" w:type="dxa"/>
              <w:bottom w:w="70" w:type="dxa"/>
              <w:end w:w="80" w:type="dxa"/>
            </w:tcMar>
          </w:tcPr>
          <w:p>
            <w:r>
              <w:rPr>
                <w:b/>
                <w:color w:val="FFFFFF"/>
                <w:sz w:val="15"/>
              </w:rPr>
              <w:t>Exemple</w:t>
            </w:r>
          </w:p>
        </w:tc>
      </w:tr>
      <w:tr>
        <w:tc>
          <w:tcPr>
            <w:tcW w:type="dxa" w:w="4535"/>
            <w:tcMar>
              <w:top w:w="70" w:type="dxa"/>
              <w:start w:w="80" w:type="dxa"/>
              <w:bottom w:w="70" w:type="dxa"/>
              <w:end w:w="80" w:type="dxa"/>
            </w:tcMar>
            <w:vAlign w:val="top"/>
          </w:tcPr>
          <w:p>
            <w:pPr>
              <w:spacing w:after="20"/>
            </w:pPr>
            <w:r>
              <w:rPr>
                <w:b/>
                <w:sz w:val="15"/>
              </w:rPr>
              <w:t>Qu’est-ce que je dois afficher ? / What must I display?</w:t>
            </w:r>
          </w:p>
        </w:tc>
        <w:tc>
          <w:tcPr>
            <w:tcW w:type="dxa" w:w="1814"/>
            <w:tcMar>
              <w:top w:w="70" w:type="dxa"/>
              <w:start w:w="80" w:type="dxa"/>
              <w:bottom w:w="70" w:type="dxa"/>
              <w:end w:w="80" w:type="dxa"/>
            </w:tcMar>
            <w:vAlign w:val="top"/>
          </w:tcPr>
          <w:p>
            <w:pPr>
              <w:spacing w:after="20"/>
            </w:pPr>
            <w:r>
              <w:rPr>
                <w:sz w:val="15"/>
              </w:rPr>
              <w:t>SELECT</w:t>
            </w:r>
          </w:p>
        </w:tc>
        <w:tc>
          <w:tcPr>
            <w:tcW w:type="dxa" w:w="3402"/>
            <w:tcMar>
              <w:top w:w="70" w:type="dxa"/>
              <w:start w:w="80" w:type="dxa"/>
              <w:bottom w:w="70" w:type="dxa"/>
              <w:end w:w="80" w:type="dxa"/>
            </w:tcMar>
            <w:vAlign w:val="top"/>
          </w:tcPr>
          <w:p>
            <w:pPr>
              <w:spacing w:after="20"/>
            </w:pPr>
            <w:r>
              <w:rPr>
                <w:sz w:val="15"/>
              </w:rPr>
              <w:t>nomr, COUNT(a.numa) AS nb</w:t>
            </w:r>
          </w:p>
        </w:tc>
      </w:tr>
      <w:tr>
        <w:tc>
          <w:tcPr>
            <w:tcW w:type="dxa" w:w="4535"/>
            <w:tcMar>
              <w:top w:w="70" w:type="dxa"/>
              <w:start w:w="80" w:type="dxa"/>
              <w:bottom w:w="70" w:type="dxa"/>
              <w:end w:w="80" w:type="dxa"/>
            </w:tcMar>
            <w:vAlign w:val="top"/>
            <w:shd w:fill="F5F7FB"/>
          </w:tcPr>
          <w:p>
            <w:pPr>
              <w:spacing w:after="20"/>
            </w:pPr>
            <w:r>
              <w:rPr>
                <w:b/>
                <w:sz w:val="15"/>
              </w:rPr>
              <w:t>Où sont les données ? / Where is the data?</w:t>
            </w:r>
          </w:p>
        </w:tc>
        <w:tc>
          <w:tcPr>
            <w:tcW w:type="dxa" w:w="1814"/>
            <w:tcMar>
              <w:top w:w="70" w:type="dxa"/>
              <w:start w:w="80" w:type="dxa"/>
              <w:bottom w:w="70" w:type="dxa"/>
              <w:end w:w="80" w:type="dxa"/>
            </w:tcMar>
            <w:vAlign w:val="top"/>
            <w:shd w:fill="F5F7FB"/>
          </w:tcPr>
          <w:p>
            <w:pPr>
              <w:spacing w:after="20"/>
            </w:pPr>
            <w:r>
              <w:rPr>
                <w:sz w:val="15"/>
              </w:rPr>
              <w:t>FROM / JOIN</w:t>
            </w:r>
          </w:p>
        </w:tc>
        <w:tc>
          <w:tcPr>
            <w:tcW w:type="dxa" w:w="3402"/>
            <w:tcMar>
              <w:top w:w="70" w:type="dxa"/>
              <w:start w:w="80" w:type="dxa"/>
              <w:bottom w:w="70" w:type="dxa"/>
              <w:end w:w="80" w:type="dxa"/>
            </w:tcMar>
            <w:vAlign w:val="top"/>
            <w:shd w:fill="F5F7FB"/>
          </w:tcPr>
          <w:p>
            <w:pPr>
              <w:spacing w:after="20"/>
            </w:pPr>
            <w:r>
              <w:rPr>
                <w:sz w:val="15"/>
              </w:rPr>
              <w:t>race r LEFT JOIN animal a</w:t>
            </w:r>
          </w:p>
        </w:tc>
      </w:tr>
      <w:tr>
        <w:tc>
          <w:tcPr>
            <w:tcW w:type="dxa" w:w="4535"/>
            <w:tcMar>
              <w:top w:w="70" w:type="dxa"/>
              <w:start w:w="80" w:type="dxa"/>
              <w:bottom w:w="70" w:type="dxa"/>
              <w:end w:w="80" w:type="dxa"/>
            </w:tcMar>
            <w:vAlign w:val="top"/>
          </w:tcPr>
          <w:p>
            <w:pPr>
              <w:spacing w:after="20"/>
            </w:pPr>
            <w:r>
              <w:rPr>
                <w:b/>
                <w:sz w:val="15"/>
              </w:rPr>
              <w:t>Quelles lignes garder ? / Which rows?</w:t>
            </w:r>
          </w:p>
        </w:tc>
        <w:tc>
          <w:tcPr>
            <w:tcW w:type="dxa" w:w="1814"/>
            <w:tcMar>
              <w:top w:w="70" w:type="dxa"/>
              <w:start w:w="80" w:type="dxa"/>
              <w:bottom w:w="70" w:type="dxa"/>
              <w:end w:w="80" w:type="dxa"/>
            </w:tcMar>
            <w:vAlign w:val="top"/>
          </w:tcPr>
          <w:p>
            <w:pPr>
              <w:spacing w:after="20"/>
            </w:pPr>
            <w:r>
              <w:rPr>
                <w:sz w:val="15"/>
              </w:rPr>
              <w:t>WHERE</w:t>
            </w:r>
          </w:p>
        </w:tc>
        <w:tc>
          <w:tcPr>
            <w:tcW w:type="dxa" w:w="3402"/>
            <w:tcMar>
              <w:top w:w="70" w:type="dxa"/>
              <w:start w:w="80" w:type="dxa"/>
              <w:bottom w:w="70" w:type="dxa"/>
              <w:end w:w="80" w:type="dxa"/>
            </w:tcMar>
            <w:vAlign w:val="top"/>
          </w:tcPr>
          <w:p>
            <w:pPr>
              <w:spacing w:after="20"/>
            </w:pPr>
            <w:r>
              <w:rPr>
                <w:sz w:val="15"/>
              </w:rPr>
              <w:t>datec &gt;= '2024-01-01'</w:t>
            </w:r>
          </w:p>
        </w:tc>
      </w:tr>
      <w:tr>
        <w:tc>
          <w:tcPr>
            <w:tcW w:type="dxa" w:w="4535"/>
            <w:tcMar>
              <w:top w:w="70" w:type="dxa"/>
              <w:start w:w="80" w:type="dxa"/>
              <w:bottom w:w="70" w:type="dxa"/>
              <w:end w:w="80" w:type="dxa"/>
            </w:tcMar>
            <w:vAlign w:val="top"/>
            <w:shd w:fill="F5F7FB"/>
          </w:tcPr>
          <w:p>
            <w:pPr>
              <w:spacing w:after="20"/>
            </w:pPr>
            <w:r>
              <w:rPr>
                <w:b/>
                <w:sz w:val="15"/>
              </w:rPr>
              <w:t>Dois-je faire un calcul par catégorie ? / Per category?</w:t>
            </w:r>
          </w:p>
        </w:tc>
        <w:tc>
          <w:tcPr>
            <w:tcW w:type="dxa" w:w="1814"/>
            <w:tcMar>
              <w:top w:w="70" w:type="dxa"/>
              <w:start w:w="80" w:type="dxa"/>
              <w:bottom w:w="70" w:type="dxa"/>
              <w:end w:w="80" w:type="dxa"/>
            </w:tcMar>
            <w:vAlign w:val="top"/>
            <w:shd w:fill="F5F7FB"/>
          </w:tcPr>
          <w:p>
            <w:pPr>
              <w:spacing w:after="20"/>
            </w:pPr>
            <w:r>
              <w:rPr>
                <w:sz w:val="15"/>
              </w:rPr>
              <w:t>GROUP BY</w:t>
            </w:r>
          </w:p>
        </w:tc>
        <w:tc>
          <w:tcPr>
            <w:tcW w:type="dxa" w:w="3402"/>
            <w:tcMar>
              <w:top w:w="70" w:type="dxa"/>
              <w:start w:w="80" w:type="dxa"/>
              <w:bottom w:w="70" w:type="dxa"/>
              <w:end w:w="80" w:type="dxa"/>
            </w:tcMar>
            <w:vAlign w:val="top"/>
            <w:shd w:fill="F5F7FB"/>
          </w:tcPr>
          <w:p>
            <w:pPr>
              <w:spacing w:after="20"/>
            </w:pPr>
            <w:r>
              <w:rPr>
                <w:sz w:val="15"/>
              </w:rPr>
              <w:t>GROUP BY r.numr, r.nomr</w:t>
            </w:r>
          </w:p>
        </w:tc>
      </w:tr>
      <w:tr>
        <w:tc>
          <w:tcPr>
            <w:tcW w:type="dxa" w:w="4535"/>
            <w:tcMar>
              <w:top w:w="70" w:type="dxa"/>
              <w:start w:w="80" w:type="dxa"/>
              <w:bottom w:w="70" w:type="dxa"/>
              <w:end w:w="80" w:type="dxa"/>
            </w:tcMar>
            <w:vAlign w:val="top"/>
          </w:tcPr>
          <w:p>
            <w:pPr>
              <w:spacing w:after="20"/>
            </w:pPr>
            <w:r>
              <w:rPr>
                <w:b/>
                <w:sz w:val="15"/>
              </w:rPr>
              <w:t>Dois-je filtrer un calcul ? / Filter an aggregate?</w:t>
            </w:r>
          </w:p>
        </w:tc>
        <w:tc>
          <w:tcPr>
            <w:tcW w:type="dxa" w:w="1814"/>
            <w:tcMar>
              <w:top w:w="70" w:type="dxa"/>
              <w:start w:w="80" w:type="dxa"/>
              <w:bottom w:w="70" w:type="dxa"/>
              <w:end w:w="80" w:type="dxa"/>
            </w:tcMar>
            <w:vAlign w:val="top"/>
          </w:tcPr>
          <w:p>
            <w:pPr>
              <w:spacing w:after="20"/>
            </w:pPr>
            <w:r>
              <w:rPr>
                <w:sz w:val="15"/>
              </w:rPr>
              <w:t>HAVING</w:t>
            </w:r>
          </w:p>
        </w:tc>
        <w:tc>
          <w:tcPr>
            <w:tcW w:type="dxa" w:w="3402"/>
            <w:tcMar>
              <w:top w:w="70" w:type="dxa"/>
              <w:start w:w="80" w:type="dxa"/>
              <w:bottom w:w="70" w:type="dxa"/>
              <w:end w:w="80" w:type="dxa"/>
            </w:tcMar>
            <w:vAlign w:val="top"/>
          </w:tcPr>
          <w:p>
            <w:pPr>
              <w:spacing w:after="20"/>
            </w:pPr>
            <w:r>
              <w:rPr>
                <w:sz w:val="15"/>
              </w:rPr>
              <w:t>HAVING COUNT(a.numa) &gt; 3</w:t>
            </w:r>
          </w:p>
        </w:tc>
      </w:tr>
      <w:tr>
        <w:tc>
          <w:tcPr>
            <w:tcW w:type="dxa" w:w="4535"/>
            <w:tcMar>
              <w:top w:w="70" w:type="dxa"/>
              <w:start w:w="80" w:type="dxa"/>
              <w:bottom w:w="70" w:type="dxa"/>
              <w:end w:w="80" w:type="dxa"/>
            </w:tcMar>
            <w:vAlign w:val="top"/>
            <w:shd w:fill="F5F7FB"/>
          </w:tcPr>
          <w:p>
            <w:pPr>
              <w:spacing w:after="20"/>
            </w:pPr>
            <w:r>
              <w:rPr>
                <w:b/>
                <w:sz w:val="15"/>
              </w:rPr>
              <w:t>Dans quel ordre ? / What order?</w:t>
            </w:r>
          </w:p>
        </w:tc>
        <w:tc>
          <w:tcPr>
            <w:tcW w:type="dxa" w:w="1814"/>
            <w:tcMar>
              <w:top w:w="70" w:type="dxa"/>
              <w:start w:w="80" w:type="dxa"/>
              <w:bottom w:w="70" w:type="dxa"/>
              <w:end w:w="80" w:type="dxa"/>
            </w:tcMar>
            <w:vAlign w:val="top"/>
            <w:shd w:fill="F5F7FB"/>
          </w:tcPr>
          <w:p>
            <w:pPr>
              <w:spacing w:after="20"/>
            </w:pPr>
            <w:r>
              <w:rPr>
                <w:sz w:val="15"/>
              </w:rPr>
              <w:t>ORDER BY</w:t>
            </w:r>
          </w:p>
        </w:tc>
        <w:tc>
          <w:tcPr>
            <w:tcW w:type="dxa" w:w="3402"/>
            <w:tcMar>
              <w:top w:w="70" w:type="dxa"/>
              <w:start w:w="80" w:type="dxa"/>
              <w:bottom w:w="70" w:type="dxa"/>
              <w:end w:w="80" w:type="dxa"/>
            </w:tcMar>
            <w:vAlign w:val="top"/>
            <w:shd w:fill="F5F7FB"/>
          </w:tcPr>
          <w:p>
            <w:pPr>
              <w:spacing w:after="20"/>
            </w:pPr>
            <w:r>
              <w:rPr>
                <w:sz w:val="15"/>
              </w:rPr>
              <w:t>ORDER BY nb DESC</w:t>
            </w:r>
          </w:p>
        </w:tc>
      </w:tr>
    </w:tbl>
    <w:p/>
    <w:p>
      <w:pPr>
        <w:pStyle w:val="Heading2"/>
      </w:pPr>
      <w:r>
        <w:t>16.1 Exemple complet / Full example</w:t>
      </w:r>
    </w:p>
    <w:p>
      <w:pPr/>
      <w:r>
        <w:rPr>
          <w:b w:val="0"/>
        </w:rPr>
        <w:t>Énoncé : afficher les vétérinaires ayant réalisé plus de cinq consultations, avec leur nombre de consultations et leur chiffre d’affaires, du chiffre d’affaires le plus élevé au plus faible.</w:t>
      </w:r>
    </w:p>
    <w:p>
      <w:pPr>
        <w:pStyle w:val="EnglishSubtext"/>
      </w:pPr>
      <w:r>
        <w:t>Prompt: display veterinarians who performed more than five consultations, with their consultation count and revenue, from highest to lowest revenue.</w:t>
      </w:r>
    </w:p>
    <w:p>
      <w:pPr>
        <w:pStyle w:val="CodeBlock"/>
        <w:keepLines/>
        <w:shd w:fill="101827"/>
      </w:pPr>
      <w:r>
        <w:t>SELECT v.numv,</w:t>
        <w:br/>
        <w:t xml:space="preserve">       CONCAT(v.prenomv, ' ', v.nomv) AS veterinaire,</w:t>
        <w:br/>
        <w:t xml:space="preserve">       COUNT(c.numc) AS nb_consultations,</w:t>
        <w:br/>
        <w:t xml:space="preserve">       SUM(c.prixc) AS chiffre_affaires</w:t>
        <w:br/>
        <w:t>FROM veterinaire AS v</w:t>
        <w:br/>
        <w:t>INNER JOIN consultation AS c ON c.numv = v.numv</w:t>
        <w:br/>
        <w:t>GROUP BY v.numv, v.prenomv, v.nomv</w:t>
        <w:br/>
        <w:t>HAVING COUNT(c.numc) &gt; 5</w:t>
        <w:br/>
        <w:t>ORDER BY chiffre_affaires DESC;</w:t>
      </w:r>
    </w:p>
    <w:p>
      <w:pPr>
        <w:pStyle w:val="Heading2"/>
      </w:pPr>
      <w:r>
        <w:t>16.2 Procédure de débogage / Debugging procedure</w:t>
      </w:r>
    </w:p>
    <w:p>
      <w:pPr>
        <w:pStyle w:val="ListNumber"/>
      </w:pPr>
      <w:r>
        <w:rPr>
          <w:b w:val="0"/>
        </w:rPr>
        <w:t>1. Exécuter SELECT ... FROM sans WHERE.</w:t>
      </w:r>
    </w:p>
    <w:p>
      <w:pPr>
        <w:pStyle w:val="EnglishSubtext"/>
        <w:ind w:left="312"/>
      </w:pPr>
      <w:r>
        <w:t>1. Run SELECT ... FROM without WHERE.</w:t>
      </w:r>
    </w:p>
    <w:p>
      <w:pPr>
        <w:pStyle w:val="ListNumber"/>
      </w:pPr>
      <w:r>
        <w:rPr>
          <w:b w:val="0"/>
        </w:rPr>
        <w:t>2. Ajouter les filtres un par un.</w:t>
      </w:r>
    </w:p>
    <w:p>
      <w:pPr>
        <w:pStyle w:val="EnglishSubtext"/>
        <w:ind w:left="312"/>
      </w:pPr>
      <w:r>
        <w:t>2. Add filters one at a time.</w:t>
      </w:r>
    </w:p>
    <w:p>
      <w:pPr>
        <w:pStyle w:val="ListNumber"/>
      </w:pPr>
      <w:r>
        <w:rPr>
          <w:b w:val="0"/>
        </w:rPr>
        <w:t>3. Vérifier les NULL avec IS NULL/IS NOT NULL.</w:t>
      </w:r>
    </w:p>
    <w:p>
      <w:pPr>
        <w:pStyle w:val="EnglishSubtext"/>
        <w:ind w:left="312"/>
      </w:pPr>
      <w:r>
        <w:t>3. Check NULLs with IS NULL/IS NOT NULL.</w:t>
      </w:r>
    </w:p>
    <w:p>
      <w:pPr>
        <w:pStyle w:val="ListNumber"/>
      </w:pPr>
      <w:r>
        <w:rPr>
          <w:b w:val="0"/>
        </w:rPr>
        <w:t>4. Ajouter GROUP BY et les agrégats.</w:t>
      </w:r>
    </w:p>
    <w:p>
      <w:pPr>
        <w:pStyle w:val="EnglishSubtext"/>
        <w:ind w:left="312"/>
      </w:pPr>
      <w:r>
        <w:t>4. Add GROUP BY and aggregates.</w:t>
      </w:r>
    </w:p>
    <w:p>
      <w:pPr>
        <w:pStyle w:val="ListNumber"/>
      </w:pPr>
      <w:r>
        <w:rPr>
          <w:b w:val="0"/>
        </w:rPr>
        <w:t>5. Ajouter HAVING seulement pour les agrégats.</w:t>
      </w:r>
    </w:p>
    <w:p>
      <w:pPr>
        <w:pStyle w:val="EnglishSubtext"/>
        <w:ind w:left="312"/>
      </w:pPr>
      <w:r>
        <w:t>5. Add HAVING only for aggregate filters.</w:t>
      </w:r>
    </w:p>
    <w:p>
      <w:pPr>
        <w:pStyle w:val="ListNumber"/>
      </w:pPr>
      <w:r>
        <w:rPr>
          <w:b w:val="0"/>
        </w:rPr>
        <w:t>6. Ajouter ORDER BY à la fin.</w:t>
      </w:r>
    </w:p>
    <w:p>
      <w:pPr>
        <w:pStyle w:val="EnglishSubtext"/>
        <w:ind w:left="312"/>
      </w:pPr>
      <w:r>
        <w:t>6. Add ORDER BY last.</w:t>
      </w:r>
    </w:p>
    <w:p>
      <w:pPr>
        <w:pStyle w:val="ListNumber"/>
      </w:pPr>
      <w:r>
        <w:rPr>
          <w:b w:val="0"/>
        </w:rPr>
        <w:t>7. Pour UPDATE/DELETE, tester d’abord le même WHERE avec SELECT.</w:t>
      </w:r>
    </w:p>
    <w:p>
      <w:pPr>
        <w:pStyle w:val="EnglishSubtext"/>
        <w:ind w:left="312"/>
      </w:pPr>
      <w:r>
        <w:t>7. For UPDATE/DELETE, first test the same WHERE using SELECT.</w:t>
      </w:r>
    </w:p>
    <w:p>
      <w:pPr>
        <w:pStyle w:val="Heading1"/>
      </w:pPr>
      <w:r>
        <w:t>17. Exercices progressifs corrigés / Progressive corrected exercises</w:t>
      </w:r>
    </w:p>
    <w:p>
      <w:pPr>
        <w:pStyle w:val="Callout"/>
        <w:shd w:fill="EAF0FF"/>
      </w:pPr>
      <w:r>
        <w:rPr>
          <w:b/>
        </w:rPr>
        <w:t>Utilisez Base_pratique_revision_mysql.sql. Cachez les corrections pendant le premier passage.</w:t>
      </w:r>
      <w:r>
        <w:br/>
      </w:r>
      <w:r>
        <w:rPr>
          <w:i/>
          <w:color w:val="505A69"/>
        </w:rPr>
        <w:t>Use Base_pratique_revision_mysql.sql. Hide the solutions on your first attempt.</w:t>
      </w:r>
    </w:p>
    <w:p>
      <w:pPr>
        <w:pStyle w:val="Heading2"/>
      </w:pPr>
      <w:r>
        <w:t>17.1 Drill alias - 12 questions / Alias drill - 12 questions</w:t>
      </w:r>
    </w:p>
    <w:p>
      <w:r>
        <w:rPr>
          <w:b/>
        </w:rPr>
        <w:t>1. Afficher nomm sous l’alias medicament.</w:t>
      </w:r>
    </w:p>
    <w:p>
      <w:pPr>
        <w:pStyle w:val="EnglishSubtext"/>
      </w:pPr>
      <w:r>
        <w:t>Display nomm as medicament.</w:t>
      </w:r>
    </w:p>
    <w:p>
      <w:pPr>
        <w:pStyle w:val="CodeBlock"/>
        <w:keepLines/>
        <w:shd w:fill="101827"/>
      </w:pPr>
      <w:r>
        <w:t>SELECT nomm AS medicament FROM medicament;</w:t>
      </w:r>
    </w:p>
    <w:p>
      <w:r>
        <w:rPr>
          <w:b/>
        </w:rPr>
        <w:t>2. Afficher prixm comme prix_ht et prixm*1.2 comme prix_ttc.</w:t>
      </w:r>
    </w:p>
    <w:p>
      <w:pPr>
        <w:pStyle w:val="EnglishSubtext"/>
      </w:pPr>
      <w:r>
        <w:t>Display prixm as prix_ht and prixm*1.2 as prix_ttc.</w:t>
      </w:r>
    </w:p>
    <w:p>
      <w:pPr>
        <w:pStyle w:val="CodeBlock"/>
        <w:keepLines/>
        <w:shd w:fill="101827"/>
      </w:pPr>
      <w:r>
        <w:t>SELECT prixm AS prix_ht, ROUND(prixm*1.2,2) AS prix_ttc FROM medicament;</w:t>
      </w:r>
    </w:p>
    <w:p>
      <w:r>
        <w:rPr>
          <w:b/>
        </w:rPr>
        <w:t>3. Donner l’alias a à animal et afficher a.numa, a.noma.</w:t>
      </w:r>
    </w:p>
    <w:p>
      <w:pPr>
        <w:pStyle w:val="EnglishSubtext"/>
      </w:pPr>
      <w:r>
        <w:t>Alias animal as a and display a.numa, a.noma.</w:t>
      </w:r>
    </w:p>
    <w:p>
      <w:pPr>
        <w:pStyle w:val="CodeBlock"/>
        <w:keepLines/>
        <w:shd w:fill="101827"/>
      </w:pPr>
      <w:r>
        <w:t>SELECT a.numa, a.noma FROM animal AS a;</w:t>
      </w:r>
    </w:p>
    <w:p>
      <w:r>
        <w:rPr>
          <w:b/>
        </w:rPr>
        <w:t>4. Afficher le nom complet du propriétaire sous nom_complet.</w:t>
      </w:r>
    </w:p>
    <w:p>
      <w:pPr>
        <w:pStyle w:val="EnglishSubtext"/>
      </w:pPr>
      <w:r>
        <w:t>Display the owner full name as nom_complet.</w:t>
      </w:r>
    </w:p>
    <w:p>
      <w:pPr>
        <w:pStyle w:val="CodeBlock"/>
        <w:keepLines/>
        <w:shd w:fill="101827"/>
      </w:pPr>
      <w:r>
        <w:t>SELECT CONCAT(prenomp,' ',nomp) AS nom_complet FROM proprietaire;</w:t>
      </w:r>
    </w:p>
    <w:p>
      <w:r>
        <w:rPr>
          <w:b/>
        </w:rPr>
        <w:t>5. Afficher YEAR(datec) sous annee_consultation.</w:t>
      </w:r>
    </w:p>
    <w:p>
      <w:pPr>
        <w:pStyle w:val="EnglishSubtext"/>
      </w:pPr>
      <w:r>
        <w:t>Display YEAR(datec) as annee_consultation.</w:t>
      </w:r>
    </w:p>
    <w:p>
      <w:pPr>
        <w:pStyle w:val="CodeBlock"/>
        <w:keepLines/>
        <w:shd w:fill="101827"/>
      </w:pPr>
      <w:r>
        <w:t>SELECT YEAR(datec) AS annee_consultation FROM consultation;</w:t>
      </w:r>
    </w:p>
    <w:p>
      <w:r>
        <w:rPr>
          <w:b/>
        </w:rPr>
        <w:t>6. Afficher COUNT(*) sous nb_animaux.</w:t>
      </w:r>
    </w:p>
    <w:p>
      <w:pPr>
        <w:pStyle w:val="EnglishSubtext"/>
      </w:pPr>
      <w:r>
        <w:t>Display COUNT(*) as nb_animaux.</w:t>
      </w:r>
    </w:p>
    <w:p>
      <w:pPr>
        <w:pStyle w:val="CodeBlock"/>
        <w:keepLines/>
        <w:shd w:fill="101827"/>
      </w:pPr>
      <w:r>
        <w:t>SELECT COUNT(*) AS nb_animaux FROM animal;</w:t>
      </w:r>
    </w:p>
    <w:p>
      <w:r>
        <w:rPr>
          <w:b/>
        </w:rPr>
        <w:t>7. Afficher SUM(prixc) sous chiffre_affaires.</w:t>
      </w:r>
    </w:p>
    <w:p>
      <w:pPr>
        <w:pStyle w:val="EnglishSubtext"/>
      </w:pPr>
      <w:r>
        <w:t>Display SUM(prixc) as chiffre_affaires.</w:t>
      </w:r>
    </w:p>
    <w:p>
      <w:pPr>
        <w:pStyle w:val="CodeBlock"/>
        <w:keepLines/>
        <w:shd w:fill="101827"/>
      </w:pPr>
      <w:r>
        <w:t>SELECT SUM(prixc) AS chiffre_affaires FROM consultation;</w:t>
      </w:r>
    </w:p>
    <w:p>
      <w:r>
        <w:rPr>
          <w:b/>
        </w:rPr>
        <w:t>8. Avec c comme alias de consultation, afficher c.numc et c.prixc.</w:t>
      </w:r>
    </w:p>
    <w:p>
      <w:pPr>
        <w:pStyle w:val="EnglishSubtext"/>
      </w:pPr>
      <w:r>
        <w:t>Alias consultation as c and display c.numc and c.prixc.</w:t>
      </w:r>
    </w:p>
    <w:p>
      <w:pPr>
        <w:pStyle w:val="CodeBlock"/>
        <w:keepLines/>
        <w:shd w:fill="101827"/>
      </w:pPr>
      <w:r>
        <w:t>SELECT c.numc, c.prixc FROM consultation AS c;</w:t>
      </w:r>
    </w:p>
    <w:p>
      <w:r>
        <w:rPr>
          <w:b/>
        </w:rPr>
        <w:t>9. Avec a et r, afficher a.noma AS animal et r.nomr AS race.</w:t>
      </w:r>
    </w:p>
    <w:p>
      <w:pPr>
        <w:pStyle w:val="EnglishSubtext"/>
      </w:pPr>
      <w:r>
        <w:t>Using a and r, display a.noma AS animal and r.nomr AS race.</w:t>
      </w:r>
    </w:p>
    <w:p>
      <w:pPr>
        <w:pStyle w:val="CodeBlock"/>
        <w:keepLines/>
        <w:shd w:fill="101827"/>
      </w:pPr>
      <w:r>
        <w:t>SELECT a.noma AS animal, r.nomr AS race FROM animal AS a JOIN race AS r ON r.numr=a.numr;</w:t>
      </w:r>
    </w:p>
    <w:p>
      <w:r>
        <w:rPr>
          <w:b/>
        </w:rPr>
        <w:t>10. Trier un prix TTC calculé en utilisant son alias.</w:t>
      </w:r>
    </w:p>
    <w:p>
      <w:pPr>
        <w:pStyle w:val="EnglishSubtext"/>
      </w:pPr>
      <w:r>
        <w:t>Sort a calculated tax-inclusive price using its alias.</w:t>
      </w:r>
    </w:p>
    <w:p>
      <w:pPr>
        <w:pStyle w:val="CodeBlock"/>
        <w:keepLines/>
        <w:shd w:fill="101827"/>
      </w:pPr>
      <w:r>
        <w:t>SELECT nomm, prixm*1.2 AS prix_ttc FROM medicament ORDER BY prix_ttc DESC;</w:t>
      </w:r>
    </w:p>
    <w:p>
      <w:r>
        <w:rPr>
          <w:b/>
        </w:rPr>
        <w:t>11. Filtrer un prix TTC sans utiliser son alias dans WHERE.</w:t>
      </w:r>
    </w:p>
    <w:p>
      <w:pPr>
        <w:pStyle w:val="EnglishSubtext"/>
      </w:pPr>
      <w:r>
        <w:t>Filter a tax-inclusive price without using its alias in WHERE.</w:t>
      </w:r>
    </w:p>
    <w:p>
      <w:pPr>
        <w:pStyle w:val="CodeBlock"/>
        <w:keepLines/>
        <w:shd w:fill="101827"/>
      </w:pPr>
      <w:r>
        <w:t>SELECT nomm, prixm*1.2 AS prix_ttc FROM medicament WHERE prixm*1.2&gt;100;</w:t>
      </w:r>
    </w:p>
    <w:p>
      <w:r>
        <w:rPr>
          <w:b/>
        </w:rPr>
        <w:t>12. Créer un alias avec espaces de façon sûre.</w:t>
      </w:r>
    </w:p>
    <w:p>
      <w:pPr>
        <w:pStyle w:val="EnglishSubtext"/>
      </w:pPr>
      <w:r>
        <w:t>Create a safe alias containing spaces.</w:t>
      </w:r>
    </w:p>
    <w:p>
      <w:pPr>
        <w:pStyle w:val="CodeBlock"/>
        <w:keepLines/>
        <w:shd w:fill="101827"/>
      </w:pPr>
      <w:r>
        <w:t>SELECT nomm AS `nom du medicament` FROM medicament;</w:t>
      </w:r>
    </w:p>
    <w:p>
      <w:pPr>
        <w:pStyle w:val="Heading2"/>
      </w:pPr>
      <w:r>
        <w:t>17.2 Requêtes mixtes - 18 questions / Mixed queries - 18 questions</w:t>
      </w:r>
    </w:p>
    <w:p>
      <w:r>
        <w:rPr>
          <w:b/>
        </w:rPr>
        <w:t>1. Afficher les animaux non tatoués.</w:t>
      </w:r>
    </w:p>
    <w:p>
      <w:pPr>
        <w:pStyle w:val="EnglishSubtext"/>
      </w:pPr>
      <w:r>
        <w:t>Display animals without tattoos.</w:t>
      </w:r>
    </w:p>
    <w:p>
      <w:pPr>
        <w:pStyle w:val="CodeBlock"/>
        <w:keepLines/>
        <w:shd w:fill="101827"/>
      </w:pPr>
      <w:r>
        <w:t>SELECT * FROM animal WHERE tatouage IS NULL;</w:t>
      </w:r>
    </w:p>
    <w:p>
      <w:r>
        <w:rPr>
          <w:b/>
        </w:rPr>
        <w:t>2. Afficher les noms de propriétaires différents.</w:t>
      </w:r>
    </w:p>
    <w:p>
      <w:pPr>
        <w:pStyle w:val="EnglishSubtext"/>
      </w:pPr>
      <w:r>
        <w:t>Display distinct owner surnames.</w:t>
      </w:r>
    </w:p>
    <w:p>
      <w:pPr>
        <w:pStyle w:val="CodeBlock"/>
        <w:keepLines/>
        <w:shd w:fill="101827"/>
      </w:pPr>
      <w:r>
        <w:t>SELECT DISTINCT nomp FROM proprietaire;</w:t>
      </w:r>
    </w:p>
    <w:p>
      <w:r>
        <w:rPr>
          <w:b/>
        </w:rPr>
        <w:t>3. Compter tous les animaux, les tatouages connus et les tatouages différents.</w:t>
      </w:r>
    </w:p>
    <w:p>
      <w:pPr>
        <w:pStyle w:val="EnglishSubtext"/>
      </w:pPr>
      <w:r>
        <w:t>Count all animals, known tattoos, and distinct tattoos.</w:t>
      </w:r>
    </w:p>
    <w:p>
      <w:pPr>
        <w:pStyle w:val="CodeBlock"/>
        <w:keepLines/>
        <w:shd w:fill="101827"/>
      </w:pPr>
      <w:r>
        <w:t>SELECT COUNT(*) AS lignes, COUNT(tatouage) AS connus, COUNT(DISTINCT tatouage) AS differents FROM animal;</w:t>
      </w:r>
    </w:p>
    <w:p>
      <w:r>
        <w:rPr>
          <w:b/>
        </w:rPr>
        <w:t>4. Afficher les médicaments entre 40 et 100 euros.</w:t>
      </w:r>
    </w:p>
    <w:p>
      <w:pPr>
        <w:pStyle w:val="EnglishSubtext"/>
      </w:pPr>
      <w:r>
        <w:t>Display medicines priced between 40 and 100.</w:t>
      </w:r>
    </w:p>
    <w:p>
      <w:pPr>
        <w:pStyle w:val="CodeBlock"/>
        <w:keepLines/>
        <w:shd w:fill="101827"/>
      </w:pPr>
      <w:r>
        <w:t>SELECT * FROM medicament WHERE prixm BETWEEN 40 AND 100;</w:t>
      </w:r>
    </w:p>
    <w:p>
      <w:r>
        <w:rPr>
          <w:b/>
        </w:rPr>
        <w:t>5. Afficher les propriétaires de Paris ou Lyon qui ne s’appellent pas Fevrier.</w:t>
      </w:r>
    </w:p>
    <w:p>
      <w:pPr>
        <w:pStyle w:val="EnglishSubtext"/>
      </w:pPr>
      <w:r>
        <w:t>Display Paris or Lyon owners not named Fevrier.</w:t>
      </w:r>
    </w:p>
    <w:p>
      <w:pPr>
        <w:pStyle w:val="CodeBlock"/>
        <w:keepLines/>
        <w:shd w:fill="101827"/>
      </w:pPr>
      <w:r>
        <w:t>SELECT * FROM proprietaire WHERE (villep IN ('Paris','Lyon')) AND nomp &lt;&gt; 'Fevrier';</w:t>
      </w:r>
    </w:p>
    <w:p>
      <w:r>
        <w:rPr>
          <w:b/>
        </w:rPr>
        <w:t>6. Afficher les animaux dont le nom commence par B.</w:t>
      </w:r>
    </w:p>
    <w:p>
      <w:pPr>
        <w:pStyle w:val="EnglishSubtext"/>
      </w:pPr>
      <w:r>
        <w:t>Display animal names starting with B.</w:t>
      </w:r>
    </w:p>
    <w:p>
      <w:pPr>
        <w:pStyle w:val="CodeBlock"/>
        <w:keepLines/>
        <w:shd w:fill="101827"/>
      </w:pPr>
      <w:r>
        <w:t>SELECT * FROM animal WHERE noma LIKE 'B%';</w:t>
      </w:r>
    </w:p>
    <w:p>
      <w:r>
        <w:rPr>
          <w:b/>
        </w:rPr>
        <w:t>7. Afficher les médicaments en majuscules.</w:t>
      </w:r>
    </w:p>
    <w:p>
      <w:pPr>
        <w:pStyle w:val="EnglishSubtext"/>
      </w:pPr>
      <w:r>
        <w:t>Display medicine names in uppercase.</w:t>
      </w:r>
    </w:p>
    <w:p>
      <w:pPr>
        <w:pStyle w:val="CodeBlock"/>
        <w:keepLines/>
        <w:shd w:fill="101827"/>
      </w:pPr>
      <w:r>
        <w:t>SELECT UPPER(nomm) AS nom_majuscule FROM medicament;</w:t>
      </w:r>
    </w:p>
    <w:p>
      <w:r>
        <w:rPr>
          <w:b/>
        </w:rPr>
        <w:t>8. Afficher les initiales des propriétaires.</w:t>
      </w:r>
    </w:p>
    <w:p>
      <w:pPr>
        <w:pStyle w:val="EnglishSubtext"/>
      </w:pPr>
      <w:r>
        <w:t>Display owner initials.</w:t>
      </w:r>
    </w:p>
    <w:p>
      <w:pPr>
        <w:pStyle w:val="CodeBlock"/>
        <w:keepLines/>
        <w:shd w:fill="101827"/>
      </w:pPr>
      <w:r>
        <w:t>SELECT CONCAT(UPPER(LEFT(nomp,1)), UPPER(LEFT(prenomp,1))) AS initiales FROM proprietaire;</w:t>
      </w:r>
    </w:p>
    <w:p>
      <w:r>
        <w:rPr>
          <w:b/>
        </w:rPr>
        <w:t>9. Afficher les années et nombres de consultations.</w:t>
      </w:r>
    </w:p>
    <w:p>
      <w:pPr>
        <w:pStyle w:val="EnglishSubtext"/>
      </w:pPr>
      <w:r>
        <w:t>Display consultation counts by year.</w:t>
      </w:r>
    </w:p>
    <w:p>
      <w:pPr>
        <w:pStyle w:val="CodeBlock"/>
        <w:keepLines/>
        <w:shd w:fill="101827"/>
      </w:pPr>
      <w:r>
        <w:t>SELECT YEAR(datec) AS annee, COUNT(*) AS nb FROM consultation GROUP BY YEAR(datec);</w:t>
      </w:r>
    </w:p>
    <w:p>
      <w:r>
        <w:rPr>
          <w:b/>
        </w:rPr>
        <w:t>10. Afficher les propriétaires ayant plus de trois animaux.</w:t>
      </w:r>
    </w:p>
    <w:p>
      <w:pPr>
        <w:pStyle w:val="EnglishSubtext"/>
      </w:pPr>
      <w:r>
        <w:t>Display owners with more than three animals.</w:t>
      </w:r>
    </w:p>
    <w:p>
      <w:pPr>
        <w:pStyle w:val="CodeBlock"/>
        <w:keepLines/>
        <w:shd w:fill="101827"/>
      </w:pPr>
      <w:r>
        <w:t>SELECT nump, COUNT(*) AS nb FROM animal GROUP BY nump HAVING COUNT(*)&gt;3;</w:t>
      </w:r>
    </w:p>
    <w:p>
      <w:r>
        <w:rPr>
          <w:b/>
        </w:rPr>
        <w:t>11. Afficher le médicament le plus cher.</w:t>
      </w:r>
    </w:p>
    <w:p>
      <w:pPr>
        <w:pStyle w:val="EnglishSubtext"/>
      </w:pPr>
      <w:r>
        <w:t>Display the most expensive medicine.</w:t>
      </w:r>
    </w:p>
    <w:p>
      <w:pPr>
        <w:pStyle w:val="CodeBlock"/>
        <w:keepLines/>
        <w:shd w:fill="101827"/>
      </w:pPr>
      <w:r>
        <w:t>SELECT * FROM medicament WHERE prixm=(SELECT MAX(prixm) FROM medicament);</w:t>
      </w:r>
    </w:p>
    <w:p>
      <w:r>
        <w:rPr>
          <w:b/>
        </w:rPr>
        <w:t>12. Afficher les animaux sans consultation avec NOT EXISTS.</w:t>
      </w:r>
    </w:p>
    <w:p>
      <w:pPr>
        <w:pStyle w:val="EnglishSubtext"/>
      </w:pPr>
      <w:r>
        <w:t>Display animals without consultations using NOT EXISTS.</w:t>
      </w:r>
    </w:p>
    <w:p>
      <w:pPr>
        <w:pStyle w:val="CodeBlock"/>
        <w:keepLines/>
        <w:shd w:fill="101827"/>
      </w:pPr>
      <w:r>
        <w:t>SELECT a.* FROM animal AS a WHERE NOT EXISTS (SELECT 1 FROM consultation AS c WHERE c.numa=a.numa);</w:t>
      </w:r>
    </w:p>
    <w:p>
      <w:r>
        <w:rPr>
          <w:b/>
        </w:rPr>
        <w:t>13. Afficher toutes les races et leur nombre d’animaux.</w:t>
      </w:r>
    </w:p>
    <w:p>
      <w:pPr>
        <w:pStyle w:val="EnglishSubtext"/>
      </w:pPr>
      <w:r>
        <w:t>Display all breeds and their animal count.</w:t>
      </w:r>
    </w:p>
    <w:p>
      <w:pPr>
        <w:pStyle w:val="CodeBlock"/>
        <w:keepLines/>
        <w:shd w:fill="101827"/>
      </w:pPr>
      <w:r>
        <w:t>SELECT r.numr,r.nomr,COUNT(a.numa) AS nb FROM race AS r LEFT JOIN animal AS a ON a.numr=r.numr GROUP BY r.numr,r.nomr;</w:t>
      </w:r>
    </w:p>
    <w:p>
      <w:r>
        <w:rPr>
          <w:b/>
        </w:rPr>
        <w:t>14. Afficher le chiffre d’affaires par vétérinaire.</w:t>
      </w:r>
    </w:p>
    <w:p>
      <w:pPr>
        <w:pStyle w:val="EnglishSubtext"/>
      </w:pPr>
      <w:r>
        <w:t>Display revenue per veterinarian.</w:t>
      </w:r>
    </w:p>
    <w:p>
      <w:pPr>
        <w:pStyle w:val="CodeBlock"/>
        <w:keepLines/>
        <w:shd w:fill="101827"/>
      </w:pPr>
      <w:r>
        <w:t>SELECT numv,SUM(prixc) AS ca FROM consultation GROUP BY numv ORDER BY ca DESC;</w:t>
      </w:r>
    </w:p>
    <w:p>
      <w:r>
        <w:rPr>
          <w:b/>
        </w:rPr>
        <w:t>15. Afficher les années ayant au moins cinq consultations.</w:t>
      </w:r>
    </w:p>
    <w:p>
      <w:pPr>
        <w:pStyle w:val="EnglishSubtext"/>
      </w:pPr>
      <w:r>
        <w:t>Display years with at least five consultations.</w:t>
      </w:r>
    </w:p>
    <w:p>
      <w:pPr>
        <w:pStyle w:val="CodeBlock"/>
        <w:keepLines/>
        <w:shd w:fill="101827"/>
      </w:pPr>
      <w:r>
        <w:t>SELECT YEAR(datec) AS annee,COUNT(*) AS nb FROM consultation GROUP BY YEAR(datec) HAVING COUNT(*)&gt;=5;</w:t>
      </w:r>
    </w:p>
    <w:p>
      <w:r>
        <w:rPr>
          <w:b/>
        </w:rPr>
        <w:t>16. Afficher les animaux des propriétaires parisiens sans jointure.</w:t>
      </w:r>
    </w:p>
    <w:p>
      <w:pPr>
        <w:pStyle w:val="EnglishSubtext"/>
      </w:pPr>
      <w:r>
        <w:t>Display animals owned by Paris owners without a join.</w:t>
      </w:r>
    </w:p>
    <w:p>
      <w:pPr>
        <w:pStyle w:val="CodeBlock"/>
        <w:keepLines/>
        <w:shd w:fill="101827"/>
      </w:pPr>
      <w:r>
        <w:t>SELECT * FROM animal WHERE nump IN (SELECT nump FROM proprietaire WHERE villep='Paris');</w:t>
      </w:r>
    </w:p>
    <w:p>
      <w:r>
        <w:rPr>
          <w:b/>
        </w:rPr>
        <w:t>17. Afficher les consultations plus chères que toutes celles du vétérinaire 1.</w:t>
      </w:r>
    </w:p>
    <w:p>
      <w:pPr>
        <w:pStyle w:val="EnglishSubtext"/>
      </w:pPr>
      <w:r>
        <w:t>Display consultations more expensive than all those by veterinarian 1.</w:t>
      </w:r>
    </w:p>
    <w:p>
      <w:pPr>
        <w:pStyle w:val="CodeBlock"/>
        <w:keepLines/>
        <w:shd w:fill="101827"/>
      </w:pPr>
      <w:r>
        <w:t>SELECT * FROM consultation WHERE prixc &gt; ALL (SELECT prixc FROM consultation WHERE numv=1);</w:t>
      </w:r>
    </w:p>
    <w:p>
      <w:r>
        <w:rPr>
          <w:b/>
        </w:rPr>
        <w:t>18. Lister les noms d’animaux par propriétaire dans une cellule.</w:t>
      </w:r>
    </w:p>
    <w:p>
      <w:pPr>
        <w:pStyle w:val="EnglishSubtext"/>
      </w:pPr>
      <w:r>
        <w:t>List animal names per owner in one cell.</w:t>
      </w:r>
    </w:p>
    <w:p>
      <w:pPr>
        <w:pStyle w:val="CodeBlock"/>
        <w:keepLines/>
        <w:shd w:fill="101827"/>
      </w:pPr>
      <w:r>
        <w:t>SELECT nump,GROUP_CONCAT(noma ORDER BY noma SEPARATOR ', ') AS animaux FROM animal GROUP BY nump;</w:t>
      </w:r>
    </w:p>
    <w:p>
      <w:pPr>
        <w:pStyle w:val="Heading2"/>
      </w:pPr>
      <w:r>
        <w:t>17.3 Exercices LDD - 10 questions / 10 DDL exercises</w:t>
      </w:r>
    </w:p>
    <w:p>
      <w:r>
        <w:rPr>
          <w:b/>
        </w:rPr>
        <w:t>1. Créer une base bac_sable et la sélectionner.</w:t>
      </w:r>
    </w:p>
    <w:p>
      <w:pPr>
        <w:pStyle w:val="EnglishSubtext"/>
      </w:pPr>
      <w:r>
        <w:t>Create and select a bac_sable database.</w:t>
      </w:r>
    </w:p>
    <w:p>
      <w:pPr>
        <w:pStyle w:val="CodeBlock"/>
        <w:keepLines/>
        <w:shd w:fill="101827"/>
      </w:pPr>
      <w:r>
        <w:t>DROP DATABASE IF EXISTS bac_sable;</w:t>
        <w:br/>
        <w:t>CREATE DATABASE bac_sable;</w:t>
        <w:br/>
        <w:t>USE bac_sable;</w:t>
      </w:r>
    </w:p>
    <w:p>
      <w:r>
        <w:rPr>
          <w:b/>
        </w:rPr>
        <w:t>2. Créer une table personne : id auto-incrémenté, nom obligatoire, email unique.</w:t>
      </w:r>
    </w:p>
    <w:p>
      <w:pPr>
        <w:pStyle w:val="EnglishSubtext"/>
      </w:pPr>
      <w:r>
        <w:t>Create person table: auto-increment id, required name, unique email.</w:t>
      </w:r>
    </w:p>
    <w:p>
      <w:pPr>
        <w:pStyle w:val="CodeBlock"/>
        <w:keepLines/>
        <w:shd w:fill="101827"/>
      </w:pPr>
      <w:r>
        <w:t>CREATE TABLE personne(id INT NOT NULL AUTO_INCREMENT, nom VARCHAR(50) NOT NULL, email VARCHAR(100), CONSTRAINT pk_personne PRIMARY KEY(id), CONSTRAINT uq_personne_email UNIQUE(email));</w:t>
      </w:r>
    </w:p>
    <w:p>
      <w:r>
        <w:rPr>
          <w:b/>
        </w:rPr>
        <w:t>3. Ajouter prenomas après nomas dans assistant.</w:t>
      </w:r>
    </w:p>
    <w:p>
      <w:pPr>
        <w:pStyle w:val="EnglishSubtext"/>
      </w:pPr>
      <w:r>
        <w:t>Add prenomas after nomas in assistant.</w:t>
      </w:r>
    </w:p>
    <w:p>
      <w:pPr>
        <w:pStyle w:val="CodeBlock"/>
        <w:keepLines/>
        <w:shd w:fill="101827"/>
      </w:pPr>
      <w:r>
        <w:t>ALTER TABLE assistant ADD prenomas VARCHAR(20) AFTER nomas;</w:t>
      </w:r>
    </w:p>
    <w:p>
      <w:r>
        <w:rPr>
          <w:b/>
        </w:rPr>
        <w:t>4. Ajouter mail obligatoire et unique.</w:t>
      </w:r>
    </w:p>
    <w:p>
      <w:pPr>
        <w:pStyle w:val="EnglishSubtext"/>
      </w:pPr>
      <w:r>
        <w:t>Add required unique mail.</w:t>
      </w:r>
    </w:p>
    <w:p>
      <w:pPr>
        <w:pStyle w:val="CodeBlock"/>
        <w:keepLines/>
        <w:shd w:fill="101827"/>
      </w:pPr>
      <w:r>
        <w:t>ALTER TABLE assistant ADD mail VARCHAR(70) NOT NULL;</w:t>
        <w:br/>
        <w:t>ALTER TABLE assistant ADD CONSTRAINT uq_assistant_mail UNIQUE(mail);</w:t>
      </w:r>
    </w:p>
    <w:p>
      <w:r>
        <w:rPr>
          <w:b/>
        </w:rPr>
        <w:t>5. Modifier tel en VARCHAR(20).</w:t>
      </w:r>
    </w:p>
    <w:p>
      <w:pPr>
        <w:pStyle w:val="EnglishSubtext"/>
      </w:pPr>
      <w:r>
        <w:t>Change tel to VARCHAR(20).</w:t>
      </w:r>
    </w:p>
    <w:p>
      <w:pPr>
        <w:pStyle w:val="CodeBlock"/>
        <w:keepLines/>
        <w:shd w:fill="101827"/>
      </w:pPr>
      <w:r>
        <w:t>ALTER TABLE assistant MODIFY tel VARCHAR(20);</w:t>
      </w:r>
    </w:p>
    <w:p>
      <w:r>
        <w:rPr>
          <w:b/>
        </w:rPr>
        <w:t>6. Renommer nomas en nom_assistant.</w:t>
      </w:r>
    </w:p>
    <w:p>
      <w:pPr>
        <w:pStyle w:val="EnglishSubtext"/>
      </w:pPr>
      <w:r>
        <w:t>Rename nomas to nom_assistant.</w:t>
      </w:r>
    </w:p>
    <w:p>
      <w:pPr>
        <w:pStyle w:val="CodeBlock"/>
        <w:keepLines/>
        <w:shd w:fill="101827"/>
      </w:pPr>
      <w:r>
        <w:t>ALTER TABLE assistant CHANGE nomas nom_assistant VARCHAR(20);</w:t>
      </w:r>
    </w:p>
    <w:p>
      <w:r>
        <w:rPr>
          <w:b/>
        </w:rPr>
        <w:t>7. Ajouter numv et sa clé étrangère.</w:t>
      </w:r>
    </w:p>
    <w:p>
      <w:pPr>
        <w:pStyle w:val="EnglishSubtext"/>
      </w:pPr>
      <w:r>
        <w:t>Add numv and its foreign key.</w:t>
      </w:r>
    </w:p>
    <w:p>
      <w:pPr>
        <w:pStyle w:val="CodeBlock"/>
        <w:keepLines/>
        <w:shd w:fill="101827"/>
      </w:pPr>
      <w:r>
        <w:t>ALTER TABLE assistant ADD numv INT NOT NULL;</w:t>
        <w:br/>
        <w:t>ALTER TABLE assistant ADD CONSTRAINT fk_assistant_veto FOREIGN KEY(numv) REFERENCES veterinaire(numv);</w:t>
      </w:r>
    </w:p>
    <w:p>
      <w:r>
        <w:rPr>
          <w:b/>
        </w:rPr>
        <w:t>8. Supprimer cette clé étrangère.</w:t>
      </w:r>
    </w:p>
    <w:p>
      <w:pPr>
        <w:pStyle w:val="EnglishSubtext"/>
      </w:pPr>
      <w:r>
        <w:t>Drop that foreign key.</w:t>
      </w:r>
    </w:p>
    <w:p>
      <w:pPr>
        <w:pStyle w:val="CodeBlock"/>
        <w:keepLines/>
        <w:shd w:fill="101827"/>
      </w:pPr>
      <w:r>
        <w:t>ALTER TABLE assistant DROP FOREIGN KEY fk_assistant_veto;</w:t>
      </w:r>
    </w:p>
    <w:p>
      <w:r>
        <w:rPr>
          <w:b/>
        </w:rPr>
        <w:t>9. Copier la structure de assistant.</w:t>
      </w:r>
    </w:p>
    <w:p>
      <w:pPr>
        <w:pStyle w:val="EnglishSubtext"/>
      </w:pPr>
      <w:r>
        <w:t>Copy assistant structure.</w:t>
      </w:r>
    </w:p>
    <w:p>
      <w:pPr>
        <w:pStyle w:val="CodeBlock"/>
        <w:keepLines/>
        <w:shd w:fill="101827"/>
      </w:pPr>
      <w:r>
        <w:t>CREATE TABLE assistant_copie LIKE assistant;</w:t>
      </w:r>
    </w:p>
    <w:p>
      <w:r>
        <w:rPr>
          <w:b/>
        </w:rPr>
        <w:t>10. Copier ensuite les données.</w:t>
      </w:r>
    </w:p>
    <w:p>
      <w:pPr>
        <w:pStyle w:val="EnglishSubtext"/>
      </w:pPr>
      <w:r>
        <w:t>Then copy the data.</w:t>
      </w:r>
    </w:p>
    <w:p>
      <w:pPr>
        <w:pStyle w:val="CodeBlock"/>
        <w:keepLines/>
        <w:shd w:fill="101827"/>
      </w:pPr>
      <w:r>
        <w:t>INSERT INTO assistant_copie SELECT * FROM assistant;</w:t>
      </w:r>
    </w:p>
    <w:p>
      <w:pPr>
        <w:pStyle w:val="Heading2"/>
      </w:pPr>
      <w:r>
        <w:t>17.4 Atelier de syntaxe correcte - réparer les requêtes / Correct syntax workshop - repair the queries</w:t>
      </w:r>
    </w:p>
    <w:p>
      <w:pPr>
        <w:pStyle w:val="Callout"/>
        <w:shd w:fill="E5F5EC"/>
      </w:pPr>
      <w:r>
        <w:rPr>
          <w:b/>
        </w:rPr>
        <w:t>Méthode : pour chaque requête, repérez l’erreur, réécrivez toute la requête proprement, puis comparez avec la correction. Ne corrigez pas seulement le mot fautif : reconstruisez la forme complète.</w:t>
      </w:r>
      <w:r>
        <w:br/>
      </w:r>
      <w:r>
        <w:rPr>
          <w:i/>
          <w:color w:val="505A69"/>
        </w:rPr>
        <w:t>Method: for each query, identify the error, rewrite the whole query cleanly, then compare it with the solution. Do not fix only the faulty word: rebuild the complete statement.</w:t>
      </w:r>
    </w:p>
    <w:p>
      <w:pPr/>
      <w:r>
        <w:rPr>
          <w:b w:val="0"/>
        </w:rPr>
        <w:t>Barème personnel : 1 point pour la syntaxe exécutable, 1 point pour la logique correcte, 1 point pour la lisibilité (alias, indentation, noms explicites). Objectif : 48/60 ou plus.</w:t>
      </w:r>
    </w:p>
    <w:p>
      <w:pPr>
        <w:pStyle w:val="EnglishSubtext"/>
      </w:pPr>
      <w:r>
        <w:t>Self-marking: 1 point for executable syntax, 1 point for correct logic, and 1 point for readability (aliases, indentation, meaningful names). Target: 48/60 or higher.</w:t>
      </w:r>
    </w:p>
    <w:p>
      <w:pPr>
        <w:pStyle w:val="Heading3"/>
      </w:pPr>
      <w:r>
        <w:t>A. Requêtes à réparer - sans regarder la correction / Queries to repair - do not check solutions yet</w:t>
      </w:r>
    </w:p>
    <w:p>
      <w:pPr>
        <w:keepNext/>
      </w:pPr>
      <w:r>
        <w:rPr>
          <w:b/>
        </w:rPr>
        <w:t>1. Compter toutes les lignes de animal.</w:t>
      </w:r>
    </w:p>
    <w:p>
      <w:pPr>
        <w:pStyle w:val="EnglishSubtext"/>
        <w:keepNext/>
      </w:pPr>
      <w:r>
        <w:t>Count every row in animal.</w:t>
      </w:r>
    </w:p>
    <w:p>
      <w:pPr>
        <w:pStyle w:val="CodeBlock"/>
        <w:keepLines/>
        <w:shd w:fill="101827"/>
      </w:pPr>
      <w:r>
        <w:t>-- Requête incorrecte / Incorrect query</w:t>
        <w:br/>
        <w:t>SELECT COUNT() FROM animal;</w:t>
      </w:r>
    </w:p>
    <w:p>
      <w:pPr>
        <w:keepNext/>
      </w:pPr>
      <w:r>
        <w:rPr>
          <w:b/>
        </w:rPr>
        <w:t>2. Afficher les propriétaires sans email.</w:t>
      </w:r>
    </w:p>
    <w:p>
      <w:pPr>
        <w:pStyle w:val="EnglishSubtext"/>
        <w:keepNext/>
      </w:pPr>
      <w:r>
        <w:t>Display owners without an email.</w:t>
      </w:r>
    </w:p>
    <w:p>
      <w:pPr>
        <w:pStyle w:val="CodeBlock"/>
        <w:keepLines/>
        <w:shd w:fill="101827"/>
      </w:pPr>
      <w:r>
        <w:t>-- Requête incorrecte / Incorrect query</w:t>
        <w:br/>
        <w:t>SELECT * FROM proprietaire WHERE email = NULL;</w:t>
      </w:r>
    </w:p>
    <w:p>
      <w:pPr>
        <w:keepNext/>
      </w:pPr>
      <w:r>
        <w:rPr>
          <w:b/>
        </w:rPr>
        <w:t>3. Compter les animaux par race, puis trier du plus grand au plus petit.</w:t>
      </w:r>
    </w:p>
    <w:p>
      <w:pPr>
        <w:pStyle w:val="EnglishSubtext"/>
        <w:keepNext/>
      </w:pPr>
      <w:r>
        <w:t>Count animals by breed, then sort highest to lowest.</w:t>
      </w:r>
    </w:p>
    <w:p>
      <w:pPr>
        <w:pStyle w:val="CodeBlock"/>
        <w:keepLines/>
        <w:shd w:fill="101827"/>
      </w:pPr>
      <w:r>
        <w:t>-- Requête incorrecte / Incorrect query</w:t>
        <w:br/>
        <w:t>SELECT numr, COUNT(*) AS nb FROM animal ORDER BY nb DESC GROUP BY numr;</w:t>
      </w:r>
    </w:p>
    <w:p>
      <w:pPr>
        <w:keepNext/>
      </w:pPr>
      <w:r>
        <w:rPr>
          <w:b/>
        </w:rPr>
        <w:t>4. Afficher uniquement les médicaments dont le prix TTC dépasse 100.</w:t>
      </w:r>
    </w:p>
    <w:p>
      <w:pPr>
        <w:pStyle w:val="EnglishSubtext"/>
        <w:keepNext/>
      </w:pPr>
      <w:r>
        <w:t>Display only medicines whose tax-inclusive price exceeds 100.</w:t>
      </w:r>
    </w:p>
    <w:p>
      <w:pPr>
        <w:pStyle w:val="CodeBlock"/>
        <w:keepLines/>
        <w:shd w:fill="101827"/>
      </w:pPr>
      <w:r>
        <w:t>-- Requête incorrecte / Incorrect query</w:t>
        <w:br/>
        <w:t>SELECT nomm, prixm * 1.20 AS prix_ttc FROM medicament WHERE prix_ttc &gt; 100;</w:t>
      </w:r>
    </w:p>
    <w:p>
      <w:pPr>
        <w:keepNext/>
      </w:pPr>
      <w:r>
        <w:rPr>
          <w:b/>
        </w:rPr>
        <w:t>5. Concaténer les noms d’animaux avec une virgule par propriétaire.</w:t>
      </w:r>
    </w:p>
    <w:p>
      <w:pPr>
        <w:pStyle w:val="EnglishSubtext"/>
        <w:keepNext/>
      </w:pPr>
      <w:r>
        <w:t>Concatenate animal names with commas for each owner.</w:t>
      </w:r>
    </w:p>
    <w:p>
      <w:pPr>
        <w:pStyle w:val="CodeBlock"/>
        <w:keepLines/>
        <w:shd w:fill="101827"/>
      </w:pPr>
      <w:r>
        <w:t>-- Requête incorrecte / Incorrect query</w:t>
        <w:br/>
        <w:t>SELECT nump, GROUP_CONCAT(noma, ', ') AS animaux FROM animal GROUP BY nump;</w:t>
      </w:r>
    </w:p>
    <w:p>
      <w:pPr>
        <w:keepNext/>
      </w:pPr>
      <w:r>
        <w:rPr>
          <w:b/>
        </w:rPr>
        <w:t>6. Afficher les propriétaires de Paris ou Lyon dont le nom n’est pas Fevrier.</w:t>
      </w:r>
    </w:p>
    <w:p>
      <w:pPr>
        <w:pStyle w:val="EnglishSubtext"/>
        <w:keepNext/>
      </w:pPr>
      <w:r>
        <w:t>Display Paris or Lyon owners whose surname is not Fevrier.</w:t>
      </w:r>
    </w:p>
    <w:p>
      <w:pPr>
        <w:pStyle w:val="CodeBlock"/>
        <w:keepLines/>
        <w:shd w:fill="101827"/>
      </w:pPr>
      <w:r>
        <w:t>-- Requête incorrecte / Incorrect query</w:t>
        <w:br/>
        <w:t>SELECT * FROM proprietaire WHERE villep = 'Paris' OR villep = 'Lyon' AND nomp &lt;&gt; 'Fevrier';</w:t>
      </w:r>
    </w:p>
    <w:p>
      <w:pPr>
        <w:keepNext/>
      </w:pPr>
      <w:r>
        <w:rPr>
          <w:b/>
        </w:rPr>
        <w:t>7. Afficher les races ayant au moins deux animaux.</w:t>
      </w:r>
    </w:p>
    <w:p>
      <w:pPr>
        <w:pStyle w:val="EnglishSubtext"/>
        <w:keepNext/>
      </w:pPr>
      <w:r>
        <w:t>Display breeds with at least two animals.</w:t>
      </w:r>
    </w:p>
    <w:p>
      <w:pPr>
        <w:pStyle w:val="CodeBlock"/>
        <w:keepLines/>
        <w:shd w:fill="101827"/>
      </w:pPr>
      <w:r>
        <w:t>-- Requête incorrecte / Incorrect query</w:t>
        <w:br/>
        <w:t>SELECT numr, COUNT(*) AS nb FROM animal HAVING COUNT(*) &gt;= 2 GROUP BY numr;</w:t>
      </w:r>
    </w:p>
    <w:p>
      <w:pPr>
        <w:keepNext/>
      </w:pPr>
      <w:r>
        <w:rPr>
          <w:b/>
        </w:rPr>
        <w:t>8. Afficher le nom de la race et son nombre d’animaux.</w:t>
      </w:r>
    </w:p>
    <w:p>
      <w:pPr>
        <w:pStyle w:val="EnglishSubtext"/>
        <w:keepNext/>
      </w:pPr>
      <w:r>
        <w:t>Display each breed name and its animal count.</w:t>
      </w:r>
    </w:p>
    <w:p>
      <w:pPr>
        <w:pStyle w:val="CodeBlock"/>
        <w:keepLines/>
        <w:shd w:fill="101827"/>
      </w:pPr>
      <w:r>
        <w:t>-- Requête incorrecte / Incorrect query</w:t>
        <w:br/>
        <w:t>SELECT nomr, COUNT(*) AS nb FROM race;</w:t>
      </w:r>
    </w:p>
    <w:p>
      <w:pPr>
        <w:keepNext/>
      </w:pPr>
      <w:r>
        <w:rPr>
          <w:b/>
        </w:rPr>
        <w:t>9. Donner l’alias a à animal et afficher le nom.</w:t>
      </w:r>
    </w:p>
    <w:p>
      <w:pPr>
        <w:pStyle w:val="EnglishSubtext"/>
        <w:keepNext/>
      </w:pPr>
      <w:r>
        <w:t>Alias animal as a and display the name.</w:t>
      </w:r>
    </w:p>
    <w:p>
      <w:pPr>
        <w:pStyle w:val="CodeBlock"/>
        <w:keepLines/>
        <w:shd w:fill="101827"/>
      </w:pPr>
      <w:r>
        <w:t>-- Requête incorrecte / Incorrect query</w:t>
        <w:br/>
        <w:t>SELECT a.noma FROM animal a AS;</w:t>
      </w:r>
    </w:p>
    <w:p>
      <w:pPr>
        <w:keepNext/>
      </w:pPr>
      <w:r>
        <w:rPr>
          <w:b/>
        </w:rPr>
        <w:t>10. Afficher les animaux avec leur race.</w:t>
      </w:r>
    </w:p>
    <w:p>
      <w:pPr>
        <w:pStyle w:val="EnglishSubtext"/>
        <w:keepNext/>
      </w:pPr>
      <w:r>
        <w:t>Display animals with their breed.</w:t>
      </w:r>
    </w:p>
    <w:p>
      <w:pPr>
        <w:pStyle w:val="CodeBlock"/>
        <w:keepLines/>
        <w:shd w:fill="101827"/>
      </w:pPr>
      <w:r>
        <w:t>-- Requête incorrecte / Incorrect query</w:t>
        <w:br/>
        <w:t>SELECT a.noma, r.nomr FROM animal AS a INNER JOIN race AS r;</w:t>
      </w:r>
    </w:p>
    <w:p>
      <w:pPr>
        <w:keepNext/>
      </w:pPr>
      <w:r>
        <w:rPr>
          <w:b/>
        </w:rPr>
        <w:t>11. Afficher les animaux dont le propriétaire habite Paris, avec une sous-requête.</w:t>
      </w:r>
    </w:p>
    <w:p>
      <w:pPr>
        <w:pStyle w:val="EnglishSubtext"/>
        <w:keepNext/>
      </w:pPr>
      <w:r>
        <w:t>Display animals whose owner lives in Paris using a subquery.</w:t>
      </w:r>
    </w:p>
    <w:p>
      <w:pPr>
        <w:pStyle w:val="CodeBlock"/>
        <w:keepLines/>
        <w:shd w:fill="101827"/>
      </w:pPr>
      <w:r>
        <w:t>-- Requête incorrecte / Incorrect query</w:t>
        <w:br/>
        <w:t>SELECT * FROM animal WHERE nump IN SELECT nump FROM proprietaire WHERE villep = 'Paris';</w:t>
      </w:r>
    </w:p>
    <w:p>
      <w:pPr>
        <w:keepNext/>
      </w:pPr>
      <w:r>
        <w:rPr>
          <w:b/>
        </w:rPr>
        <w:t>12. Afficher les consultations comprises entre 200 et 300 euros.</w:t>
      </w:r>
    </w:p>
    <w:p>
      <w:pPr>
        <w:pStyle w:val="EnglishSubtext"/>
        <w:keepNext/>
      </w:pPr>
      <w:r>
        <w:t>Display consultations priced between 200 and 300 euros.</w:t>
      </w:r>
    </w:p>
    <w:p>
      <w:pPr>
        <w:pStyle w:val="CodeBlock"/>
        <w:keepLines/>
        <w:shd w:fill="101827"/>
      </w:pPr>
      <w:r>
        <w:t>-- Requête incorrecte / Incorrect query</w:t>
        <w:br/>
        <w:t>SELECT * FROM consultation WHERE prixc BETWEEN 200 TO 300;</w:t>
      </w:r>
    </w:p>
    <w:p>
      <w:pPr>
        <w:keepNext/>
      </w:pPr>
      <w:r>
        <w:rPr>
          <w:b/>
        </w:rPr>
        <w:t>13. Ajouter une colonne mail à assistant.</w:t>
      </w:r>
    </w:p>
    <w:p>
      <w:pPr>
        <w:pStyle w:val="EnglishSubtext"/>
        <w:keepNext/>
      </w:pPr>
      <w:r>
        <w:t>Add a mail column to assistant.</w:t>
      </w:r>
    </w:p>
    <w:p>
      <w:pPr>
        <w:pStyle w:val="CodeBlock"/>
        <w:keepLines/>
        <w:shd w:fill="101827"/>
      </w:pPr>
      <w:r>
        <w:t>-- Requête incorrecte / Incorrect query</w:t>
        <w:br/>
        <w:t>ALTER assistant ADD mail VARCHAR(70);</w:t>
      </w:r>
    </w:p>
    <w:p>
      <w:pPr>
        <w:keepNext/>
      </w:pPr>
      <w:r>
        <w:rPr>
          <w:b/>
        </w:rPr>
        <w:t>14. Renommer nomas en nom_assistant.</w:t>
      </w:r>
    </w:p>
    <w:p>
      <w:pPr>
        <w:pStyle w:val="EnglishSubtext"/>
        <w:keepNext/>
      </w:pPr>
      <w:r>
        <w:t>Rename nomas to nom_assistant.</w:t>
      </w:r>
    </w:p>
    <w:p>
      <w:pPr>
        <w:pStyle w:val="CodeBlock"/>
        <w:keepLines/>
        <w:shd w:fill="101827"/>
      </w:pPr>
      <w:r>
        <w:t>-- Requête incorrecte / Incorrect query</w:t>
        <w:br/>
        <w:t>ALTER TABLE assistant CHANGE nomas nom_assistant;</w:t>
      </w:r>
    </w:p>
    <w:p>
      <w:pPr>
        <w:keepNext/>
      </w:pPr>
      <w:r>
        <w:rPr>
          <w:b/>
        </w:rPr>
        <w:t>15. Supprimer la clé étrangère fk_assistant_veto.</w:t>
      </w:r>
    </w:p>
    <w:p>
      <w:pPr>
        <w:pStyle w:val="EnglishSubtext"/>
        <w:keepNext/>
      </w:pPr>
      <w:r>
        <w:t>Drop the fk_assistant_veto foreign key.</w:t>
      </w:r>
    </w:p>
    <w:p>
      <w:pPr>
        <w:pStyle w:val="CodeBlock"/>
        <w:keepLines/>
        <w:shd w:fill="101827"/>
      </w:pPr>
      <w:r>
        <w:t>-- Requête incorrecte / Incorrect query</w:t>
        <w:br/>
        <w:t>ALTER TABLE assistant DROP CONSTRAINT fk_assistant_veto;</w:t>
      </w:r>
    </w:p>
    <w:p>
      <w:pPr>
        <w:keepNext/>
      </w:pPr>
      <w:r>
        <w:rPr>
          <w:b/>
        </w:rPr>
        <w:t>16. Insérer un assistant avec numas, nomas et tel.</w:t>
      </w:r>
    </w:p>
    <w:p>
      <w:pPr>
        <w:pStyle w:val="EnglishSubtext"/>
        <w:keepNext/>
      </w:pPr>
      <w:r>
        <w:t>Insert an assistant using numas, nomas, and tel.</w:t>
      </w:r>
    </w:p>
    <w:p>
      <w:pPr>
        <w:pStyle w:val="CodeBlock"/>
        <w:keepLines/>
        <w:shd w:fill="101827"/>
      </w:pPr>
      <w:r>
        <w:t>-- Requête incorrecte / Incorrect query</w:t>
        <w:br/>
        <w:t>INSERT INTO assistant (numas, nomas, tel) VALUES (1, 'PEMBA');</w:t>
      </w:r>
    </w:p>
    <w:p>
      <w:pPr>
        <w:keepNext/>
      </w:pPr>
      <w:r>
        <w:rPr>
          <w:b/>
        </w:rPr>
        <w:t>17. Modifier le téléphone de l’assistant 1.</w:t>
      </w:r>
    </w:p>
    <w:p>
      <w:pPr>
        <w:pStyle w:val="EnglishSubtext"/>
        <w:keepNext/>
      </w:pPr>
      <w:r>
        <w:t>Update the telephone number of assistant 1.</w:t>
      </w:r>
    </w:p>
    <w:p>
      <w:pPr>
        <w:pStyle w:val="CodeBlock"/>
        <w:keepLines/>
        <w:shd w:fill="101827"/>
      </w:pPr>
      <w:r>
        <w:t>-- Requête incorrecte / Incorrect query</w:t>
        <w:br/>
        <w:t>UPDATE assistant tel = '0606060606' WHERE numas = 1;</w:t>
      </w:r>
    </w:p>
    <w:p>
      <w:pPr>
        <w:keepNext/>
      </w:pPr>
      <w:r>
        <w:rPr>
          <w:b/>
        </w:rPr>
        <w:t>18. Supprimer l’assistant 1.</w:t>
      </w:r>
    </w:p>
    <w:p>
      <w:pPr>
        <w:pStyle w:val="EnglishSubtext"/>
        <w:keepNext/>
      </w:pPr>
      <w:r>
        <w:t>Delete assistant 1.</w:t>
      </w:r>
    </w:p>
    <w:p>
      <w:pPr>
        <w:pStyle w:val="CodeBlock"/>
        <w:keepLines/>
        <w:shd w:fill="101827"/>
      </w:pPr>
      <w:r>
        <w:t>-- Requête incorrecte / Incorrect query</w:t>
        <w:br/>
        <w:t>DELETE * FROM assistant WHERE numas = 1;</w:t>
      </w:r>
    </w:p>
    <w:p>
      <w:pPr>
        <w:keepNext/>
      </w:pPr>
      <w:r>
        <w:rPr>
          <w:b/>
        </w:rPr>
        <w:t>19. Créer une table eleve avec une clé primaire auto-incrémentée.</w:t>
      </w:r>
    </w:p>
    <w:p>
      <w:pPr>
        <w:pStyle w:val="EnglishSubtext"/>
        <w:keepNext/>
      </w:pPr>
      <w:r>
        <w:t>Create an eleve table with an auto-increment primary key.</w:t>
      </w:r>
    </w:p>
    <w:p>
      <w:pPr>
        <w:pStyle w:val="CodeBlock"/>
        <w:keepLines/>
        <w:shd w:fill="101827"/>
      </w:pPr>
      <w:r>
        <w:t>-- Requête incorrecte / Incorrect query</w:t>
        <w:br/>
        <w:t>CREATE TABLE eleve (idel INT AUTO_INCREMENT nomel VARCHAR(30), PRIMARY KEY idel);</w:t>
      </w:r>
    </w:p>
    <w:p>
      <w:pPr>
        <w:keepNext/>
      </w:pPr>
      <w:r>
        <w:rPr>
          <w:b/>
        </w:rPr>
        <w:t>20. Afficher toutes les races, même sans animal, avec leur nombre.</w:t>
      </w:r>
    </w:p>
    <w:p>
      <w:pPr>
        <w:pStyle w:val="EnglishSubtext"/>
        <w:keepNext/>
      </w:pPr>
      <w:r>
        <w:t>Display all breeds, including those with no animals, with their count.</w:t>
      </w:r>
    </w:p>
    <w:p>
      <w:pPr>
        <w:pStyle w:val="CodeBlock"/>
        <w:keepLines/>
        <w:shd w:fill="101827"/>
      </w:pPr>
      <w:r>
        <w:t>-- Requête incorrecte / Incorrect query</w:t>
        <w:br/>
        <w:t>SELECT r.nomr, COUNT(*) AS nb FROM race AS r LEFT JOIN animal AS a ON a.numr = r.numr GROUP BY r.nomr;</w:t>
      </w:r>
    </w:p>
    <w:p>
      <w:pPr>
        <w:pStyle w:val="Heading3"/>
      </w:pPr>
      <w:r>
        <w:t>B. Corrections commentées / Commented solutions</w:t>
      </w:r>
    </w:p>
    <w:p>
      <w:pPr>
        <w:keepNext/>
      </w:pPr>
      <w:r>
        <w:rPr>
          <w:b/>
        </w:rPr>
        <w:t>1.</w:t>
      </w:r>
    </w:p>
    <w:p>
      <w:pPr>
        <w:pStyle w:val="CodeBlock"/>
        <w:keepNext/>
        <w:keepLines/>
        <w:shd w:fill="101827"/>
      </w:pPr>
      <w:r>
        <w:t>SELECT COUNT(*) AS nb_animaux</w:t>
        <w:br/>
        <w:t>FROM animal;</w:t>
      </w:r>
    </w:p>
    <w:p>
      <w:pPr>
        <w:pStyle w:val="EnglishSubtext"/>
      </w:pPr>
      <w:r>
        <w:t>COUNT exige * ou une expression. / COUNT requires * or an expression.</w:t>
      </w:r>
    </w:p>
    <w:p>
      <w:pPr>
        <w:keepNext/>
      </w:pPr>
      <w:r>
        <w:rPr>
          <w:b/>
        </w:rPr>
        <w:t>2.</w:t>
      </w:r>
    </w:p>
    <w:p>
      <w:pPr>
        <w:pStyle w:val="CodeBlock"/>
        <w:keepNext/>
        <w:keepLines/>
        <w:shd w:fill="101827"/>
      </w:pPr>
      <w:r>
        <w:t>SELECT *</w:t>
        <w:br/>
        <w:t>FROM proprietaire</w:t>
        <w:br/>
        <w:t>WHERE email IS NULL;</w:t>
      </w:r>
    </w:p>
    <w:p>
      <w:pPr>
        <w:pStyle w:val="EnglishSubtext"/>
      </w:pPr>
      <w:r>
        <w:t>NULL se teste avec IS NULL. / Test NULL with IS NULL.</w:t>
      </w:r>
    </w:p>
    <w:p>
      <w:pPr>
        <w:keepNext/>
      </w:pPr>
      <w:r>
        <w:rPr>
          <w:b/>
        </w:rPr>
        <w:t>3.</w:t>
      </w:r>
    </w:p>
    <w:p>
      <w:pPr>
        <w:pStyle w:val="CodeBlock"/>
        <w:keepNext/>
        <w:keepLines/>
        <w:shd w:fill="101827"/>
      </w:pPr>
      <w:r>
        <w:t>SELECT numr, COUNT(*) AS nb</w:t>
        <w:br/>
        <w:t>FROM animal</w:t>
        <w:br/>
        <w:t>GROUP BY numr</w:t>
        <w:br/>
        <w:t>ORDER BY nb DESC;</w:t>
      </w:r>
    </w:p>
    <w:p>
      <w:pPr>
        <w:pStyle w:val="EnglishSubtext"/>
      </w:pPr>
      <w:r>
        <w:t>GROUP BY précède ORDER BY. / GROUP BY comes before ORDER BY.</w:t>
      </w:r>
    </w:p>
    <w:p>
      <w:pPr>
        <w:keepNext/>
      </w:pPr>
      <w:r>
        <w:rPr>
          <w:b/>
        </w:rPr>
        <w:t>4.</w:t>
      </w:r>
    </w:p>
    <w:p>
      <w:pPr>
        <w:pStyle w:val="CodeBlock"/>
        <w:keepNext/>
        <w:keepLines/>
        <w:shd w:fill="101827"/>
      </w:pPr>
      <w:r>
        <w:t>SELECT nomm, prixm * 1.20 AS prix_ttc</w:t>
        <w:br/>
        <w:t>FROM medicament</w:t>
        <w:br/>
        <w:t>WHERE prixm * 1.20 &gt; 100;</w:t>
      </w:r>
    </w:p>
    <w:p>
      <w:pPr>
        <w:pStyle w:val="EnglishSubtext"/>
      </w:pPr>
      <w:r>
        <w:t>Un alias du SELECT ne s’emploie normalement pas dans WHERE. / A SELECT alias is normally unavailable in WHERE.</w:t>
      </w:r>
    </w:p>
    <w:p>
      <w:pPr>
        <w:keepNext/>
      </w:pPr>
      <w:r>
        <w:rPr>
          <w:b/>
        </w:rPr>
        <w:t>5.</w:t>
      </w:r>
    </w:p>
    <w:p>
      <w:pPr>
        <w:pStyle w:val="CodeBlock"/>
        <w:keepNext/>
        <w:keepLines/>
        <w:shd w:fill="101827"/>
      </w:pPr>
      <w:r>
        <w:t>SELECT nump,</w:t>
        <w:br/>
        <w:t xml:space="preserve">       GROUP_CONCAT(noma ORDER BY noma SEPARATOR ', ') AS animaux</w:t>
        <w:br/>
        <w:t>FROM animal</w:t>
        <w:br/>
        <w:t>GROUP BY nump;</w:t>
      </w:r>
    </w:p>
    <w:p>
      <w:pPr>
        <w:pStyle w:val="EnglishSubtext"/>
      </w:pPr>
      <w:r>
        <w:t>Le séparateur suit le mot-clé SEPARATOR. / The separator follows the SEPARATOR keyword.</w:t>
      </w:r>
    </w:p>
    <w:p>
      <w:pPr>
        <w:keepNext/>
      </w:pPr>
      <w:r>
        <w:rPr>
          <w:b/>
        </w:rPr>
        <w:t>6.</w:t>
      </w:r>
    </w:p>
    <w:p>
      <w:pPr>
        <w:pStyle w:val="CodeBlock"/>
        <w:keepNext/>
        <w:keepLines/>
        <w:shd w:fill="101827"/>
      </w:pPr>
      <w:r>
        <w:t>SELECT *</w:t>
        <w:br/>
        <w:t>FROM proprietaire</w:t>
        <w:br/>
        <w:t>WHERE villep IN ('Paris', 'Lyon')</w:t>
        <w:br/>
        <w:t xml:space="preserve">  AND nomp &lt;&gt; 'Fevrier';</w:t>
      </w:r>
    </w:p>
    <w:p>
      <w:pPr>
        <w:pStyle w:val="EnglishSubtext"/>
      </w:pPr>
      <w:r>
        <w:t>Regroupez le OR, ou remplacez-le par IN. / Group the OR, or replace it with IN.</w:t>
      </w:r>
    </w:p>
    <w:p>
      <w:pPr>
        <w:keepNext/>
      </w:pPr>
      <w:r>
        <w:rPr>
          <w:b/>
        </w:rPr>
        <w:t>7.</w:t>
      </w:r>
    </w:p>
    <w:p>
      <w:pPr>
        <w:pStyle w:val="CodeBlock"/>
        <w:keepNext/>
        <w:keepLines/>
        <w:shd w:fill="101827"/>
      </w:pPr>
      <w:r>
        <w:t>SELECT numr, COUNT(*) AS nb</w:t>
        <w:br/>
        <w:t>FROM animal</w:t>
        <w:br/>
        <w:t>GROUP BY numr</w:t>
        <w:br/>
        <w:t>HAVING COUNT(*) &gt;= 2;</w:t>
      </w:r>
    </w:p>
    <w:p>
      <w:pPr>
        <w:pStyle w:val="EnglishSubtext"/>
      </w:pPr>
      <w:r>
        <w:t>HAVING vient après GROUP BY. / HAVING follows GROUP BY.</w:t>
      </w:r>
    </w:p>
    <w:p>
      <w:pPr>
        <w:keepNext/>
      </w:pPr>
      <w:r>
        <w:rPr>
          <w:b/>
        </w:rPr>
        <w:t>8.</w:t>
      </w:r>
    </w:p>
    <w:p>
      <w:pPr>
        <w:pStyle w:val="CodeBlock"/>
        <w:keepNext/>
        <w:keepLines/>
        <w:shd w:fill="101827"/>
      </w:pPr>
      <w:r>
        <w:t>SELECT r.nomr, COUNT(a.numa) AS nb_animaux</w:t>
        <w:br/>
        <w:t>FROM race AS r</w:t>
        <w:br/>
        <w:t>LEFT JOIN animal AS a ON a.numr = r.numr</w:t>
        <w:br/>
        <w:t>GROUP BY r.numr, r.nomr;</w:t>
      </w:r>
    </w:p>
    <w:p>
      <w:pPr>
        <w:pStyle w:val="EnglishSubtext"/>
      </w:pPr>
      <w:r>
        <w:t>Le nom doit être groupé ; LEFT JOIN permet aussi les races vides. / The name must be grouped; LEFT JOIN also keeps empty breeds.</w:t>
      </w:r>
    </w:p>
    <w:p>
      <w:pPr>
        <w:keepNext/>
      </w:pPr>
      <w:r>
        <w:rPr>
          <w:b/>
        </w:rPr>
        <w:t>9.</w:t>
      </w:r>
    </w:p>
    <w:p>
      <w:pPr>
        <w:pStyle w:val="CodeBlock"/>
        <w:keepNext/>
        <w:keepLines/>
        <w:shd w:fill="101827"/>
      </w:pPr>
      <w:r>
        <w:t>SELECT a.noma</w:t>
        <w:br/>
        <w:t>FROM animal AS a;</w:t>
      </w:r>
    </w:p>
    <w:p>
      <w:pPr>
        <w:pStyle w:val="EnglishSubtext"/>
      </w:pPr>
      <w:r>
        <w:t>L’alias vient après la table : table AS alias. / Put the alias after the table: table AS alias.</w:t>
      </w:r>
    </w:p>
    <w:p>
      <w:pPr>
        <w:keepNext/>
      </w:pPr>
      <w:r>
        <w:rPr>
          <w:b/>
        </w:rPr>
        <w:t>10.</w:t>
      </w:r>
    </w:p>
    <w:p>
      <w:pPr>
        <w:pStyle w:val="CodeBlock"/>
        <w:keepNext/>
        <w:keepLines/>
        <w:shd w:fill="101827"/>
      </w:pPr>
      <w:r>
        <w:t>SELECT a.noma, r.nomr</w:t>
        <w:br/>
        <w:t>FROM animal AS a</w:t>
        <w:br/>
        <w:t>INNER JOIN race AS r ON r.numr = a.numr;</w:t>
      </w:r>
    </w:p>
    <w:p>
      <w:pPr>
        <w:pStyle w:val="EnglishSubtext"/>
      </w:pPr>
      <w:r>
        <w:t>Une jointure explicite exige une condition ON. / An explicit join requires an ON condition.</w:t>
      </w:r>
    </w:p>
    <w:p>
      <w:pPr>
        <w:keepNext/>
      </w:pPr>
      <w:r>
        <w:rPr>
          <w:b/>
        </w:rPr>
        <w:t>11.</w:t>
      </w:r>
    </w:p>
    <w:p>
      <w:pPr>
        <w:pStyle w:val="CodeBlock"/>
        <w:keepNext/>
        <w:keepLines/>
        <w:shd w:fill="101827"/>
      </w:pPr>
      <w:r>
        <w:t>SELECT *</w:t>
        <w:br/>
        <w:t>FROM animal</w:t>
        <w:br/>
        <w:t>WHERE nump IN (</w:t>
        <w:br/>
        <w:t xml:space="preserve">    SELECT nump</w:t>
        <w:br/>
        <w:t xml:space="preserve">    FROM proprietaire</w:t>
        <w:br/>
        <w:t xml:space="preserve">    WHERE villep = 'Paris'</w:t>
        <w:br/>
        <w:t>);</w:t>
      </w:r>
    </w:p>
    <w:p>
      <w:pPr>
        <w:pStyle w:val="EnglishSubtext"/>
      </w:pPr>
      <w:r>
        <w:t>Une sous-requête utilisée par IN doit être entre parenthèses. / An IN subquery must be parenthesized.</w:t>
      </w:r>
    </w:p>
    <w:p>
      <w:pPr>
        <w:keepNext/>
      </w:pPr>
      <w:r>
        <w:rPr>
          <w:b/>
        </w:rPr>
        <w:t>12.</w:t>
      </w:r>
    </w:p>
    <w:p>
      <w:pPr>
        <w:pStyle w:val="CodeBlock"/>
        <w:keepNext/>
        <w:keepLines/>
        <w:shd w:fill="101827"/>
      </w:pPr>
      <w:r>
        <w:t>SELECT *</w:t>
        <w:br/>
        <w:t>FROM consultation</w:t>
        <w:br/>
        <w:t>WHERE prixc BETWEEN 200 AND 300;</w:t>
      </w:r>
    </w:p>
    <w:p>
      <w:pPr>
        <w:pStyle w:val="EnglishSubtext"/>
      </w:pPr>
      <w:r>
        <w:t>BETWEEN utilise AND, et les bornes sont incluses. / BETWEEN uses AND, and both bounds are inclusive.</w:t>
      </w:r>
    </w:p>
    <w:p>
      <w:pPr>
        <w:keepNext/>
      </w:pPr>
      <w:r>
        <w:rPr>
          <w:b/>
        </w:rPr>
        <w:t>13.</w:t>
      </w:r>
    </w:p>
    <w:p>
      <w:pPr>
        <w:pStyle w:val="CodeBlock"/>
        <w:keepNext/>
        <w:keepLines/>
        <w:shd w:fill="101827"/>
      </w:pPr>
      <w:r>
        <w:t>ALTER TABLE assistant</w:t>
        <w:br/>
        <w:t>ADD mail VARCHAR(70);</w:t>
      </w:r>
    </w:p>
    <w:p>
      <w:pPr>
        <w:pStyle w:val="EnglishSubtext"/>
      </w:pPr>
      <w:r>
        <w:t>La commande complète est ALTER TABLE. / The complete command is ALTER TABLE.</w:t>
      </w:r>
    </w:p>
    <w:p>
      <w:pPr>
        <w:keepNext/>
      </w:pPr>
      <w:r>
        <w:rPr>
          <w:b/>
        </w:rPr>
        <w:t>14.</w:t>
      </w:r>
    </w:p>
    <w:p>
      <w:pPr>
        <w:pStyle w:val="CodeBlock"/>
        <w:keepNext/>
        <w:keepLines/>
        <w:shd w:fill="101827"/>
      </w:pPr>
      <w:r>
        <w:t>ALTER TABLE assistant</w:t>
        <w:br/>
        <w:t>CHANGE nomas nom_assistant VARCHAR(20);</w:t>
      </w:r>
    </w:p>
    <w:p>
      <w:pPr>
        <w:pStyle w:val="EnglishSubtext"/>
      </w:pPr>
      <w:r>
        <w:t>CHANGE exige le nouveau nom et la définition complète. / CHANGE requires the new name and full definition.</w:t>
      </w:r>
    </w:p>
    <w:p>
      <w:pPr>
        <w:keepNext/>
      </w:pPr>
      <w:r>
        <w:rPr>
          <w:b/>
        </w:rPr>
        <w:t>15.</w:t>
      </w:r>
    </w:p>
    <w:p>
      <w:pPr>
        <w:pStyle w:val="CodeBlock"/>
        <w:keepNext/>
        <w:keepLines/>
        <w:shd w:fill="101827"/>
      </w:pPr>
      <w:r>
        <w:t>ALTER TABLE assistant</w:t>
        <w:br/>
        <w:t>DROP FOREIGN KEY fk_assistant_veto;</w:t>
      </w:r>
    </w:p>
    <w:p>
      <w:pPr>
        <w:pStyle w:val="EnglishSubtext"/>
      </w:pPr>
      <w:r>
        <w:t>En MySQL, une FK se supprime avec DROP FOREIGN KEY. / In MySQL, drop an FK with DROP FOREIGN KEY.</w:t>
      </w:r>
    </w:p>
    <w:p>
      <w:pPr>
        <w:keepNext/>
      </w:pPr>
      <w:r>
        <w:rPr>
          <w:b/>
        </w:rPr>
        <w:t>16.</w:t>
      </w:r>
    </w:p>
    <w:p>
      <w:pPr>
        <w:pStyle w:val="CodeBlock"/>
        <w:keepNext/>
        <w:keepLines/>
        <w:shd w:fill="101827"/>
      </w:pPr>
      <w:r>
        <w:t>INSERT INTO assistant (numas, nomas, tel)</w:t>
        <w:br/>
        <w:t>VALUES (1, 'PEMBA', '0606060606');</w:t>
      </w:r>
    </w:p>
    <w:p>
      <w:pPr>
        <w:pStyle w:val="EnglishSubtext"/>
      </w:pPr>
      <w:r>
        <w:t>Le nombre et l’ordre des valeurs doivent correspondre aux colonnes. / Values must match the number and order of columns.</w:t>
      </w:r>
    </w:p>
    <w:p>
      <w:pPr>
        <w:keepNext/>
      </w:pPr>
      <w:r>
        <w:rPr>
          <w:b/>
        </w:rPr>
        <w:t>17.</w:t>
      </w:r>
    </w:p>
    <w:p>
      <w:pPr>
        <w:pStyle w:val="CodeBlock"/>
        <w:keepNext/>
        <w:keepLines/>
        <w:shd w:fill="101827"/>
      </w:pPr>
      <w:r>
        <w:t>UPDATE assistant</w:t>
        <w:br/>
        <w:t>SET tel = '0606060606'</w:t>
        <w:br/>
        <w:t>WHERE numas = 1;</w:t>
      </w:r>
    </w:p>
    <w:p>
      <w:pPr>
        <w:pStyle w:val="EnglishSubtext"/>
      </w:pPr>
      <w:r>
        <w:t>UPDATE exige SET avant les affectations. / UPDATE requires SET before assignments.</w:t>
      </w:r>
    </w:p>
    <w:p>
      <w:pPr>
        <w:keepNext/>
      </w:pPr>
      <w:r>
        <w:rPr>
          <w:b/>
        </w:rPr>
        <w:t>18.</w:t>
      </w:r>
    </w:p>
    <w:p>
      <w:pPr>
        <w:pStyle w:val="CodeBlock"/>
        <w:keepNext/>
        <w:keepLines/>
        <w:shd w:fill="101827"/>
      </w:pPr>
      <w:r>
        <w:t>DELETE FROM assistant</w:t>
        <w:br/>
        <w:t>WHERE numas = 1;</w:t>
      </w:r>
    </w:p>
    <w:p>
      <w:pPr>
        <w:pStyle w:val="EnglishSubtext"/>
      </w:pPr>
      <w:r>
        <w:t>DELETE FROM ne prend pas *. / DELETE FROM does not use *.</w:t>
      </w:r>
    </w:p>
    <w:p>
      <w:pPr>
        <w:keepNext/>
      </w:pPr>
      <w:r>
        <w:rPr>
          <w:b/>
        </w:rPr>
        <w:t>19.</w:t>
      </w:r>
    </w:p>
    <w:p>
      <w:pPr>
        <w:pStyle w:val="CodeBlock"/>
        <w:keepNext/>
        <w:keepLines/>
        <w:shd w:fill="101827"/>
      </w:pPr>
      <w:r>
        <w:t>CREATE TABLE eleve (</w:t>
        <w:br/>
        <w:t xml:space="preserve">    idel INT NOT NULL AUTO_INCREMENT,</w:t>
        <w:br/>
        <w:t xml:space="preserve">    nomel VARCHAR(30),</w:t>
        <w:br/>
        <w:t xml:space="preserve">    CONSTRAINT pk_eleve PRIMARY KEY (idel)</w:t>
        <w:br/>
        <w:t>);</w:t>
      </w:r>
    </w:p>
    <w:p>
      <w:pPr>
        <w:pStyle w:val="EnglishSubtext"/>
      </w:pPr>
      <w:r>
        <w:t>Séparez les définitions par des virgules et mettez la colonne de PK entre parenthèses. / Separate definitions with commas and parenthesize the PK column.</w:t>
      </w:r>
    </w:p>
    <w:p>
      <w:pPr>
        <w:keepNext/>
      </w:pPr>
      <w:r>
        <w:rPr>
          <w:b/>
        </w:rPr>
        <w:t>20.</w:t>
      </w:r>
    </w:p>
    <w:p>
      <w:pPr>
        <w:pStyle w:val="CodeBlock"/>
        <w:keepNext/>
        <w:keepLines/>
        <w:shd w:fill="101827"/>
      </w:pPr>
      <w:r>
        <w:t>SELECT r.numr, r.nomr, COUNT(a.numa) AS nb_animaux</w:t>
        <w:br/>
        <w:t>FROM race AS r</w:t>
        <w:br/>
        <w:t>LEFT JOIN animal AS a ON a.numr = r.numr</w:t>
        <w:br/>
        <w:t>GROUP BY r.numr, r.nomr</w:t>
        <w:br/>
        <w:t>ORDER BY nb_animaux DESC;</w:t>
      </w:r>
    </w:p>
    <w:p>
      <w:pPr>
        <w:pStyle w:val="EnglishSubtext"/>
      </w:pPr>
      <w:r>
        <w:t>Avec LEFT JOIN, COUNT(a.numa) renvoie 0 pour une race vide ; COUNT(*) renverrait 1. / With LEFT JOIN, COUNT(a.numa) returns 0 for an empty breed; COUNT(*) would return 1.</w:t>
      </w:r>
    </w:p>
    <w:p>
      <w:pPr>
        <w:pStyle w:val="Heading2"/>
      </w:pPr>
      <w:r>
        <w:t>17.5 Drill express : reconstruire la charpente / Speed drill: rebuild the skeleton</w:t>
      </w:r>
    </w:p>
    <w:p>
      <w:pPr/>
      <w:r>
        <w:rPr>
          <w:b w:val="0"/>
        </w:rPr>
        <w:t>Sans regarder la fiche, recopiez cinq fois la charpente ci-dessous. À chaque répétition, remplacez les pointillés par une vraie table, de vraies colonnes et au moins un alias.</w:t>
      </w:r>
    </w:p>
    <w:p>
      <w:pPr>
        <w:pStyle w:val="EnglishSubtext"/>
      </w:pPr>
      <w:r>
        <w:t>Without checking the guide, rewrite the skeleton below five times. Each time, replace the placeholders with a real table, real columns, and at least one alias.</w:t>
      </w:r>
    </w:p>
    <w:p>
      <w:pPr>
        <w:pStyle w:val="CodeBlock"/>
        <w:keepLines/>
        <w:shd w:fill="101827"/>
      </w:pPr>
      <w:r>
        <w:t>SELECT expression AS alias_colonne</w:t>
        <w:br/>
        <w:t>FROM table AS alias_table</w:t>
        <w:br/>
        <w:t>WHERE condition_sur_les_lignes</w:t>
        <w:br/>
        <w:t>GROUP BY colonnes_non_agregees</w:t>
        <w:br/>
        <w:t>HAVING condition_sur_les_groupes</w:t>
        <w:br/>
        <w:t>ORDER BY alias_colonne DESC</w:t>
        <w:br/>
        <w:t>LIMIT nombre;</w:t>
      </w:r>
    </w:p>
    <w:p>
      <w:pPr>
        <w:pStyle w:val="Callout"/>
        <w:shd w:fill="FFF2D9"/>
      </w:pPr>
      <w:r>
        <w:rPr>
          <w:b/>
        </w:rPr>
        <w:t>Toutes les clauses ne sont pas obligatoires. Elles doivent toutefois rester dans cet ordre lorsqu’elles sont présentes.</w:t>
      </w:r>
      <w:r>
        <w:br/>
      </w:r>
      <w:r>
        <w:rPr>
          <w:i/>
          <w:color w:val="505A69"/>
        </w:rPr>
        <w:t>Not every clause is mandatory. When present, however, they must remain in this order.</w:t>
      </w:r>
    </w:p>
    <w:p>
      <w:pPr>
        <w:pStyle w:val="Heading1"/>
      </w:pPr>
      <w:r>
        <w:t>18. Examen blanc / Mock exam</w:t>
      </w:r>
    </w:p>
    <w:p>
      <w:pPr>
        <w:pStyle w:val="Callout"/>
        <w:shd w:fill="FFF2D9"/>
      </w:pPr>
      <w:r>
        <w:rPr>
          <w:b/>
        </w:rPr>
        <w:t>Temps conseillé : 35 minutes. Barème : 20 points. Ne regardez pas la correction avant la fin.</w:t>
      </w:r>
      <w:r>
        <w:br/>
      </w:r>
      <w:r>
        <w:rPr>
          <w:i/>
          <w:color w:val="505A69"/>
        </w:rPr>
        <w:t>Suggested time: 35 minutes. Marking: 20 points. Do not read the solution section before finishing.</w:t>
      </w:r>
    </w:p>
    <w:tbl>
      <w:tblPr>
        <w:tblStyle w:val="TableGrid"/>
        <w:tblW w:type="auto" w:w="0"/>
        <w:jc w:val="center"/>
        <w:tblLook w:firstColumn="1" w:firstRow="1" w:lastColumn="0" w:lastRow="0" w:noHBand="0" w:noVBand="1" w:val="04A0"/>
      </w:tblPr>
      <w:tblGrid>
        <w:gridCol w:w="3494"/>
        <w:gridCol w:w="3494"/>
        <w:gridCol w:w="3494"/>
      </w:tblGrid>
      <w:tr>
        <w:trPr>
          <w:tblHeader w:val="true"/>
        </w:trPr>
        <w:tc>
          <w:tcPr>
            <w:tcW w:type="dxa" w:w="1134"/>
            <w:shd w:fill="17365D"/>
            <w:vAlign w:val="center"/>
            <w:tcMar>
              <w:top w:w="70" w:type="dxa"/>
              <w:start w:w="80" w:type="dxa"/>
              <w:bottom w:w="70" w:type="dxa"/>
              <w:end w:w="80" w:type="dxa"/>
            </w:tcMar>
          </w:tcPr>
          <w:p>
            <w:r>
              <w:rPr>
                <w:b/>
                <w:color w:val="FFFFFF"/>
                <w:sz w:val="15"/>
              </w:rPr>
              <w:t>Points</w:t>
            </w:r>
          </w:p>
        </w:tc>
        <w:tc>
          <w:tcPr>
            <w:tcW w:type="dxa" w:w="4535"/>
            <w:shd w:fill="17365D"/>
            <w:vAlign w:val="center"/>
            <w:tcMar>
              <w:top w:w="70" w:type="dxa"/>
              <w:start w:w="80" w:type="dxa"/>
              <w:bottom w:w="70" w:type="dxa"/>
              <w:end w:w="80" w:type="dxa"/>
            </w:tcMar>
          </w:tcPr>
          <w:p>
            <w:r>
              <w:rPr>
                <w:b/>
                <w:color w:val="FFFFFF"/>
                <w:sz w:val="15"/>
              </w:rPr>
              <w:t>Question FR</w:t>
            </w:r>
          </w:p>
        </w:tc>
        <w:tc>
          <w:tcPr>
            <w:tcW w:type="dxa" w:w="4082"/>
            <w:shd w:fill="17365D"/>
            <w:vAlign w:val="center"/>
            <w:tcMar>
              <w:top w:w="70" w:type="dxa"/>
              <w:start w:w="80" w:type="dxa"/>
              <w:bottom w:w="70" w:type="dxa"/>
              <w:end w:w="80" w:type="dxa"/>
            </w:tcMar>
          </w:tcPr>
          <w:p>
            <w:r>
              <w:rPr>
                <w:b/>
                <w:color w:val="FFFFFF"/>
                <w:sz w:val="15"/>
              </w:rPr>
              <w:t>English subtext</w:t>
            </w:r>
          </w:p>
        </w:tc>
      </w:tr>
      <w:tr>
        <w:tc>
          <w:tcPr>
            <w:tcW w:type="dxa" w:w="1134"/>
            <w:tcMar>
              <w:top w:w="70" w:type="dxa"/>
              <w:start w:w="80" w:type="dxa"/>
              <w:bottom w:w="70" w:type="dxa"/>
              <w:end w:w="80" w:type="dxa"/>
            </w:tcMar>
            <w:vAlign w:val="top"/>
          </w:tcPr>
          <w:p>
            <w:pPr>
              <w:spacing w:after="20"/>
            </w:pPr>
            <w:r>
              <w:rPr>
                <w:b/>
                <w:sz w:val="15"/>
              </w:rPr>
              <w:t>1 pt</w:t>
            </w:r>
          </w:p>
        </w:tc>
        <w:tc>
          <w:tcPr>
            <w:tcW w:type="dxa" w:w="4535"/>
            <w:tcMar>
              <w:top w:w="70" w:type="dxa"/>
              <w:start w:w="80" w:type="dxa"/>
              <w:bottom w:w="70" w:type="dxa"/>
              <w:end w:w="80" w:type="dxa"/>
            </w:tcMar>
            <w:vAlign w:val="top"/>
          </w:tcPr>
          <w:p>
            <w:pPr>
              <w:spacing w:after="20"/>
            </w:pPr>
            <w:r>
              <w:rPr>
                <w:sz w:val="15"/>
              </w:rPr>
              <w:t>Afficher le nom et le tatouage des animaux tatoués, avec les alias animal et tatouage.</w:t>
            </w:r>
          </w:p>
        </w:tc>
        <w:tc>
          <w:tcPr>
            <w:tcW w:type="dxa" w:w="4082"/>
            <w:tcMar>
              <w:top w:w="70" w:type="dxa"/>
              <w:start w:w="80" w:type="dxa"/>
              <w:bottom w:w="70" w:type="dxa"/>
              <w:end w:w="80" w:type="dxa"/>
            </w:tcMar>
            <w:vAlign w:val="top"/>
          </w:tcPr>
          <w:p>
            <w:pPr>
              <w:spacing w:after="20"/>
            </w:pPr>
            <w:r>
              <w:rPr>
                <w:sz w:val="15"/>
              </w:rPr>
              <w:t>Display the name and tattoo of tattooed animals using aliases animal and tatouage.</w:t>
            </w:r>
          </w:p>
        </w:tc>
      </w:tr>
      <w:tr>
        <w:tc>
          <w:tcPr>
            <w:tcW w:type="dxa" w:w="1134"/>
            <w:tcMar>
              <w:top w:w="70" w:type="dxa"/>
              <w:start w:w="80" w:type="dxa"/>
              <w:bottom w:w="70" w:type="dxa"/>
              <w:end w:w="80" w:type="dxa"/>
            </w:tcMar>
            <w:vAlign w:val="top"/>
            <w:shd w:fill="F5F7FB"/>
          </w:tcPr>
          <w:p>
            <w:pPr>
              <w:spacing w:after="20"/>
            </w:pPr>
            <w:r>
              <w:rPr>
                <w:b/>
                <w:sz w:val="15"/>
              </w:rPr>
              <w:t>1 pt</w:t>
            </w:r>
          </w:p>
        </w:tc>
        <w:tc>
          <w:tcPr>
            <w:tcW w:type="dxa" w:w="4535"/>
            <w:tcMar>
              <w:top w:w="70" w:type="dxa"/>
              <w:start w:w="80" w:type="dxa"/>
              <w:bottom w:w="70" w:type="dxa"/>
              <w:end w:w="80" w:type="dxa"/>
            </w:tcMar>
            <w:vAlign w:val="top"/>
            <w:shd w:fill="F5F7FB"/>
          </w:tcPr>
          <w:p>
            <w:pPr>
              <w:spacing w:after="20"/>
            </w:pPr>
            <w:r>
              <w:rPr>
                <w:sz w:val="15"/>
              </w:rPr>
              <w:t>Afficher les propriétaires de Paris ou Lyon dont l’email est connu.</w:t>
            </w:r>
          </w:p>
        </w:tc>
        <w:tc>
          <w:tcPr>
            <w:tcW w:type="dxa" w:w="4082"/>
            <w:tcMar>
              <w:top w:w="70" w:type="dxa"/>
              <w:start w:w="80" w:type="dxa"/>
              <w:bottom w:w="70" w:type="dxa"/>
              <w:end w:w="80" w:type="dxa"/>
            </w:tcMar>
            <w:vAlign w:val="top"/>
            <w:shd w:fill="F5F7FB"/>
          </w:tcPr>
          <w:p>
            <w:pPr>
              <w:spacing w:after="20"/>
            </w:pPr>
            <w:r>
              <w:rPr>
                <w:sz w:val="15"/>
              </w:rPr>
              <w:t>Display Paris or Lyon owners whose email is known.</w:t>
            </w:r>
          </w:p>
        </w:tc>
      </w:tr>
      <w:tr>
        <w:tc>
          <w:tcPr>
            <w:tcW w:type="dxa" w:w="1134"/>
            <w:tcMar>
              <w:top w:w="70" w:type="dxa"/>
              <w:start w:w="80" w:type="dxa"/>
              <w:bottom w:w="70" w:type="dxa"/>
              <w:end w:w="80" w:type="dxa"/>
            </w:tcMar>
            <w:vAlign w:val="top"/>
          </w:tcPr>
          <w:p>
            <w:pPr>
              <w:spacing w:after="20"/>
            </w:pPr>
            <w:r>
              <w:rPr>
                <w:b/>
                <w:sz w:val="15"/>
              </w:rPr>
              <w:t>1 pt</w:t>
            </w:r>
          </w:p>
        </w:tc>
        <w:tc>
          <w:tcPr>
            <w:tcW w:type="dxa" w:w="4535"/>
            <w:tcMar>
              <w:top w:w="70" w:type="dxa"/>
              <w:start w:w="80" w:type="dxa"/>
              <w:bottom w:w="70" w:type="dxa"/>
              <w:end w:w="80" w:type="dxa"/>
            </w:tcMar>
            <w:vAlign w:val="top"/>
          </w:tcPr>
          <w:p>
            <w:pPr>
              <w:spacing w:after="20"/>
            </w:pPr>
            <w:r>
              <w:rPr>
                <w:sz w:val="15"/>
              </w:rPr>
              <w:t>Afficher les médicaments dont le nom contient entre 13 et 18 caractères.</w:t>
            </w:r>
          </w:p>
        </w:tc>
        <w:tc>
          <w:tcPr>
            <w:tcW w:type="dxa" w:w="4082"/>
            <w:tcMar>
              <w:top w:w="70" w:type="dxa"/>
              <w:start w:w="80" w:type="dxa"/>
              <w:bottom w:w="70" w:type="dxa"/>
              <w:end w:w="80" w:type="dxa"/>
            </w:tcMar>
            <w:vAlign w:val="top"/>
          </w:tcPr>
          <w:p>
            <w:pPr>
              <w:spacing w:after="20"/>
            </w:pPr>
            <w:r>
              <w:rPr>
                <w:sz w:val="15"/>
              </w:rPr>
              <w:t>Display medicines whose name contains 13 to 18 characters.</w:t>
            </w:r>
          </w:p>
        </w:tc>
      </w:tr>
      <w:tr>
        <w:tc>
          <w:tcPr>
            <w:tcW w:type="dxa" w:w="1134"/>
            <w:tcMar>
              <w:top w:w="70" w:type="dxa"/>
              <w:start w:w="80" w:type="dxa"/>
              <w:bottom w:w="70" w:type="dxa"/>
              <w:end w:w="80" w:type="dxa"/>
            </w:tcMar>
            <w:vAlign w:val="top"/>
            <w:shd w:fill="F5F7FB"/>
          </w:tcPr>
          <w:p>
            <w:pPr>
              <w:spacing w:after="20"/>
            </w:pPr>
            <w:r>
              <w:rPr>
                <w:b/>
                <w:sz w:val="15"/>
              </w:rPr>
              <w:t>2 pts</w:t>
            </w:r>
          </w:p>
        </w:tc>
        <w:tc>
          <w:tcPr>
            <w:tcW w:type="dxa" w:w="4535"/>
            <w:tcMar>
              <w:top w:w="70" w:type="dxa"/>
              <w:start w:w="80" w:type="dxa"/>
              <w:bottom w:w="70" w:type="dxa"/>
              <w:end w:w="80" w:type="dxa"/>
            </w:tcMar>
            <w:vAlign w:val="top"/>
            <w:shd w:fill="F5F7FB"/>
          </w:tcPr>
          <w:p>
            <w:pPr>
              <w:spacing w:after="20"/>
            </w:pPr>
            <w:r>
              <w:rPr>
                <w:sz w:val="15"/>
              </w:rPr>
              <w:t>Afficher nomm, prix_ht, tva et prix_ttc arrondis à deux décimales. TVA 20 %.</w:t>
            </w:r>
          </w:p>
        </w:tc>
        <w:tc>
          <w:tcPr>
            <w:tcW w:type="dxa" w:w="4082"/>
            <w:tcMar>
              <w:top w:w="70" w:type="dxa"/>
              <w:start w:w="80" w:type="dxa"/>
              <w:bottom w:w="70" w:type="dxa"/>
              <w:end w:w="80" w:type="dxa"/>
            </w:tcMar>
            <w:vAlign w:val="top"/>
            <w:shd w:fill="F5F7FB"/>
          </w:tcPr>
          <w:p>
            <w:pPr>
              <w:spacing w:after="20"/>
            </w:pPr>
            <w:r>
              <w:rPr>
                <w:sz w:val="15"/>
              </w:rPr>
              <w:t>Display nomm, prix_ht, tva, and prix_ttc rounded to two decimals. VAT 20%.</w:t>
            </w:r>
          </w:p>
        </w:tc>
      </w:tr>
      <w:tr>
        <w:tc>
          <w:tcPr>
            <w:tcW w:type="dxa" w:w="1134"/>
            <w:tcMar>
              <w:top w:w="70" w:type="dxa"/>
              <w:start w:w="80" w:type="dxa"/>
              <w:bottom w:w="70" w:type="dxa"/>
              <w:end w:w="80" w:type="dxa"/>
            </w:tcMar>
            <w:vAlign w:val="top"/>
          </w:tcPr>
          <w:p>
            <w:pPr>
              <w:spacing w:after="20"/>
            </w:pPr>
            <w:r>
              <w:rPr>
                <w:b/>
                <w:sz w:val="15"/>
              </w:rPr>
              <w:t>2 pts</w:t>
            </w:r>
          </w:p>
        </w:tc>
        <w:tc>
          <w:tcPr>
            <w:tcW w:type="dxa" w:w="4535"/>
            <w:tcMar>
              <w:top w:w="70" w:type="dxa"/>
              <w:start w:w="80" w:type="dxa"/>
              <w:bottom w:w="70" w:type="dxa"/>
              <w:end w:w="80" w:type="dxa"/>
            </w:tcMar>
            <w:vAlign w:val="top"/>
          </w:tcPr>
          <w:p>
            <w:pPr>
              <w:spacing w:after="20"/>
            </w:pPr>
            <w:r>
              <w:rPr>
                <w:sz w:val="15"/>
              </w:rPr>
              <w:t>Afficher le nombre d’animaux par race représentée, du plus grand au plus petit.</w:t>
            </w:r>
          </w:p>
        </w:tc>
        <w:tc>
          <w:tcPr>
            <w:tcW w:type="dxa" w:w="4082"/>
            <w:tcMar>
              <w:top w:w="70" w:type="dxa"/>
              <w:start w:w="80" w:type="dxa"/>
              <w:bottom w:w="70" w:type="dxa"/>
              <w:end w:w="80" w:type="dxa"/>
            </w:tcMar>
            <w:vAlign w:val="top"/>
          </w:tcPr>
          <w:p>
            <w:pPr>
              <w:spacing w:after="20"/>
            </w:pPr>
            <w:r>
              <w:rPr>
                <w:sz w:val="15"/>
              </w:rPr>
              <w:t>Display animal count per represented breed, highest first.</w:t>
            </w:r>
          </w:p>
        </w:tc>
      </w:tr>
      <w:tr>
        <w:tc>
          <w:tcPr>
            <w:tcW w:type="dxa" w:w="1134"/>
            <w:tcMar>
              <w:top w:w="70" w:type="dxa"/>
              <w:start w:w="80" w:type="dxa"/>
              <w:bottom w:w="70" w:type="dxa"/>
              <w:end w:w="80" w:type="dxa"/>
            </w:tcMar>
            <w:vAlign w:val="top"/>
            <w:shd w:fill="F5F7FB"/>
          </w:tcPr>
          <w:p>
            <w:pPr>
              <w:spacing w:after="20"/>
            </w:pPr>
            <w:r>
              <w:rPr>
                <w:b/>
                <w:sz w:val="15"/>
              </w:rPr>
              <w:t>2 pts</w:t>
            </w:r>
          </w:p>
        </w:tc>
        <w:tc>
          <w:tcPr>
            <w:tcW w:type="dxa" w:w="4535"/>
            <w:tcMar>
              <w:top w:w="70" w:type="dxa"/>
              <w:start w:w="80" w:type="dxa"/>
              <w:bottom w:w="70" w:type="dxa"/>
              <w:end w:w="80" w:type="dxa"/>
            </w:tcMar>
            <w:vAlign w:val="top"/>
            <w:shd w:fill="F5F7FB"/>
          </w:tcPr>
          <w:p>
            <w:pPr>
              <w:spacing w:after="20"/>
            </w:pPr>
            <w:r>
              <w:rPr>
                <w:sz w:val="15"/>
              </w:rPr>
              <w:t>Afficher les propriétaires ayant au moins deux animaux.</w:t>
            </w:r>
          </w:p>
        </w:tc>
        <w:tc>
          <w:tcPr>
            <w:tcW w:type="dxa" w:w="4082"/>
            <w:tcMar>
              <w:top w:w="70" w:type="dxa"/>
              <w:start w:w="80" w:type="dxa"/>
              <w:bottom w:w="70" w:type="dxa"/>
              <w:end w:w="80" w:type="dxa"/>
            </w:tcMar>
            <w:vAlign w:val="top"/>
            <w:shd w:fill="F5F7FB"/>
          </w:tcPr>
          <w:p>
            <w:pPr>
              <w:spacing w:after="20"/>
            </w:pPr>
            <w:r>
              <w:rPr>
                <w:sz w:val="15"/>
              </w:rPr>
              <w:t>Display owners with at least two animals.</w:t>
            </w:r>
          </w:p>
        </w:tc>
      </w:tr>
      <w:tr>
        <w:tc>
          <w:tcPr>
            <w:tcW w:type="dxa" w:w="1134"/>
            <w:tcMar>
              <w:top w:w="70" w:type="dxa"/>
              <w:start w:w="80" w:type="dxa"/>
              <w:bottom w:w="70" w:type="dxa"/>
              <w:end w:w="80" w:type="dxa"/>
            </w:tcMar>
            <w:vAlign w:val="top"/>
          </w:tcPr>
          <w:p>
            <w:pPr>
              <w:spacing w:after="20"/>
            </w:pPr>
            <w:r>
              <w:rPr>
                <w:b/>
                <w:sz w:val="15"/>
              </w:rPr>
              <w:t>2 pts</w:t>
            </w:r>
          </w:p>
        </w:tc>
        <w:tc>
          <w:tcPr>
            <w:tcW w:type="dxa" w:w="4535"/>
            <w:tcMar>
              <w:top w:w="70" w:type="dxa"/>
              <w:start w:w="80" w:type="dxa"/>
              <w:bottom w:w="70" w:type="dxa"/>
              <w:end w:w="80" w:type="dxa"/>
            </w:tcMar>
            <w:vAlign w:val="top"/>
          </w:tcPr>
          <w:p>
            <w:pPr>
              <w:spacing w:after="20"/>
            </w:pPr>
            <w:r>
              <w:rPr>
                <w:sz w:val="15"/>
              </w:rPr>
              <w:t>Afficher le ou les médicaments les moins chers.</w:t>
            </w:r>
          </w:p>
        </w:tc>
        <w:tc>
          <w:tcPr>
            <w:tcW w:type="dxa" w:w="4082"/>
            <w:tcMar>
              <w:top w:w="70" w:type="dxa"/>
              <w:start w:w="80" w:type="dxa"/>
              <w:bottom w:w="70" w:type="dxa"/>
              <w:end w:w="80" w:type="dxa"/>
            </w:tcMar>
            <w:vAlign w:val="top"/>
          </w:tcPr>
          <w:p>
            <w:pPr>
              <w:spacing w:after="20"/>
            </w:pPr>
            <w:r>
              <w:rPr>
                <w:sz w:val="15"/>
              </w:rPr>
              <w:t>Display the cheapest medicine or medicines.</w:t>
            </w:r>
          </w:p>
        </w:tc>
      </w:tr>
      <w:tr>
        <w:tc>
          <w:tcPr>
            <w:tcW w:type="dxa" w:w="1134"/>
            <w:tcMar>
              <w:top w:w="70" w:type="dxa"/>
              <w:start w:w="80" w:type="dxa"/>
              <w:bottom w:w="70" w:type="dxa"/>
              <w:end w:w="80" w:type="dxa"/>
            </w:tcMar>
            <w:vAlign w:val="top"/>
            <w:shd w:fill="F5F7FB"/>
          </w:tcPr>
          <w:p>
            <w:pPr>
              <w:spacing w:after="20"/>
            </w:pPr>
            <w:r>
              <w:rPr>
                <w:b/>
                <w:sz w:val="15"/>
              </w:rPr>
              <w:t>2 pts</w:t>
            </w:r>
          </w:p>
        </w:tc>
        <w:tc>
          <w:tcPr>
            <w:tcW w:type="dxa" w:w="4535"/>
            <w:tcMar>
              <w:top w:w="70" w:type="dxa"/>
              <w:start w:w="80" w:type="dxa"/>
              <w:bottom w:w="70" w:type="dxa"/>
              <w:end w:w="80" w:type="dxa"/>
            </w:tcMar>
            <w:vAlign w:val="top"/>
            <w:shd w:fill="F5F7FB"/>
          </w:tcPr>
          <w:p>
            <w:pPr>
              <w:spacing w:after="20"/>
            </w:pPr>
            <w:r>
              <w:rPr>
                <w:sz w:val="15"/>
              </w:rPr>
              <w:t>Afficher les animaux sans consultation avec NOT EXISTS.</w:t>
            </w:r>
          </w:p>
        </w:tc>
        <w:tc>
          <w:tcPr>
            <w:tcW w:type="dxa" w:w="4082"/>
            <w:tcMar>
              <w:top w:w="70" w:type="dxa"/>
              <w:start w:w="80" w:type="dxa"/>
              <w:bottom w:w="70" w:type="dxa"/>
              <w:end w:w="80" w:type="dxa"/>
            </w:tcMar>
            <w:vAlign w:val="top"/>
            <w:shd w:fill="F5F7FB"/>
          </w:tcPr>
          <w:p>
            <w:pPr>
              <w:spacing w:after="20"/>
            </w:pPr>
            <w:r>
              <w:rPr>
                <w:sz w:val="15"/>
              </w:rPr>
              <w:t>Display animals with no consultation using NOT EXISTS.</w:t>
            </w:r>
          </w:p>
        </w:tc>
      </w:tr>
      <w:tr>
        <w:tc>
          <w:tcPr>
            <w:tcW w:type="dxa" w:w="1134"/>
            <w:tcMar>
              <w:top w:w="70" w:type="dxa"/>
              <w:start w:w="80" w:type="dxa"/>
              <w:bottom w:w="70" w:type="dxa"/>
              <w:end w:w="80" w:type="dxa"/>
            </w:tcMar>
            <w:vAlign w:val="top"/>
          </w:tcPr>
          <w:p>
            <w:pPr>
              <w:spacing w:after="20"/>
            </w:pPr>
            <w:r>
              <w:rPr>
                <w:b/>
                <w:sz w:val="15"/>
              </w:rPr>
              <w:t>2 pts</w:t>
            </w:r>
          </w:p>
        </w:tc>
        <w:tc>
          <w:tcPr>
            <w:tcW w:type="dxa" w:w="4535"/>
            <w:tcMar>
              <w:top w:w="70" w:type="dxa"/>
              <w:start w:w="80" w:type="dxa"/>
              <w:bottom w:w="70" w:type="dxa"/>
              <w:end w:w="80" w:type="dxa"/>
            </w:tcMar>
            <w:vAlign w:val="top"/>
          </w:tcPr>
          <w:p>
            <w:pPr>
              <w:spacing w:after="20"/>
            </w:pPr>
            <w:r>
              <w:rPr>
                <w:sz w:val="15"/>
              </w:rPr>
              <w:t>Afficher toutes les races, y compris les races sans animal, avec leur nombre.</w:t>
            </w:r>
          </w:p>
        </w:tc>
        <w:tc>
          <w:tcPr>
            <w:tcW w:type="dxa" w:w="4082"/>
            <w:tcMar>
              <w:top w:w="70" w:type="dxa"/>
              <w:start w:w="80" w:type="dxa"/>
              <w:bottom w:w="70" w:type="dxa"/>
              <w:end w:w="80" w:type="dxa"/>
            </w:tcMar>
            <w:vAlign w:val="top"/>
          </w:tcPr>
          <w:p>
            <w:pPr>
              <w:spacing w:after="20"/>
            </w:pPr>
            <w:r>
              <w:rPr>
                <w:sz w:val="15"/>
              </w:rPr>
              <w:t>Display all breeds, including empty breeds, with their count.</w:t>
            </w:r>
          </w:p>
        </w:tc>
      </w:tr>
      <w:tr>
        <w:tc>
          <w:tcPr>
            <w:tcW w:type="dxa" w:w="1134"/>
            <w:tcMar>
              <w:top w:w="70" w:type="dxa"/>
              <w:start w:w="80" w:type="dxa"/>
              <w:bottom w:w="70" w:type="dxa"/>
              <w:end w:w="80" w:type="dxa"/>
            </w:tcMar>
            <w:vAlign w:val="top"/>
            <w:shd w:fill="F5F7FB"/>
          </w:tcPr>
          <w:p>
            <w:pPr>
              <w:spacing w:after="20"/>
            </w:pPr>
            <w:r>
              <w:rPr>
                <w:b/>
                <w:sz w:val="15"/>
              </w:rPr>
              <w:t>2 pts</w:t>
            </w:r>
          </w:p>
        </w:tc>
        <w:tc>
          <w:tcPr>
            <w:tcW w:type="dxa" w:w="4535"/>
            <w:tcMar>
              <w:top w:w="70" w:type="dxa"/>
              <w:start w:w="80" w:type="dxa"/>
              <w:bottom w:w="70" w:type="dxa"/>
              <w:end w:w="80" w:type="dxa"/>
            </w:tcMar>
            <w:vAlign w:val="top"/>
            <w:shd w:fill="F5F7FB"/>
          </w:tcPr>
          <w:p>
            <w:pPr>
              <w:spacing w:after="20"/>
            </w:pPr>
            <w:r>
              <w:rPr>
                <w:sz w:val="15"/>
              </w:rPr>
              <w:t>Ajouter une colonne diplome VARCHAR(25) de valeur par défaut licence à assistant.</w:t>
            </w:r>
          </w:p>
        </w:tc>
        <w:tc>
          <w:tcPr>
            <w:tcW w:type="dxa" w:w="4082"/>
            <w:tcMar>
              <w:top w:w="70" w:type="dxa"/>
              <w:start w:w="80" w:type="dxa"/>
              <w:bottom w:w="70" w:type="dxa"/>
              <w:end w:w="80" w:type="dxa"/>
            </w:tcMar>
            <w:vAlign w:val="top"/>
            <w:shd w:fill="F5F7FB"/>
          </w:tcPr>
          <w:p>
            <w:pPr>
              <w:spacing w:after="20"/>
            </w:pPr>
            <w:r>
              <w:rPr>
                <w:sz w:val="15"/>
              </w:rPr>
              <w:t>Add a diplome VARCHAR(25) column defaulting to licence to assistant.</w:t>
            </w:r>
          </w:p>
        </w:tc>
      </w:tr>
      <w:tr>
        <w:tc>
          <w:tcPr>
            <w:tcW w:type="dxa" w:w="1134"/>
            <w:tcMar>
              <w:top w:w="70" w:type="dxa"/>
              <w:start w:w="80" w:type="dxa"/>
              <w:bottom w:w="70" w:type="dxa"/>
              <w:end w:w="80" w:type="dxa"/>
            </w:tcMar>
            <w:vAlign w:val="top"/>
          </w:tcPr>
          <w:p>
            <w:pPr>
              <w:spacing w:after="20"/>
            </w:pPr>
            <w:r>
              <w:rPr>
                <w:b/>
                <w:sz w:val="15"/>
              </w:rPr>
              <w:t>3 pts</w:t>
            </w:r>
          </w:p>
        </w:tc>
        <w:tc>
          <w:tcPr>
            <w:tcW w:type="dxa" w:w="4535"/>
            <w:tcMar>
              <w:top w:w="70" w:type="dxa"/>
              <w:start w:w="80" w:type="dxa"/>
              <w:bottom w:w="70" w:type="dxa"/>
              <w:end w:w="80" w:type="dxa"/>
            </w:tcMar>
            <w:vAlign w:val="top"/>
          </w:tcPr>
          <w:p>
            <w:pPr>
              <w:spacing w:after="20"/>
            </w:pPr>
            <w:r>
              <w:rPr>
                <w:sz w:val="15"/>
              </w:rPr>
              <w:t>Ajouter numv à assistant puis créer une FK nommée fk_assistant_veterinaire vers veterinaire(numv).</w:t>
            </w:r>
          </w:p>
        </w:tc>
        <w:tc>
          <w:tcPr>
            <w:tcW w:type="dxa" w:w="4082"/>
            <w:tcMar>
              <w:top w:w="70" w:type="dxa"/>
              <w:start w:w="80" w:type="dxa"/>
              <w:bottom w:w="70" w:type="dxa"/>
              <w:end w:w="80" w:type="dxa"/>
            </w:tcMar>
            <w:vAlign w:val="top"/>
          </w:tcPr>
          <w:p>
            <w:pPr>
              <w:spacing w:after="20"/>
            </w:pPr>
            <w:r>
              <w:rPr>
                <w:sz w:val="15"/>
              </w:rPr>
              <w:t>Add numv to assistant, then create named FK fk_assistant_veterinaire to veterinaire(numv).</w:t>
            </w:r>
          </w:p>
        </w:tc>
      </w:tr>
    </w:tbl>
    <w:p/>
    <w:p>
      <w:pPr>
        <w:pStyle w:val="Heading2"/>
      </w:pPr>
      <w:r>
        <w:t>18.1 Correction de l’examen blanc / Mock exam solutions</w:t>
      </w:r>
    </w:p>
    <w:p>
      <w:pPr>
        <w:pStyle w:val="Heading3"/>
      </w:pPr>
      <w:r>
        <w:t>1.</w:t>
      </w:r>
    </w:p>
    <w:p>
      <w:pPr>
        <w:pStyle w:val="CodeBlock"/>
        <w:keepLines/>
        <w:shd w:fill="101827"/>
      </w:pPr>
      <w:r>
        <w:t>SELECT noma AS animal, tatouage AS tatouage FROM animal WHERE tatouage IS NOT NULL;</w:t>
      </w:r>
    </w:p>
    <w:p>
      <w:pPr>
        <w:pStyle w:val="Heading3"/>
      </w:pPr>
      <w:r>
        <w:t>2.</w:t>
      </w:r>
    </w:p>
    <w:p>
      <w:pPr>
        <w:pStyle w:val="CodeBlock"/>
        <w:keepLines/>
        <w:shd w:fill="101827"/>
      </w:pPr>
      <w:r>
        <w:t>SELECT * FROM proprietaire WHERE villep IN ('Paris','Lyon') AND email IS NOT NULL;</w:t>
      </w:r>
    </w:p>
    <w:p>
      <w:pPr>
        <w:pStyle w:val="Heading3"/>
      </w:pPr>
      <w:r>
        <w:t>3.</w:t>
      </w:r>
    </w:p>
    <w:p>
      <w:pPr>
        <w:pStyle w:val="CodeBlock"/>
        <w:keepLines/>
        <w:shd w:fill="101827"/>
      </w:pPr>
      <w:r>
        <w:t>SELECT * FROM medicament WHERE CHAR_LENGTH(nomm) BETWEEN 13 AND 18;</w:t>
      </w:r>
    </w:p>
    <w:p>
      <w:pPr>
        <w:pStyle w:val="Heading3"/>
      </w:pPr>
      <w:r>
        <w:t>4.</w:t>
      </w:r>
    </w:p>
    <w:p>
      <w:pPr>
        <w:pStyle w:val="CodeBlock"/>
        <w:keepLines/>
        <w:shd w:fill="101827"/>
      </w:pPr>
      <w:r>
        <w:t>SELECT nomm, prixm AS prix_ht, ROUND(prixm*0.20,2) AS tva, ROUND(prixm*1.20,2) AS prix_ttc FROM medicament;</w:t>
      </w:r>
    </w:p>
    <w:p>
      <w:pPr>
        <w:pStyle w:val="Heading3"/>
      </w:pPr>
      <w:r>
        <w:t>5.</w:t>
      </w:r>
    </w:p>
    <w:p>
      <w:pPr>
        <w:pStyle w:val="CodeBlock"/>
        <w:keepLines/>
        <w:shd w:fill="101827"/>
      </w:pPr>
      <w:r>
        <w:t>SELECT numr, COUNT(*) AS nb_animaux FROM animal GROUP BY numr ORDER BY nb_animaux DESC;</w:t>
      </w:r>
    </w:p>
    <w:p>
      <w:pPr>
        <w:pStyle w:val="Heading3"/>
      </w:pPr>
      <w:r>
        <w:t>6.</w:t>
      </w:r>
    </w:p>
    <w:p>
      <w:pPr>
        <w:pStyle w:val="CodeBlock"/>
        <w:keepLines/>
        <w:shd w:fill="101827"/>
      </w:pPr>
      <w:r>
        <w:t>SELECT nump, COUNT(*) AS nb_animaux FROM animal GROUP BY nump HAVING COUNT(*)&gt;=2;</w:t>
      </w:r>
    </w:p>
    <w:p>
      <w:pPr>
        <w:pStyle w:val="Heading3"/>
      </w:pPr>
      <w:r>
        <w:t>7.</w:t>
      </w:r>
    </w:p>
    <w:p>
      <w:pPr>
        <w:pStyle w:val="CodeBlock"/>
        <w:keepLines/>
        <w:shd w:fill="101827"/>
      </w:pPr>
      <w:r>
        <w:t>SELECT * FROM medicament WHERE prixm=(SELECT MIN(prixm) FROM medicament);</w:t>
      </w:r>
    </w:p>
    <w:p>
      <w:pPr>
        <w:pStyle w:val="Heading3"/>
      </w:pPr>
      <w:r>
        <w:t>8.</w:t>
      </w:r>
    </w:p>
    <w:p>
      <w:pPr>
        <w:pStyle w:val="CodeBlock"/>
        <w:keepLines/>
        <w:shd w:fill="101827"/>
      </w:pPr>
      <w:r>
        <w:t>SELECT a.* FROM animal AS a WHERE NOT EXISTS (SELECT 1 FROM consultation AS c WHERE c.numa=a.numa);</w:t>
      </w:r>
    </w:p>
    <w:p>
      <w:pPr>
        <w:pStyle w:val="Heading3"/>
      </w:pPr>
      <w:r>
        <w:t>9.</w:t>
      </w:r>
    </w:p>
    <w:p>
      <w:pPr>
        <w:pStyle w:val="CodeBlock"/>
        <w:keepLines/>
        <w:shd w:fill="101827"/>
      </w:pPr>
      <w:r>
        <w:t>SELECT r.numr,r.nomr,COUNT(a.numa) AS nb_animaux FROM race AS r LEFT JOIN animal AS a ON a.numr=r.numr GROUP BY r.numr,r.nomr ORDER BY nb_animaux DESC;</w:t>
      </w:r>
    </w:p>
    <w:p>
      <w:pPr>
        <w:pStyle w:val="Heading3"/>
      </w:pPr>
      <w:r>
        <w:t>10.</w:t>
      </w:r>
    </w:p>
    <w:p>
      <w:pPr>
        <w:pStyle w:val="CodeBlock"/>
        <w:keepLines/>
        <w:shd w:fill="101827"/>
      </w:pPr>
      <w:r>
        <w:t>ALTER TABLE assistant ADD diplome VARCHAR(25) DEFAULT 'licence';</w:t>
      </w:r>
    </w:p>
    <w:p>
      <w:pPr>
        <w:pStyle w:val="Heading3"/>
      </w:pPr>
      <w:r>
        <w:t>11.</w:t>
      </w:r>
    </w:p>
    <w:p>
      <w:pPr>
        <w:pStyle w:val="CodeBlock"/>
        <w:keepLines/>
        <w:shd w:fill="101827"/>
      </w:pPr>
      <w:r>
        <w:t>ALTER TABLE assistant ADD numv INT NOT NULL;</w:t>
        <w:br/>
        <w:t>ALTER TABLE assistant ADD CONSTRAINT fk_assistant_veterinaire FOREIGN KEY(numv) REFERENCES veterinaire(numv);</w:t>
      </w:r>
    </w:p>
    <w:p>
      <w:r>
        <w:br w:type="page"/>
      </w:r>
    </w:p>
    <w:p>
      <w:pPr>
        <w:pStyle w:val="Heading1"/>
      </w:pPr>
      <w:r>
        <w:t>19. Fiche ultra-courte de dernière minute / Last-minute cram sheet</w:t>
      </w:r>
    </w:p>
    <w:p>
      <w:pPr>
        <w:pStyle w:val="Callout"/>
        <w:shd w:fill="E5F5EC"/>
      </w:pPr>
      <w:r>
        <w:rPr>
          <w:b/>
        </w:rPr>
        <w:t>À relire juste avant l’épreuve. / Read immediately before the exam.</w:t>
      </w:r>
      <w:r>
        <w:br/>
      </w:r>
      <w:r>
        <w:rPr>
          <w:i/>
          <w:color w:val="505A69"/>
        </w:rPr>
        <w:t>One-page mechanical checklist.</w:t>
      </w:r>
    </w:p>
    <w:p>
      <w:pPr>
        <w:pStyle w:val="Heading2"/>
      </w:pPr>
      <w:r>
        <w:t>Ordre canonique / Canonical order</w:t>
      </w:r>
    </w:p>
    <w:p>
      <w:pPr>
        <w:pStyle w:val="CodeBlock"/>
        <w:keepLines/>
        <w:shd w:fill="101827"/>
      </w:pPr>
      <w:r>
        <w:t>SELECT ...</w:t>
        <w:br/>
        <w:t>FROM ...</w:t>
        <w:br/>
        <w:t>WHERE ...</w:t>
        <w:br/>
        <w:t>GROUP BY ...</w:t>
        <w:br/>
        <w:t>HAVING ...</w:t>
        <w:br/>
        <w:t>ORDER BY ...</w:t>
        <w:br/>
        <w:t>LIMIT ...;</w:t>
      </w:r>
    </w:p>
    <w:p>
      <w:pPr>
        <w:pStyle w:val="Heading2"/>
      </w:pPr>
      <w:r>
        <w:t>Alias</w:t>
      </w:r>
    </w:p>
    <w:p>
      <w:pPr>
        <w:pStyle w:val="CodeBlock"/>
        <w:keepLines/>
        <w:shd w:fill="101827"/>
      </w:pPr>
      <w:r>
        <w:t>SELECT t.colonne AS alias_colonne</w:t>
        <w:br/>
        <w:t>FROM table AS t</w:t>
        <w:br/>
        <w:t>ORDER BY alias_colonne;</w:t>
      </w:r>
    </w:p>
    <w:p>
      <w:pPr>
        <w:pStyle w:val="Heading2"/>
      </w:pPr>
      <w:r>
        <w:t>NULL</w:t>
      </w:r>
    </w:p>
    <w:p>
      <w:pPr>
        <w:pStyle w:val="CodeBlock"/>
        <w:keepLines/>
        <w:shd w:fill="101827"/>
      </w:pPr>
      <w:r>
        <w:t>IS NULL   |   IS NOT NULL   |   IFNULL(colonne, 0)</w:t>
      </w:r>
    </w:p>
    <w:p>
      <w:pPr>
        <w:pStyle w:val="Heading2"/>
      </w:pPr>
      <w:r>
        <w:t>Agrégats</w:t>
      </w:r>
    </w:p>
    <w:p>
      <w:pPr>
        <w:pStyle w:val="CodeBlock"/>
        <w:keepLines/>
        <w:shd w:fill="101827"/>
      </w:pPr>
      <w:r>
        <w:t>COUNT(*) | COUNT(col) | COUNT(DISTINCT col)</w:t>
        <w:br/>
        <w:t>SUM | AVG | MIN | MAX</w:t>
        <w:br/>
        <w:t>GROUP BY ... HAVING COUNT(*) &gt; n</w:t>
      </w:r>
    </w:p>
    <w:p>
      <w:pPr>
        <w:pStyle w:val="Heading2"/>
      </w:pPr>
      <w:r>
        <w:t>Sous-requêtes</w:t>
      </w:r>
    </w:p>
    <w:p>
      <w:pPr>
        <w:pStyle w:val="CodeBlock"/>
        <w:keepLines/>
        <w:shd w:fill="101827"/>
      </w:pPr>
      <w:r>
        <w:t>WHERE x = (SELECT MAX(x) FROM t)</w:t>
        <w:br/>
        <w:t>WHERE id IN (SELECT id FROM t2 WHERE ...)</w:t>
        <w:br/>
        <w:t>WHERE NOT EXISTS (SELECT 1 FROM t2 WHERE t2.id=t1.id)</w:t>
      </w:r>
    </w:p>
    <w:p>
      <w:pPr>
        <w:pStyle w:val="Heading2"/>
      </w:pPr>
      <w:r>
        <w:t>Jointures minimales</w:t>
      </w:r>
    </w:p>
    <w:p>
      <w:pPr>
        <w:pStyle w:val="CodeBlock"/>
        <w:keepLines/>
        <w:shd w:fill="101827"/>
      </w:pPr>
      <w:r>
        <w:t>FROM a AS x INNER JOIN b AS y ON y.id=x.id</w:t>
        <w:br/>
        <w:t>FROM a AS x LEFT JOIN b AS y ON y.id=x.id</w:t>
      </w:r>
    </w:p>
    <w:p>
      <w:pPr>
        <w:pStyle w:val="Heading2"/>
      </w:pPr>
      <w:r>
        <w:t>LDD</w:t>
      </w:r>
    </w:p>
    <w:p>
      <w:pPr>
        <w:pStyle w:val="CodeBlock"/>
        <w:keepLines/>
        <w:shd w:fill="101827"/>
      </w:pPr>
      <w:r>
        <w:t>DROP DATABASE IF EXISTS b; CREATE DATABASE b; USE b;</w:t>
        <w:br/>
        <w:t>CREATE TABLE t (... CONSTRAINT pk_t PRIMARY KEY(id));</w:t>
        <w:br/>
        <w:t>ALTER TABLE t ADD col VARCHAR(20);</w:t>
        <w:br/>
        <w:t>ALTER TABLE t MODIFY col VARCHAR(40);</w:t>
        <w:br/>
        <w:t>ALTER TABLE t CHANGE col nouveau VARCHAR(40);</w:t>
        <w:br/>
        <w:t>ALTER TABLE t DROP COLUMN nouveau;</w:t>
      </w:r>
    </w:p>
    <w:p>
      <w:pPr>
        <w:pStyle w:val="Heading2"/>
      </w:pPr>
      <w:r>
        <w:t>Pièges mécaniques / Mechanical traps</w:t>
      </w:r>
    </w:p>
    <w:p>
      <w:pPr>
        <w:pStyle w:val="ListBullet"/>
        <w:spacing w:after="20"/>
      </w:pPr>
      <w:r>
        <w:rPr>
          <w:sz w:val="16"/>
        </w:rPr>
        <w:t xml:space="preserve">COUNT(*) et non COUNT(). / </w:t>
      </w:r>
      <w:r>
        <w:rPr>
          <w:i/>
          <w:color w:val="5A6473"/>
          <w:sz w:val="16"/>
        </w:rPr>
        <w:t>Use COUNT(*), not COUNT().</w:t>
      </w:r>
    </w:p>
    <w:p>
      <w:pPr>
        <w:pStyle w:val="ListBullet"/>
        <w:spacing w:after="20"/>
      </w:pPr>
      <w:r>
        <w:rPr>
          <w:sz w:val="16"/>
        </w:rPr>
        <w:t xml:space="preserve">IS NULL et non = NULL. / </w:t>
      </w:r>
      <w:r>
        <w:rPr>
          <w:i/>
          <w:color w:val="5A6473"/>
          <w:sz w:val="16"/>
        </w:rPr>
        <w:t>Use IS NULL, not = NULL.</w:t>
      </w:r>
    </w:p>
    <w:p>
      <w:pPr>
        <w:pStyle w:val="ListBullet"/>
        <w:spacing w:after="20"/>
      </w:pPr>
      <w:r>
        <w:rPr>
          <w:sz w:val="16"/>
        </w:rPr>
        <w:t xml:space="preserve">Parenthèses autour des OR mélangés avec AND. / </w:t>
      </w:r>
      <w:r>
        <w:rPr>
          <w:i/>
          <w:color w:val="5A6473"/>
          <w:sz w:val="16"/>
        </w:rPr>
        <w:t>Parenthesize OR when mixed with AND.</w:t>
      </w:r>
    </w:p>
    <w:p>
      <w:pPr>
        <w:pStyle w:val="ListBullet"/>
        <w:spacing w:after="20"/>
      </w:pPr>
      <w:r>
        <w:rPr>
          <w:sz w:val="16"/>
        </w:rPr>
        <w:t xml:space="preserve">WHERE filtre les lignes ; HAVING filtre les groupes. / </w:t>
      </w:r>
      <w:r>
        <w:rPr>
          <w:i/>
          <w:color w:val="5A6473"/>
          <w:sz w:val="16"/>
        </w:rPr>
        <w:t>WHERE filters rows; HAVING filters groups.</w:t>
      </w:r>
    </w:p>
    <w:p>
      <w:pPr>
        <w:pStyle w:val="ListBullet"/>
        <w:spacing w:after="20"/>
      </w:pPr>
      <w:r>
        <w:rPr>
          <w:sz w:val="16"/>
        </w:rPr>
        <w:t xml:space="preserve">Toute colonne non agrégée du SELECT doit être dans GROUP BY. / </w:t>
      </w:r>
      <w:r>
        <w:rPr>
          <w:i/>
          <w:color w:val="5A6473"/>
          <w:sz w:val="16"/>
        </w:rPr>
        <w:t>Every non-aggregate SELECT column should be in GROUP BY.</w:t>
      </w:r>
    </w:p>
    <w:p>
      <w:pPr>
        <w:pStyle w:val="ListBullet"/>
        <w:spacing w:after="20"/>
      </w:pPr>
      <w:r>
        <w:rPr>
          <w:sz w:val="16"/>
        </w:rPr>
        <w:t xml:space="preserve">GROUP_CONCAT(col SEPARATOR ' , '). / </w:t>
      </w:r>
      <w:r>
        <w:rPr>
          <w:i/>
          <w:color w:val="5A6473"/>
          <w:sz w:val="16"/>
        </w:rPr>
        <w:t>Use GROUP_CONCAT(col SEPARATOR ' , ').</w:t>
      </w:r>
    </w:p>
    <w:p>
      <w:pPr>
        <w:pStyle w:val="ListBullet"/>
        <w:spacing w:after="20"/>
      </w:pPr>
      <w:r>
        <w:rPr>
          <w:sz w:val="16"/>
        </w:rPr>
        <w:t xml:space="preserve">Alias de table dans FROM ; alias de colonne dans SELECT. / </w:t>
      </w:r>
      <w:r>
        <w:rPr>
          <w:i/>
          <w:color w:val="5A6473"/>
          <w:sz w:val="16"/>
        </w:rPr>
        <w:t>Table aliases in FROM; column aliases in SELECT.</w:t>
      </w:r>
    </w:p>
    <w:p>
      <w:pPr>
        <w:pStyle w:val="ListBullet"/>
        <w:spacing w:after="20"/>
      </w:pPr>
      <w:r>
        <w:rPr>
          <w:sz w:val="16"/>
        </w:rPr>
        <w:t xml:space="preserve">Tester UPDATE/DELETE par un SELECT avant exécution. / </w:t>
      </w:r>
      <w:r>
        <w:rPr>
          <w:i/>
          <w:color w:val="5A6473"/>
          <w:sz w:val="16"/>
        </w:rPr>
        <w:t>Test UPDATE/DELETE with SELECT first.</w:t>
      </w:r>
    </w:p>
    <w:p>
      <w:pPr>
        <w:pStyle w:val="ListBullet"/>
        <w:spacing w:after="20"/>
      </w:pPr>
      <w:r>
        <w:rPr>
          <w:sz w:val="16"/>
        </w:rPr>
        <w:t xml:space="preserve">Pour supprimer une FK MySQL : DROP FOREIGN KEY nom. / </w:t>
      </w:r>
      <w:r>
        <w:rPr>
          <w:i/>
          <w:color w:val="5A6473"/>
          <w:sz w:val="16"/>
        </w:rPr>
        <w:t>To drop a MySQL FK: DROP FOREIGN KEY name.</w:t>
      </w:r>
    </w:p>
    <w:sectPr w:rsidR="00FC693F" w:rsidRPr="0006063C" w:rsidSect="00034616">
      <w:footerReference w:type="default" r:id="rId9"/>
      <w:pgSz w:w="12240" w:h="15840"/>
      <w:pgMar w:top="822" w:right="879" w:bottom="822" w:left="87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50" w:lineRule="auto"/>
    </w:pPr>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17365D"/>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2F5BEA"/>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17365D"/>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17365D"/>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nglishSubtext">
    <w:name w:val="English Subtext"/>
    <w:pPr>
      <w:spacing w:after="80"/>
    </w:pPr>
    <w:rPr>
      <w:rFonts w:ascii="Arial" w:hAnsi="Arial" w:eastAsia="Arial"/>
      <w:i/>
      <w:color w:val="5A6473"/>
      <w:sz w:val="16"/>
    </w:rPr>
  </w:style>
  <w:style w:type="paragraph" w:customStyle="1" w:styleId="CodeBlock">
    <w:name w:val="Code Block"/>
    <w:pPr>
      <w:spacing w:before="40" w:after="100"/>
      <w:ind w:left="142" w:right="142"/>
    </w:pPr>
    <w:rPr>
      <w:rFonts w:ascii="Consolas" w:hAnsi="Consolas" w:eastAsia="Consolas"/>
      <w:color w:val="F0F4FF"/>
      <w:sz w:val="16"/>
    </w:rPr>
  </w:style>
  <w:style w:type="paragraph" w:customStyle="1" w:styleId="Callout">
    <w:name w:val="Callout"/>
    <w:pPr>
      <w:spacing w:before="60" w:after="60"/>
      <w:ind w:left="142" w:right="142"/>
    </w:pPr>
    <w:rPr>
      <w:rFonts w:ascii="Arial" w:hAnsi="Arial" w:eastAsia="Arial"/>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de révision MySQL bilingue FR EN</dc:title>
  <dc:subject>Crash course, commandes, exercices et examen blanc</dc:subject>
  <dc:creator>OpenAI</dc:creator>
  <cp:keywords>MySQL, SQL, LID, LDD, DQL, DDL, alias, GROUP BY, HAVING, revision</cp:keywords>
  <dc:description>generated by python-docx</dc:description>
  <cp:lastModifiedBy/>
  <cp:revision>1</cp:revision>
  <dcterms:created xsi:type="dcterms:W3CDTF">2013-12-23T23:15:00Z</dcterms:created>
  <dcterms:modified xsi:type="dcterms:W3CDTF">2013-12-23T23:15:00Z</dcterms:modified>
  <cp:category/>
</cp:coreProperties>
</file>